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2E860E9" w:rsidR="00BC3708" w:rsidRPr="00433ABE" w:rsidRDefault="00BC3708" w:rsidP="009E475D">
      <w:pPr>
        <w:pStyle w:val="CRCoverPage"/>
        <w:tabs>
          <w:tab w:val="right" w:pos="9639"/>
        </w:tabs>
        <w:spacing w:after="0"/>
        <w:rPr>
          <w:b/>
          <w:i/>
          <w:noProof/>
          <w:sz w:val="28"/>
        </w:rPr>
      </w:pPr>
      <w:r w:rsidRPr="00433ABE">
        <w:rPr>
          <w:b/>
          <w:noProof/>
          <w:sz w:val="24"/>
        </w:rPr>
        <w:t>3GPP TSG-RAN5 Meeting #</w:t>
      </w:r>
      <w:r w:rsidR="00512039" w:rsidRPr="00433ABE">
        <w:rPr>
          <w:b/>
          <w:noProof/>
          <w:sz w:val="24"/>
        </w:rPr>
        <w:t>10</w:t>
      </w:r>
      <w:r w:rsidR="00E9581F" w:rsidRPr="00433ABE">
        <w:rPr>
          <w:b/>
          <w:noProof/>
          <w:sz w:val="24"/>
        </w:rPr>
        <w:t>2</w:t>
      </w:r>
      <w:r w:rsidRPr="00433ABE">
        <w:rPr>
          <w:b/>
          <w:i/>
          <w:noProof/>
          <w:sz w:val="28"/>
        </w:rPr>
        <w:tab/>
      </w:r>
      <w:r w:rsidR="00CA3917" w:rsidRPr="00433ABE">
        <w:rPr>
          <w:b/>
          <w:i/>
          <w:noProof/>
          <w:sz w:val="28"/>
        </w:rPr>
        <w:t>R5-241954</w:t>
      </w:r>
    </w:p>
    <w:p w14:paraId="07BBB32D" w14:textId="3AC1962C" w:rsidR="00BC3708" w:rsidRPr="00433ABE" w:rsidRDefault="00E9581F" w:rsidP="00BC3708">
      <w:pPr>
        <w:pStyle w:val="CRCoverPage"/>
        <w:outlineLvl w:val="0"/>
        <w:rPr>
          <w:b/>
          <w:noProof/>
          <w:sz w:val="24"/>
        </w:rPr>
      </w:pPr>
      <w:r w:rsidRPr="00433ABE">
        <w:rPr>
          <w:b/>
          <w:noProof/>
          <w:sz w:val="24"/>
        </w:rPr>
        <w:t>Athens</w:t>
      </w:r>
      <w:r w:rsidR="001A2964" w:rsidRPr="00433ABE">
        <w:rPr>
          <w:b/>
          <w:noProof/>
          <w:sz w:val="24"/>
        </w:rPr>
        <w:t xml:space="preserve">, </w:t>
      </w:r>
      <w:r w:rsidRPr="00433ABE">
        <w:rPr>
          <w:b/>
          <w:noProof/>
          <w:sz w:val="24"/>
        </w:rPr>
        <w:t>Greece</w:t>
      </w:r>
      <w:r w:rsidR="001A2964" w:rsidRPr="00433ABE">
        <w:rPr>
          <w:b/>
          <w:noProof/>
          <w:sz w:val="24"/>
        </w:rPr>
        <w:t xml:space="preserve">, </w:t>
      </w:r>
      <w:r w:rsidRPr="00433ABE">
        <w:rPr>
          <w:b/>
          <w:noProof/>
          <w:sz w:val="24"/>
        </w:rPr>
        <w:t>26</w:t>
      </w:r>
      <w:r w:rsidR="00512039" w:rsidRPr="00433ABE">
        <w:rPr>
          <w:b/>
          <w:noProof/>
          <w:sz w:val="24"/>
          <w:vertAlign w:val="superscript"/>
        </w:rPr>
        <w:t>t</w:t>
      </w:r>
      <w:r w:rsidR="009F428E" w:rsidRPr="00433ABE">
        <w:rPr>
          <w:b/>
          <w:noProof/>
          <w:sz w:val="24"/>
          <w:vertAlign w:val="superscript"/>
        </w:rPr>
        <w:t>h</w:t>
      </w:r>
      <w:r w:rsidR="001A2964" w:rsidRPr="00433ABE">
        <w:rPr>
          <w:b/>
          <w:noProof/>
          <w:sz w:val="24"/>
        </w:rPr>
        <w:t xml:space="preserve"> </w:t>
      </w:r>
      <w:r w:rsidRPr="00433ABE">
        <w:rPr>
          <w:b/>
          <w:noProof/>
          <w:sz w:val="24"/>
        </w:rPr>
        <w:t xml:space="preserve">February </w:t>
      </w:r>
      <w:r w:rsidR="001A2964" w:rsidRPr="00433ABE">
        <w:rPr>
          <w:b/>
          <w:noProof/>
          <w:sz w:val="24"/>
        </w:rPr>
        <w:t xml:space="preserve">– </w:t>
      </w:r>
      <w:r w:rsidR="009F428E" w:rsidRPr="00433ABE">
        <w:rPr>
          <w:b/>
          <w:noProof/>
          <w:sz w:val="24"/>
        </w:rPr>
        <w:t>1</w:t>
      </w:r>
      <w:r w:rsidRPr="00433ABE">
        <w:rPr>
          <w:b/>
          <w:noProof/>
          <w:sz w:val="24"/>
          <w:vertAlign w:val="superscript"/>
        </w:rPr>
        <w:t>st</w:t>
      </w:r>
      <w:r w:rsidR="001A2964" w:rsidRPr="00433ABE">
        <w:rPr>
          <w:b/>
          <w:noProof/>
          <w:sz w:val="24"/>
        </w:rPr>
        <w:t xml:space="preserve"> </w:t>
      </w:r>
      <w:r w:rsidRPr="00433ABE">
        <w:rPr>
          <w:b/>
          <w:noProof/>
          <w:sz w:val="24"/>
        </w:rPr>
        <w:t>March</w:t>
      </w:r>
      <w:r w:rsidR="001A2964" w:rsidRPr="00433ABE">
        <w:rPr>
          <w:b/>
          <w:noProof/>
          <w:sz w:val="24"/>
        </w:rPr>
        <w:t xml:space="preserve"> 202</w:t>
      </w:r>
      <w:r w:rsidR="00E829D6" w:rsidRPr="00433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3A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33ABE" w:rsidRDefault="00305409" w:rsidP="00E34898">
            <w:pPr>
              <w:pStyle w:val="CRCoverPage"/>
              <w:spacing w:after="0"/>
              <w:jc w:val="right"/>
              <w:rPr>
                <w:i/>
                <w:noProof/>
              </w:rPr>
            </w:pPr>
            <w:r w:rsidRPr="00433ABE">
              <w:rPr>
                <w:i/>
                <w:noProof/>
                <w:sz w:val="14"/>
              </w:rPr>
              <w:t>CR-Form-v</w:t>
            </w:r>
            <w:r w:rsidR="008863B9" w:rsidRPr="00433ABE">
              <w:rPr>
                <w:i/>
                <w:noProof/>
                <w:sz w:val="14"/>
              </w:rPr>
              <w:t>12.</w:t>
            </w:r>
            <w:r w:rsidR="008D3CCC" w:rsidRPr="00433ABE">
              <w:rPr>
                <w:i/>
                <w:noProof/>
                <w:sz w:val="14"/>
              </w:rPr>
              <w:t>2</w:t>
            </w:r>
          </w:p>
        </w:tc>
      </w:tr>
      <w:tr w:rsidR="001E41F3" w:rsidRPr="00433ABE" w14:paraId="3FBB62B8" w14:textId="77777777" w:rsidTr="00547111">
        <w:tc>
          <w:tcPr>
            <w:tcW w:w="9641" w:type="dxa"/>
            <w:gridSpan w:val="9"/>
            <w:tcBorders>
              <w:left w:val="single" w:sz="4" w:space="0" w:color="auto"/>
              <w:right w:val="single" w:sz="4" w:space="0" w:color="auto"/>
            </w:tcBorders>
          </w:tcPr>
          <w:p w14:paraId="79AB67D6" w14:textId="77777777" w:rsidR="001E41F3" w:rsidRPr="00433ABE" w:rsidRDefault="001E41F3">
            <w:pPr>
              <w:pStyle w:val="CRCoverPage"/>
              <w:spacing w:after="0"/>
              <w:jc w:val="center"/>
              <w:rPr>
                <w:noProof/>
              </w:rPr>
            </w:pPr>
            <w:r w:rsidRPr="00433ABE">
              <w:rPr>
                <w:b/>
                <w:noProof/>
                <w:sz w:val="32"/>
              </w:rPr>
              <w:t>CHANGE REQUEST</w:t>
            </w:r>
          </w:p>
        </w:tc>
      </w:tr>
      <w:tr w:rsidR="001E41F3" w:rsidRPr="00433ABE" w14:paraId="79946B04" w14:textId="77777777" w:rsidTr="00547111">
        <w:tc>
          <w:tcPr>
            <w:tcW w:w="9641" w:type="dxa"/>
            <w:gridSpan w:val="9"/>
            <w:tcBorders>
              <w:left w:val="single" w:sz="4" w:space="0" w:color="auto"/>
              <w:right w:val="single" w:sz="4" w:space="0" w:color="auto"/>
            </w:tcBorders>
          </w:tcPr>
          <w:p w14:paraId="12C70EEE" w14:textId="77777777" w:rsidR="001E41F3" w:rsidRPr="00433ABE" w:rsidRDefault="001E41F3">
            <w:pPr>
              <w:pStyle w:val="CRCoverPage"/>
              <w:spacing w:after="0"/>
              <w:rPr>
                <w:noProof/>
                <w:sz w:val="8"/>
                <w:szCs w:val="8"/>
              </w:rPr>
            </w:pPr>
          </w:p>
        </w:tc>
      </w:tr>
      <w:tr w:rsidR="001E41F3" w:rsidRPr="00433ABE" w14:paraId="3999489E" w14:textId="77777777" w:rsidTr="00547111">
        <w:tc>
          <w:tcPr>
            <w:tcW w:w="142" w:type="dxa"/>
            <w:tcBorders>
              <w:left w:val="single" w:sz="4" w:space="0" w:color="auto"/>
            </w:tcBorders>
          </w:tcPr>
          <w:p w14:paraId="4DDA7F40" w14:textId="77777777" w:rsidR="001E41F3" w:rsidRPr="00433ABE" w:rsidRDefault="001E41F3">
            <w:pPr>
              <w:pStyle w:val="CRCoverPage"/>
              <w:spacing w:after="0"/>
              <w:jc w:val="right"/>
              <w:rPr>
                <w:noProof/>
              </w:rPr>
            </w:pPr>
          </w:p>
        </w:tc>
        <w:tc>
          <w:tcPr>
            <w:tcW w:w="1559" w:type="dxa"/>
            <w:shd w:val="pct30" w:color="FFFF00" w:fill="auto"/>
          </w:tcPr>
          <w:p w14:paraId="52508B66" w14:textId="353DCD30" w:rsidR="001E41F3" w:rsidRPr="00433ABE" w:rsidRDefault="00CA24B1" w:rsidP="00E13F3D">
            <w:pPr>
              <w:pStyle w:val="CRCoverPage"/>
              <w:spacing w:after="0"/>
              <w:jc w:val="right"/>
              <w:rPr>
                <w:b/>
                <w:noProof/>
                <w:sz w:val="28"/>
              </w:rPr>
            </w:pPr>
            <w:r w:rsidRPr="00433ABE">
              <w:rPr>
                <w:b/>
                <w:noProof/>
                <w:sz w:val="28"/>
              </w:rPr>
              <w:t>36.521-4</w:t>
            </w:r>
          </w:p>
        </w:tc>
        <w:tc>
          <w:tcPr>
            <w:tcW w:w="709" w:type="dxa"/>
          </w:tcPr>
          <w:p w14:paraId="77009707" w14:textId="77777777" w:rsidR="001E41F3" w:rsidRPr="00433ABE" w:rsidRDefault="001E41F3">
            <w:pPr>
              <w:pStyle w:val="CRCoverPage"/>
              <w:spacing w:after="0"/>
              <w:jc w:val="center"/>
              <w:rPr>
                <w:noProof/>
              </w:rPr>
            </w:pPr>
            <w:r w:rsidRPr="00433ABE">
              <w:rPr>
                <w:b/>
                <w:noProof/>
                <w:sz w:val="28"/>
              </w:rPr>
              <w:t>CR</w:t>
            </w:r>
          </w:p>
        </w:tc>
        <w:tc>
          <w:tcPr>
            <w:tcW w:w="1276" w:type="dxa"/>
            <w:shd w:val="pct30" w:color="FFFF00" w:fill="auto"/>
          </w:tcPr>
          <w:p w14:paraId="6CAED29D" w14:textId="7CF5BBB9" w:rsidR="001E41F3" w:rsidRPr="00433ABE" w:rsidRDefault="00CA24B1" w:rsidP="00547111">
            <w:pPr>
              <w:pStyle w:val="CRCoverPage"/>
              <w:spacing w:after="0"/>
              <w:rPr>
                <w:noProof/>
              </w:rPr>
            </w:pPr>
            <w:r w:rsidRPr="00433ABE">
              <w:rPr>
                <w:b/>
                <w:noProof/>
                <w:sz w:val="28"/>
              </w:rPr>
              <w:t>0014</w:t>
            </w:r>
          </w:p>
        </w:tc>
        <w:tc>
          <w:tcPr>
            <w:tcW w:w="709" w:type="dxa"/>
          </w:tcPr>
          <w:p w14:paraId="09D2C09B" w14:textId="77777777" w:rsidR="001E41F3" w:rsidRPr="00433ABE" w:rsidRDefault="001E41F3" w:rsidP="0051580D">
            <w:pPr>
              <w:pStyle w:val="CRCoverPage"/>
              <w:tabs>
                <w:tab w:val="right" w:pos="625"/>
              </w:tabs>
              <w:spacing w:after="0"/>
              <w:jc w:val="center"/>
              <w:rPr>
                <w:noProof/>
              </w:rPr>
            </w:pPr>
            <w:r w:rsidRPr="00433ABE">
              <w:rPr>
                <w:b/>
                <w:bCs/>
                <w:noProof/>
                <w:sz w:val="28"/>
              </w:rPr>
              <w:t>rev</w:t>
            </w:r>
          </w:p>
        </w:tc>
        <w:tc>
          <w:tcPr>
            <w:tcW w:w="992" w:type="dxa"/>
            <w:shd w:val="pct30" w:color="FFFF00" w:fill="auto"/>
          </w:tcPr>
          <w:p w14:paraId="7533BF9D" w14:textId="79FC6E5C" w:rsidR="001E41F3" w:rsidRPr="00433ABE" w:rsidRDefault="00CA3917" w:rsidP="00E13F3D">
            <w:pPr>
              <w:pStyle w:val="CRCoverPage"/>
              <w:spacing w:after="0"/>
              <w:jc w:val="center"/>
              <w:rPr>
                <w:b/>
                <w:noProof/>
              </w:rPr>
            </w:pPr>
            <w:r w:rsidRPr="00433ABE">
              <w:rPr>
                <w:b/>
                <w:noProof/>
                <w:sz w:val="28"/>
              </w:rPr>
              <w:t>1</w:t>
            </w:r>
          </w:p>
        </w:tc>
        <w:tc>
          <w:tcPr>
            <w:tcW w:w="2410" w:type="dxa"/>
          </w:tcPr>
          <w:p w14:paraId="5D4AEAE9" w14:textId="77777777" w:rsidR="001E41F3" w:rsidRPr="00433ABE" w:rsidRDefault="001E41F3" w:rsidP="0051580D">
            <w:pPr>
              <w:pStyle w:val="CRCoverPage"/>
              <w:tabs>
                <w:tab w:val="right" w:pos="1825"/>
              </w:tabs>
              <w:spacing w:after="0"/>
              <w:jc w:val="center"/>
              <w:rPr>
                <w:noProof/>
              </w:rPr>
            </w:pPr>
            <w:r w:rsidRPr="00433ABE">
              <w:rPr>
                <w:b/>
                <w:noProof/>
                <w:sz w:val="28"/>
                <w:szCs w:val="28"/>
              </w:rPr>
              <w:t>Current version:</w:t>
            </w:r>
          </w:p>
        </w:tc>
        <w:tc>
          <w:tcPr>
            <w:tcW w:w="1701" w:type="dxa"/>
            <w:shd w:val="pct30" w:color="FFFF00" w:fill="auto"/>
          </w:tcPr>
          <w:p w14:paraId="1E22D6AC" w14:textId="2A2B7576" w:rsidR="001E41F3" w:rsidRPr="00433ABE" w:rsidRDefault="00CA24B1">
            <w:pPr>
              <w:pStyle w:val="CRCoverPage"/>
              <w:spacing w:after="0"/>
              <w:jc w:val="center"/>
              <w:rPr>
                <w:noProof/>
                <w:sz w:val="28"/>
              </w:rPr>
            </w:pPr>
            <w:r w:rsidRPr="00433ABE">
              <w:rPr>
                <w:b/>
                <w:noProof/>
                <w:sz w:val="28"/>
              </w:rPr>
              <w:t>18.0.0</w:t>
            </w:r>
          </w:p>
        </w:tc>
        <w:tc>
          <w:tcPr>
            <w:tcW w:w="143" w:type="dxa"/>
            <w:tcBorders>
              <w:right w:val="single" w:sz="4" w:space="0" w:color="auto"/>
            </w:tcBorders>
          </w:tcPr>
          <w:p w14:paraId="399238C9" w14:textId="77777777" w:rsidR="001E41F3" w:rsidRPr="00433ABE" w:rsidRDefault="001E41F3">
            <w:pPr>
              <w:pStyle w:val="CRCoverPage"/>
              <w:spacing w:after="0"/>
              <w:rPr>
                <w:noProof/>
              </w:rPr>
            </w:pPr>
          </w:p>
        </w:tc>
      </w:tr>
      <w:tr w:rsidR="001E41F3" w:rsidRPr="00433ABE" w14:paraId="7DC9F5A2" w14:textId="77777777" w:rsidTr="00547111">
        <w:tc>
          <w:tcPr>
            <w:tcW w:w="9641" w:type="dxa"/>
            <w:gridSpan w:val="9"/>
            <w:tcBorders>
              <w:left w:val="single" w:sz="4" w:space="0" w:color="auto"/>
              <w:right w:val="single" w:sz="4" w:space="0" w:color="auto"/>
            </w:tcBorders>
          </w:tcPr>
          <w:p w14:paraId="4883A7D2" w14:textId="77777777" w:rsidR="001E41F3" w:rsidRPr="00433ABE" w:rsidRDefault="001E41F3">
            <w:pPr>
              <w:pStyle w:val="CRCoverPage"/>
              <w:spacing w:after="0"/>
              <w:rPr>
                <w:noProof/>
              </w:rPr>
            </w:pPr>
          </w:p>
        </w:tc>
      </w:tr>
      <w:tr w:rsidR="001E41F3" w:rsidRPr="00433ABE" w14:paraId="266B4BDF" w14:textId="77777777" w:rsidTr="00547111">
        <w:tc>
          <w:tcPr>
            <w:tcW w:w="9641" w:type="dxa"/>
            <w:gridSpan w:val="9"/>
            <w:tcBorders>
              <w:top w:val="single" w:sz="4" w:space="0" w:color="auto"/>
            </w:tcBorders>
          </w:tcPr>
          <w:p w14:paraId="47E13998" w14:textId="77777777" w:rsidR="001E41F3" w:rsidRPr="00433ABE" w:rsidRDefault="001E41F3">
            <w:pPr>
              <w:pStyle w:val="CRCoverPage"/>
              <w:spacing w:after="0"/>
              <w:jc w:val="center"/>
              <w:rPr>
                <w:rFonts w:cs="Arial"/>
                <w:i/>
                <w:noProof/>
              </w:rPr>
            </w:pPr>
            <w:r w:rsidRPr="00433ABE">
              <w:rPr>
                <w:rFonts w:cs="Arial"/>
                <w:i/>
                <w:noProof/>
              </w:rPr>
              <w:t xml:space="preserve">For </w:t>
            </w:r>
            <w:hyperlink r:id="rId9" w:anchor="_blank" w:history="1">
              <w:r w:rsidRPr="00433ABE">
                <w:rPr>
                  <w:rStyle w:val="Hyperlink"/>
                  <w:rFonts w:cs="Arial"/>
                  <w:b/>
                  <w:i/>
                  <w:noProof/>
                  <w:color w:val="FF0000"/>
                </w:rPr>
                <w:t>HE</w:t>
              </w:r>
              <w:bookmarkStart w:id="0" w:name="_Hlt497126619"/>
              <w:r w:rsidRPr="00433ABE">
                <w:rPr>
                  <w:rStyle w:val="Hyperlink"/>
                  <w:rFonts w:cs="Arial"/>
                  <w:b/>
                  <w:i/>
                  <w:noProof/>
                  <w:color w:val="FF0000"/>
                </w:rPr>
                <w:t>L</w:t>
              </w:r>
              <w:bookmarkEnd w:id="0"/>
              <w:r w:rsidRPr="00433ABE">
                <w:rPr>
                  <w:rStyle w:val="Hyperlink"/>
                  <w:rFonts w:cs="Arial"/>
                  <w:b/>
                  <w:i/>
                  <w:noProof/>
                  <w:color w:val="FF0000"/>
                </w:rPr>
                <w:t>P</w:t>
              </w:r>
            </w:hyperlink>
            <w:r w:rsidRPr="00433ABE">
              <w:rPr>
                <w:rFonts w:cs="Arial"/>
                <w:b/>
                <w:i/>
                <w:noProof/>
                <w:color w:val="FF0000"/>
              </w:rPr>
              <w:t xml:space="preserve"> </w:t>
            </w:r>
            <w:r w:rsidRPr="00433ABE">
              <w:rPr>
                <w:rFonts w:cs="Arial"/>
                <w:i/>
                <w:noProof/>
              </w:rPr>
              <w:t>on using this form</w:t>
            </w:r>
            <w:r w:rsidR="0051580D" w:rsidRPr="00433ABE">
              <w:rPr>
                <w:rFonts w:cs="Arial"/>
                <w:i/>
                <w:noProof/>
              </w:rPr>
              <w:t>: c</w:t>
            </w:r>
            <w:r w:rsidR="00F25D98" w:rsidRPr="00433ABE">
              <w:rPr>
                <w:rFonts w:cs="Arial"/>
                <w:i/>
                <w:noProof/>
              </w:rPr>
              <w:t xml:space="preserve">omprehensive instructions can be found at </w:t>
            </w:r>
            <w:r w:rsidR="001B7A65" w:rsidRPr="00433ABE">
              <w:rPr>
                <w:rFonts w:cs="Arial"/>
                <w:i/>
                <w:noProof/>
              </w:rPr>
              <w:br/>
            </w:r>
            <w:hyperlink r:id="rId10" w:history="1">
              <w:r w:rsidR="00DE34CF" w:rsidRPr="00433ABE">
                <w:rPr>
                  <w:rStyle w:val="Hyperlink"/>
                  <w:rFonts w:cs="Arial"/>
                  <w:i/>
                  <w:noProof/>
                </w:rPr>
                <w:t>http://www.3gpp.org/Change-Requests</w:t>
              </w:r>
            </w:hyperlink>
            <w:r w:rsidR="00F25D98" w:rsidRPr="00433ABE">
              <w:rPr>
                <w:rFonts w:cs="Arial"/>
                <w:i/>
                <w:noProof/>
              </w:rPr>
              <w:t>.</w:t>
            </w:r>
          </w:p>
        </w:tc>
      </w:tr>
      <w:tr w:rsidR="001E41F3" w:rsidRPr="00433ABE" w14:paraId="296CF086" w14:textId="77777777" w:rsidTr="00547111">
        <w:tc>
          <w:tcPr>
            <w:tcW w:w="9641" w:type="dxa"/>
            <w:gridSpan w:val="9"/>
          </w:tcPr>
          <w:p w14:paraId="7D4A60B5" w14:textId="77777777" w:rsidR="001E41F3" w:rsidRPr="00433ABE" w:rsidRDefault="001E41F3">
            <w:pPr>
              <w:pStyle w:val="CRCoverPage"/>
              <w:spacing w:after="0"/>
              <w:rPr>
                <w:noProof/>
                <w:sz w:val="8"/>
                <w:szCs w:val="8"/>
              </w:rPr>
            </w:pPr>
          </w:p>
        </w:tc>
      </w:tr>
    </w:tbl>
    <w:p w14:paraId="53540664" w14:textId="77777777" w:rsidR="001E41F3" w:rsidRPr="00433A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3ABE" w14:paraId="0EE45D52" w14:textId="77777777" w:rsidTr="00A7671C">
        <w:tc>
          <w:tcPr>
            <w:tcW w:w="2835" w:type="dxa"/>
          </w:tcPr>
          <w:p w14:paraId="59860FA1" w14:textId="77777777" w:rsidR="00F25D98" w:rsidRPr="00433ABE" w:rsidRDefault="00F25D98" w:rsidP="001E41F3">
            <w:pPr>
              <w:pStyle w:val="CRCoverPage"/>
              <w:tabs>
                <w:tab w:val="right" w:pos="2751"/>
              </w:tabs>
              <w:spacing w:after="0"/>
              <w:rPr>
                <w:b/>
                <w:i/>
                <w:noProof/>
              </w:rPr>
            </w:pPr>
            <w:r w:rsidRPr="00433ABE">
              <w:rPr>
                <w:b/>
                <w:i/>
                <w:noProof/>
              </w:rPr>
              <w:t>Proposed change</w:t>
            </w:r>
            <w:r w:rsidR="00A7671C" w:rsidRPr="00433ABE">
              <w:rPr>
                <w:b/>
                <w:i/>
                <w:noProof/>
              </w:rPr>
              <w:t xml:space="preserve"> </w:t>
            </w:r>
            <w:r w:rsidRPr="00433ABE">
              <w:rPr>
                <w:b/>
                <w:i/>
                <w:noProof/>
              </w:rPr>
              <w:t>affects:</w:t>
            </w:r>
          </w:p>
        </w:tc>
        <w:tc>
          <w:tcPr>
            <w:tcW w:w="1418" w:type="dxa"/>
          </w:tcPr>
          <w:p w14:paraId="07128383" w14:textId="77777777" w:rsidR="00F25D98" w:rsidRPr="00433ABE" w:rsidRDefault="00F25D98" w:rsidP="001E41F3">
            <w:pPr>
              <w:pStyle w:val="CRCoverPage"/>
              <w:spacing w:after="0"/>
              <w:jc w:val="right"/>
              <w:rPr>
                <w:noProof/>
              </w:rPr>
            </w:pPr>
            <w:r w:rsidRPr="00433A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3A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3ABE" w:rsidRDefault="00F25D98" w:rsidP="001E41F3">
            <w:pPr>
              <w:pStyle w:val="CRCoverPage"/>
              <w:spacing w:after="0"/>
              <w:jc w:val="right"/>
              <w:rPr>
                <w:noProof/>
                <w:u w:val="single"/>
              </w:rPr>
            </w:pPr>
            <w:r w:rsidRPr="00433A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3ABE" w:rsidRDefault="00F25D98" w:rsidP="001E41F3">
            <w:pPr>
              <w:pStyle w:val="CRCoverPage"/>
              <w:spacing w:after="0"/>
              <w:jc w:val="center"/>
              <w:rPr>
                <w:b/>
                <w:caps/>
                <w:noProof/>
              </w:rPr>
            </w:pPr>
          </w:p>
        </w:tc>
        <w:tc>
          <w:tcPr>
            <w:tcW w:w="2126" w:type="dxa"/>
          </w:tcPr>
          <w:p w14:paraId="2ED8415F" w14:textId="77777777" w:rsidR="00F25D98" w:rsidRPr="00433ABE" w:rsidRDefault="00F25D98" w:rsidP="001E41F3">
            <w:pPr>
              <w:pStyle w:val="CRCoverPage"/>
              <w:spacing w:after="0"/>
              <w:jc w:val="right"/>
              <w:rPr>
                <w:noProof/>
                <w:u w:val="single"/>
              </w:rPr>
            </w:pPr>
            <w:r w:rsidRPr="00433A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3ABE" w:rsidRDefault="00F25D98" w:rsidP="001E41F3">
            <w:pPr>
              <w:pStyle w:val="CRCoverPage"/>
              <w:spacing w:after="0"/>
              <w:jc w:val="center"/>
              <w:rPr>
                <w:b/>
                <w:caps/>
                <w:noProof/>
              </w:rPr>
            </w:pPr>
          </w:p>
        </w:tc>
        <w:tc>
          <w:tcPr>
            <w:tcW w:w="1418" w:type="dxa"/>
            <w:tcBorders>
              <w:left w:val="nil"/>
            </w:tcBorders>
          </w:tcPr>
          <w:p w14:paraId="6562735E" w14:textId="77777777" w:rsidR="00F25D98" w:rsidRPr="00433ABE" w:rsidRDefault="00F25D98" w:rsidP="001E41F3">
            <w:pPr>
              <w:pStyle w:val="CRCoverPage"/>
              <w:spacing w:after="0"/>
              <w:jc w:val="right"/>
              <w:rPr>
                <w:noProof/>
              </w:rPr>
            </w:pPr>
            <w:r w:rsidRPr="00433A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3ABE" w:rsidRDefault="00F25D98" w:rsidP="001E41F3">
            <w:pPr>
              <w:pStyle w:val="CRCoverPage"/>
              <w:spacing w:after="0"/>
              <w:jc w:val="center"/>
              <w:rPr>
                <w:b/>
                <w:bCs/>
                <w:caps/>
                <w:noProof/>
              </w:rPr>
            </w:pPr>
          </w:p>
        </w:tc>
      </w:tr>
    </w:tbl>
    <w:p w14:paraId="69DCC391" w14:textId="77777777" w:rsidR="001E41F3" w:rsidRPr="00433A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3ABE" w14:paraId="31618834" w14:textId="77777777" w:rsidTr="00547111">
        <w:tc>
          <w:tcPr>
            <w:tcW w:w="9640" w:type="dxa"/>
            <w:gridSpan w:val="11"/>
          </w:tcPr>
          <w:p w14:paraId="55477508" w14:textId="77777777" w:rsidR="001E41F3" w:rsidRPr="00433ABE" w:rsidRDefault="001E41F3">
            <w:pPr>
              <w:pStyle w:val="CRCoverPage"/>
              <w:spacing w:after="0"/>
              <w:rPr>
                <w:noProof/>
                <w:sz w:val="8"/>
                <w:szCs w:val="8"/>
              </w:rPr>
            </w:pPr>
          </w:p>
        </w:tc>
      </w:tr>
      <w:tr w:rsidR="001E41F3" w:rsidRPr="00433ABE" w14:paraId="58300953" w14:textId="77777777" w:rsidTr="00547111">
        <w:tc>
          <w:tcPr>
            <w:tcW w:w="1843" w:type="dxa"/>
            <w:tcBorders>
              <w:top w:val="single" w:sz="4" w:space="0" w:color="auto"/>
              <w:left w:val="single" w:sz="4" w:space="0" w:color="auto"/>
            </w:tcBorders>
          </w:tcPr>
          <w:p w14:paraId="05B2F3A2" w14:textId="77777777" w:rsidR="001E41F3" w:rsidRPr="00433ABE" w:rsidRDefault="001E41F3">
            <w:pPr>
              <w:pStyle w:val="CRCoverPage"/>
              <w:tabs>
                <w:tab w:val="right" w:pos="1759"/>
              </w:tabs>
              <w:spacing w:after="0"/>
              <w:rPr>
                <w:b/>
                <w:i/>
                <w:noProof/>
              </w:rPr>
            </w:pPr>
            <w:r w:rsidRPr="00433ABE">
              <w:rPr>
                <w:b/>
                <w:i/>
                <w:noProof/>
              </w:rPr>
              <w:t>Title:</w:t>
            </w:r>
            <w:r w:rsidRPr="00433ABE">
              <w:rPr>
                <w:b/>
                <w:i/>
                <w:noProof/>
              </w:rPr>
              <w:tab/>
            </w:r>
          </w:p>
        </w:tc>
        <w:tc>
          <w:tcPr>
            <w:tcW w:w="7797" w:type="dxa"/>
            <w:gridSpan w:val="10"/>
            <w:tcBorders>
              <w:top w:val="single" w:sz="4" w:space="0" w:color="auto"/>
              <w:right w:val="single" w:sz="4" w:space="0" w:color="auto"/>
            </w:tcBorders>
            <w:shd w:val="pct30" w:color="FFFF00" w:fill="auto"/>
          </w:tcPr>
          <w:p w14:paraId="3D393EEE" w14:textId="3ACE3D71" w:rsidR="001E41F3" w:rsidRPr="00433ABE" w:rsidRDefault="00CA24B1">
            <w:pPr>
              <w:pStyle w:val="CRCoverPage"/>
              <w:spacing w:after="0"/>
              <w:ind w:left="100"/>
              <w:rPr>
                <w:noProof/>
              </w:rPr>
            </w:pPr>
            <w:r w:rsidRPr="00433ABE">
              <w:t>Splitting the IoT NTN frequency error test case</w:t>
            </w:r>
          </w:p>
        </w:tc>
      </w:tr>
      <w:tr w:rsidR="001E41F3" w:rsidRPr="00433ABE" w14:paraId="05C08479" w14:textId="77777777" w:rsidTr="00547111">
        <w:tc>
          <w:tcPr>
            <w:tcW w:w="1843" w:type="dxa"/>
            <w:tcBorders>
              <w:left w:val="single" w:sz="4" w:space="0" w:color="auto"/>
            </w:tcBorders>
          </w:tcPr>
          <w:p w14:paraId="45E29F53" w14:textId="77777777" w:rsidR="001E41F3" w:rsidRPr="00433A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3ABE" w:rsidRDefault="001E41F3">
            <w:pPr>
              <w:pStyle w:val="CRCoverPage"/>
              <w:spacing w:after="0"/>
              <w:rPr>
                <w:noProof/>
                <w:sz w:val="8"/>
                <w:szCs w:val="8"/>
              </w:rPr>
            </w:pPr>
          </w:p>
        </w:tc>
      </w:tr>
      <w:tr w:rsidR="001E41F3" w:rsidRPr="00433ABE" w14:paraId="46D5D7C2" w14:textId="77777777" w:rsidTr="00547111">
        <w:tc>
          <w:tcPr>
            <w:tcW w:w="1843" w:type="dxa"/>
            <w:tcBorders>
              <w:left w:val="single" w:sz="4" w:space="0" w:color="auto"/>
            </w:tcBorders>
          </w:tcPr>
          <w:p w14:paraId="45A6C2C4" w14:textId="77777777" w:rsidR="001E41F3" w:rsidRPr="00433ABE" w:rsidRDefault="001E41F3">
            <w:pPr>
              <w:pStyle w:val="CRCoverPage"/>
              <w:tabs>
                <w:tab w:val="right" w:pos="1759"/>
              </w:tabs>
              <w:spacing w:after="0"/>
              <w:rPr>
                <w:b/>
                <w:i/>
                <w:noProof/>
              </w:rPr>
            </w:pPr>
            <w:r w:rsidRPr="00433ABE">
              <w:rPr>
                <w:b/>
                <w:i/>
                <w:noProof/>
              </w:rPr>
              <w:t>Source to WG:</w:t>
            </w:r>
          </w:p>
        </w:tc>
        <w:tc>
          <w:tcPr>
            <w:tcW w:w="7797" w:type="dxa"/>
            <w:gridSpan w:val="10"/>
            <w:tcBorders>
              <w:right w:val="single" w:sz="4" w:space="0" w:color="auto"/>
            </w:tcBorders>
            <w:shd w:val="pct30" w:color="FFFF00" w:fill="auto"/>
          </w:tcPr>
          <w:p w14:paraId="298AA482" w14:textId="341A957E" w:rsidR="001E41F3" w:rsidRPr="00433ABE" w:rsidRDefault="00F718C6">
            <w:pPr>
              <w:pStyle w:val="CRCoverPage"/>
              <w:spacing w:after="0"/>
              <w:ind w:left="100"/>
              <w:rPr>
                <w:noProof/>
              </w:rPr>
            </w:pPr>
            <w:r w:rsidRPr="00433ABE">
              <w:t>ROHDE &amp; SCHWAR</w:t>
            </w:r>
            <w:r w:rsidR="007E2707" w:rsidRPr="00433ABE">
              <w:t>Z, Keysight Technologies UK Ltd</w:t>
            </w:r>
          </w:p>
        </w:tc>
      </w:tr>
      <w:tr w:rsidR="001E41F3" w:rsidRPr="00433ABE" w14:paraId="4196B218" w14:textId="77777777" w:rsidTr="00547111">
        <w:tc>
          <w:tcPr>
            <w:tcW w:w="1843" w:type="dxa"/>
            <w:tcBorders>
              <w:left w:val="single" w:sz="4" w:space="0" w:color="auto"/>
            </w:tcBorders>
          </w:tcPr>
          <w:p w14:paraId="14C300BA" w14:textId="77777777" w:rsidR="001E41F3" w:rsidRPr="00433ABE" w:rsidRDefault="001E41F3">
            <w:pPr>
              <w:pStyle w:val="CRCoverPage"/>
              <w:tabs>
                <w:tab w:val="right" w:pos="1759"/>
              </w:tabs>
              <w:spacing w:after="0"/>
              <w:rPr>
                <w:b/>
                <w:i/>
                <w:noProof/>
              </w:rPr>
            </w:pPr>
            <w:r w:rsidRPr="00433ABE">
              <w:rPr>
                <w:b/>
                <w:i/>
                <w:noProof/>
              </w:rPr>
              <w:t>Source to TSG:</w:t>
            </w:r>
          </w:p>
        </w:tc>
        <w:tc>
          <w:tcPr>
            <w:tcW w:w="7797" w:type="dxa"/>
            <w:gridSpan w:val="10"/>
            <w:tcBorders>
              <w:right w:val="single" w:sz="4" w:space="0" w:color="auto"/>
            </w:tcBorders>
            <w:shd w:val="pct30" w:color="FFFF00" w:fill="auto"/>
          </w:tcPr>
          <w:p w14:paraId="17FF8B7B" w14:textId="62381ACD" w:rsidR="001E41F3" w:rsidRPr="00433ABE" w:rsidRDefault="00F718C6" w:rsidP="00547111">
            <w:pPr>
              <w:pStyle w:val="CRCoverPage"/>
              <w:spacing w:after="0"/>
              <w:ind w:left="100"/>
              <w:rPr>
                <w:noProof/>
              </w:rPr>
            </w:pPr>
            <w:r w:rsidRPr="00433ABE">
              <w:t>R5</w:t>
            </w:r>
          </w:p>
        </w:tc>
      </w:tr>
      <w:tr w:rsidR="001E41F3" w:rsidRPr="00433ABE" w14:paraId="76303739" w14:textId="77777777" w:rsidTr="00547111">
        <w:tc>
          <w:tcPr>
            <w:tcW w:w="1843" w:type="dxa"/>
            <w:tcBorders>
              <w:left w:val="single" w:sz="4" w:space="0" w:color="auto"/>
            </w:tcBorders>
          </w:tcPr>
          <w:p w14:paraId="4D3B1657" w14:textId="77777777" w:rsidR="001E41F3" w:rsidRPr="00433A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ABE" w:rsidRDefault="001E41F3">
            <w:pPr>
              <w:pStyle w:val="CRCoverPage"/>
              <w:spacing w:after="0"/>
              <w:rPr>
                <w:noProof/>
                <w:sz w:val="8"/>
                <w:szCs w:val="8"/>
              </w:rPr>
            </w:pPr>
          </w:p>
        </w:tc>
      </w:tr>
      <w:tr w:rsidR="001E41F3" w:rsidRPr="00433ABE" w14:paraId="50563E52" w14:textId="77777777" w:rsidTr="00547111">
        <w:tc>
          <w:tcPr>
            <w:tcW w:w="1843" w:type="dxa"/>
            <w:tcBorders>
              <w:left w:val="single" w:sz="4" w:space="0" w:color="auto"/>
            </w:tcBorders>
          </w:tcPr>
          <w:p w14:paraId="32C381B7" w14:textId="77777777" w:rsidR="001E41F3" w:rsidRPr="00433ABE" w:rsidRDefault="001E41F3">
            <w:pPr>
              <w:pStyle w:val="CRCoverPage"/>
              <w:tabs>
                <w:tab w:val="right" w:pos="1759"/>
              </w:tabs>
              <w:spacing w:after="0"/>
              <w:rPr>
                <w:b/>
                <w:i/>
                <w:noProof/>
              </w:rPr>
            </w:pPr>
            <w:r w:rsidRPr="00433ABE">
              <w:rPr>
                <w:b/>
                <w:i/>
                <w:noProof/>
              </w:rPr>
              <w:t>Work item code</w:t>
            </w:r>
            <w:r w:rsidR="0051580D" w:rsidRPr="00433ABE">
              <w:rPr>
                <w:b/>
                <w:i/>
                <w:noProof/>
              </w:rPr>
              <w:t>:</w:t>
            </w:r>
          </w:p>
        </w:tc>
        <w:tc>
          <w:tcPr>
            <w:tcW w:w="3686" w:type="dxa"/>
            <w:gridSpan w:val="5"/>
            <w:shd w:val="pct30" w:color="FFFF00" w:fill="auto"/>
          </w:tcPr>
          <w:p w14:paraId="115414A3" w14:textId="2787D527" w:rsidR="001E41F3" w:rsidRPr="00433ABE" w:rsidRDefault="00CA24B1">
            <w:pPr>
              <w:pStyle w:val="CRCoverPage"/>
              <w:spacing w:after="0"/>
              <w:ind w:left="100"/>
              <w:rPr>
                <w:noProof/>
              </w:rPr>
            </w:pPr>
            <w:r w:rsidRPr="00433ABE">
              <w:rPr>
                <w:noProof/>
              </w:rPr>
              <w:t>LTE_NBIOT_eMTC_NTN_req-UEConTest</w:t>
            </w:r>
          </w:p>
        </w:tc>
        <w:tc>
          <w:tcPr>
            <w:tcW w:w="567" w:type="dxa"/>
            <w:tcBorders>
              <w:left w:val="nil"/>
            </w:tcBorders>
          </w:tcPr>
          <w:p w14:paraId="61A86BCF" w14:textId="77777777" w:rsidR="001E41F3" w:rsidRPr="00433ABE" w:rsidRDefault="001E41F3">
            <w:pPr>
              <w:pStyle w:val="CRCoverPage"/>
              <w:spacing w:after="0"/>
              <w:ind w:right="100"/>
              <w:rPr>
                <w:noProof/>
              </w:rPr>
            </w:pPr>
          </w:p>
        </w:tc>
        <w:tc>
          <w:tcPr>
            <w:tcW w:w="1417" w:type="dxa"/>
            <w:gridSpan w:val="3"/>
            <w:tcBorders>
              <w:left w:val="nil"/>
            </w:tcBorders>
          </w:tcPr>
          <w:p w14:paraId="153CBFB1" w14:textId="77777777" w:rsidR="001E41F3" w:rsidRPr="00433ABE" w:rsidRDefault="001E41F3">
            <w:pPr>
              <w:pStyle w:val="CRCoverPage"/>
              <w:spacing w:after="0"/>
              <w:jc w:val="right"/>
              <w:rPr>
                <w:noProof/>
              </w:rPr>
            </w:pPr>
            <w:r w:rsidRPr="00433ABE">
              <w:rPr>
                <w:b/>
                <w:i/>
                <w:noProof/>
              </w:rPr>
              <w:t>Date:</w:t>
            </w:r>
          </w:p>
        </w:tc>
        <w:tc>
          <w:tcPr>
            <w:tcW w:w="2127" w:type="dxa"/>
            <w:tcBorders>
              <w:right w:val="single" w:sz="4" w:space="0" w:color="auto"/>
            </w:tcBorders>
            <w:shd w:val="pct30" w:color="FFFF00" w:fill="auto"/>
          </w:tcPr>
          <w:p w14:paraId="56929475" w14:textId="5B3FBA34" w:rsidR="001E41F3" w:rsidRPr="00433ABE" w:rsidRDefault="00F718C6">
            <w:pPr>
              <w:pStyle w:val="CRCoverPage"/>
              <w:spacing w:after="0"/>
              <w:ind w:left="100"/>
              <w:rPr>
                <w:noProof/>
              </w:rPr>
            </w:pPr>
            <w:r w:rsidRPr="00433ABE">
              <w:rPr>
                <w:noProof/>
              </w:rPr>
              <w:t>202</w:t>
            </w:r>
            <w:r w:rsidR="00E9581F" w:rsidRPr="00433ABE">
              <w:rPr>
                <w:noProof/>
              </w:rPr>
              <w:t>4</w:t>
            </w:r>
            <w:r w:rsidRPr="00433ABE">
              <w:rPr>
                <w:noProof/>
              </w:rPr>
              <w:t>-</w:t>
            </w:r>
            <w:r w:rsidR="00E9581F" w:rsidRPr="00433ABE">
              <w:rPr>
                <w:noProof/>
              </w:rPr>
              <w:t>02</w:t>
            </w:r>
            <w:r w:rsidRPr="00433ABE">
              <w:rPr>
                <w:noProof/>
              </w:rPr>
              <w:t>-</w:t>
            </w:r>
            <w:r w:rsidR="00CA3917" w:rsidRPr="00433ABE">
              <w:rPr>
                <w:noProof/>
              </w:rPr>
              <w:t>29</w:t>
            </w:r>
          </w:p>
        </w:tc>
      </w:tr>
      <w:tr w:rsidR="001E41F3" w:rsidRPr="00433ABE" w14:paraId="690C7843" w14:textId="77777777" w:rsidTr="00547111">
        <w:tc>
          <w:tcPr>
            <w:tcW w:w="1843" w:type="dxa"/>
            <w:tcBorders>
              <w:left w:val="single" w:sz="4" w:space="0" w:color="auto"/>
            </w:tcBorders>
          </w:tcPr>
          <w:p w14:paraId="17A1A642" w14:textId="77777777" w:rsidR="001E41F3" w:rsidRPr="00433ABE" w:rsidRDefault="001E41F3">
            <w:pPr>
              <w:pStyle w:val="CRCoverPage"/>
              <w:spacing w:after="0"/>
              <w:rPr>
                <w:b/>
                <w:i/>
                <w:noProof/>
                <w:sz w:val="8"/>
                <w:szCs w:val="8"/>
              </w:rPr>
            </w:pPr>
          </w:p>
        </w:tc>
        <w:tc>
          <w:tcPr>
            <w:tcW w:w="1986" w:type="dxa"/>
            <w:gridSpan w:val="4"/>
          </w:tcPr>
          <w:p w14:paraId="2F73FCFB" w14:textId="77777777" w:rsidR="001E41F3" w:rsidRPr="00433ABE" w:rsidRDefault="001E41F3">
            <w:pPr>
              <w:pStyle w:val="CRCoverPage"/>
              <w:spacing w:after="0"/>
              <w:rPr>
                <w:noProof/>
                <w:sz w:val="8"/>
                <w:szCs w:val="8"/>
              </w:rPr>
            </w:pPr>
          </w:p>
        </w:tc>
        <w:tc>
          <w:tcPr>
            <w:tcW w:w="2267" w:type="dxa"/>
            <w:gridSpan w:val="2"/>
          </w:tcPr>
          <w:p w14:paraId="0FBCFC35" w14:textId="77777777" w:rsidR="001E41F3" w:rsidRPr="00433ABE" w:rsidRDefault="001E41F3">
            <w:pPr>
              <w:pStyle w:val="CRCoverPage"/>
              <w:spacing w:after="0"/>
              <w:rPr>
                <w:noProof/>
                <w:sz w:val="8"/>
                <w:szCs w:val="8"/>
              </w:rPr>
            </w:pPr>
          </w:p>
        </w:tc>
        <w:tc>
          <w:tcPr>
            <w:tcW w:w="1417" w:type="dxa"/>
            <w:gridSpan w:val="3"/>
          </w:tcPr>
          <w:p w14:paraId="60243A9E" w14:textId="77777777" w:rsidR="001E41F3" w:rsidRPr="00433A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3ABE" w:rsidRDefault="001E41F3">
            <w:pPr>
              <w:pStyle w:val="CRCoverPage"/>
              <w:spacing w:after="0"/>
              <w:rPr>
                <w:noProof/>
                <w:sz w:val="8"/>
                <w:szCs w:val="8"/>
              </w:rPr>
            </w:pPr>
          </w:p>
        </w:tc>
      </w:tr>
      <w:tr w:rsidR="001E41F3" w:rsidRPr="00433ABE" w14:paraId="13D4AF59" w14:textId="77777777" w:rsidTr="00547111">
        <w:trPr>
          <w:cantSplit/>
        </w:trPr>
        <w:tc>
          <w:tcPr>
            <w:tcW w:w="1843" w:type="dxa"/>
            <w:tcBorders>
              <w:left w:val="single" w:sz="4" w:space="0" w:color="auto"/>
            </w:tcBorders>
          </w:tcPr>
          <w:p w14:paraId="1E6EA205" w14:textId="77777777" w:rsidR="001E41F3" w:rsidRPr="00433ABE" w:rsidRDefault="001E41F3">
            <w:pPr>
              <w:pStyle w:val="CRCoverPage"/>
              <w:tabs>
                <w:tab w:val="right" w:pos="1759"/>
              </w:tabs>
              <w:spacing w:after="0"/>
              <w:rPr>
                <w:b/>
                <w:i/>
                <w:noProof/>
              </w:rPr>
            </w:pPr>
            <w:r w:rsidRPr="00433ABE">
              <w:rPr>
                <w:b/>
                <w:i/>
                <w:noProof/>
              </w:rPr>
              <w:t>Category:</w:t>
            </w:r>
          </w:p>
        </w:tc>
        <w:tc>
          <w:tcPr>
            <w:tcW w:w="851" w:type="dxa"/>
            <w:shd w:val="pct30" w:color="FFFF00" w:fill="auto"/>
          </w:tcPr>
          <w:p w14:paraId="154A6113" w14:textId="711C845C" w:rsidR="001E41F3" w:rsidRPr="00433ABE" w:rsidRDefault="00F718C6" w:rsidP="00D24991">
            <w:pPr>
              <w:pStyle w:val="CRCoverPage"/>
              <w:spacing w:after="0"/>
              <w:ind w:left="100" w:right="-609"/>
              <w:rPr>
                <w:b/>
                <w:noProof/>
              </w:rPr>
            </w:pPr>
            <w:r w:rsidRPr="00433ABE">
              <w:rPr>
                <w:b/>
                <w:noProof/>
              </w:rPr>
              <w:t>F</w:t>
            </w:r>
          </w:p>
        </w:tc>
        <w:tc>
          <w:tcPr>
            <w:tcW w:w="3402" w:type="dxa"/>
            <w:gridSpan w:val="5"/>
            <w:tcBorders>
              <w:left w:val="nil"/>
            </w:tcBorders>
          </w:tcPr>
          <w:p w14:paraId="617AE5C6" w14:textId="77777777" w:rsidR="001E41F3" w:rsidRPr="00433ABE" w:rsidRDefault="001E41F3">
            <w:pPr>
              <w:pStyle w:val="CRCoverPage"/>
              <w:spacing w:after="0"/>
              <w:rPr>
                <w:noProof/>
              </w:rPr>
            </w:pPr>
          </w:p>
        </w:tc>
        <w:tc>
          <w:tcPr>
            <w:tcW w:w="1417" w:type="dxa"/>
            <w:gridSpan w:val="3"/>
            <w:tcBorders>
              <w:left w:val="nil"/>
            </w:tcBorders>
          </w:tcPr>
          <w:p w14:paraId="42CDCEE5" w14:textId="77777777" w:rsidR="001E41F3" w:rsidRPr="00433ABE" w:rsidRDefault="001E41F3">
            <w:pPr>
              <w:pStyle w:val="CRCoverPage"/>
              <w:spacing w:after="0"/>
              <w:jc w:val="right"/>
              <w:rPr>
                <w:b/>
                <w:i/>
                <w:noProof/>
              </w:rPr>
            </w:pPr>
            <w:r w:rsidRPr="00433ABE">
              <w:rPr>
                <w:b/>
                <w:i/>
                <w:noProof/>
              </w:rPr>
              <w:t>Release:</w:t>
            </w:r>
          </w:p>
        </w:tc>
        <w:tc>
          <w:tcPr>
            <w:tcW w:w="2127" w:type="dxa"/>
            <w:tcBorders>
              <w:right w:val="single" w:sz="4" w:space="0" w:color="auto"/>
            </w:tcBorders>
            <w:shd w:val="pct30" w:color="FFFF00" w:fill="auto"/>
          </w:tcPr>
          <w:p w14:paraId="6C870B98" w14:textId="1F775985" w:rsidR="001E41F3" w:rsidRPr="00433ABE" w:rsidRDefault="00F718C6">
            <w:pPr>
              <w:pStyle w:val="CRCoverPage"/>
              <w:spacing w:after="0"/>
              <w:ind w:left="100"/>
              <w:rPr>
                <w:noProof/>
              </w:rPr>
            </w:pPr>
            <w:r w:rsidRPr="00433ABE">
              <w:rPr>
                <w:noProof/>
              </w:rPr>
              <w:t>Rel-1</w:t>
            </w:r>
            <w:r w:rsidR="00E9581F" w:rsidRPr="00433ABE">
              <w:rPr>
                <w:noProof/>
              </w:rPr>
              <w:t>8</w:t>
            </w:r>
          </w:p>
        </w:tc>
      </w:tr>
      <w:tr w:rsidR="001E41F3" w:rsidRPr="00433ABE" w14:paraId="30122F0C" w14:textId="77777777" w:rsidTr="00547111">
        <w:tc>
          <w:tcPr>
            <w:tcW w:w="1843" w:type="dxa"/>
            <w:tcBorders>
              <w:left w:val="single" w:sz="4" w:space="0" w:color="auto"/>
              <w:bottom w:val="single" w:sz="4" w:space="0" w:color="auto"/>
            </w:tcBorders>
          </w:tcPr>
          <w:p w14:paraId="615796D0" w14:textId="77777777" w:rsidR="001E41F3" w:rsidRPr="00433A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3ABE" w:rsidRDefault="001E41F3">
            <w:pPr>
              <w:pStyle w:val="CRCoverPage"/>
              <w:spacing w:after="0"/>
              <w:ind w:left="383" w:hanging="383"/>
              <w:rPr>
                <w:i/>
                <w:noProof/>
                <w:sz w:val="18"/>
              </w:rPr>
            </w:pPr>
            <w:r w:rsidRPr="00433ABE">
              <w:rPr>
                <w:i/>
                <w:noProof/>
                <w:sz w:val="18"/>
              </w:rPr>
              <w:t xml:space="preserve">Use </w:t>
            </w:r>
            <w:r w:rsidRPr="00433ABE">
              <w:rPr>
                <w:i/>
                <w:noProof/>
                <w:sz w:val="18"/>
                <w:u w:val="single"/>
              </w:rPr>
              <w:t>one</w:t>
            </w:r>
            <w:r w:rsidRPr="00433ABE">
              <w:rPr>
                <w:i/>
                <w:noProof/>
                <w:sz w:val="18"/>
              </w:rPr>
              <w:t xml:space="preserve"> of the following categories:</w:t>
            </w:r>
            <w:r w:rsidRPr="00433ABE">
              <w:rPr>
                <w:b/>
                <w:i/>
                <w:noProof/>
                <w:sz w:val="18"/>
              </w:rPr>
              <w:br/>
              <w:t>F</w:t>
            </w:r>
            <w:r w:rsidRPr="00433ABE">
              <w:rPr>
                <w:i/>
                <w:noProof/>
                <w:sz w:val="18"/>
              </w:rPr>
              <w:t xml:space="preserve">  (correction)</w:t>
            </w:r>
            <w:r w:rsidRPr="00433ABE">
              <w:rPr>
                <w:i/>
                <w:noProof/>
                <w:sz w:val="18"/>
              </w:rPr>
              <w:br/>
            </w:r>
            <w:r w:rsidRPr="00433ABE">
              <w:rPr>
                <w:b/>
                <w:i/>
                <w:noProof/>
                <w:sz w:val="18"/>
              </w:rPr>
              <w:t>A</w:t>
            </w:r>
            <w:r w:rsidRPr="00433ABE">
              <w:rPr>
                <w:i/>
                <w:noProof/>
                <w:sz w:val="18"/>
              </w:rPr>
              <w:t xml:space="preserve">  (</w:t>
            </w:r>
            <w:r w:rsidR="00DE34CF" w:rsidRPr="00433ABE">
              <w:rPr>
                <w:i/>
                <w:noProof/>
                <w:sz w:val="18"/>
              </w:rPr>
              <w:t xml:space="preserve">mirror </w:t>
            </w:r>
            <w:r w:rsidRPr="00433ABE">
              <w:rPr>
                <w:i/>
                <w:noProof/>
                <w:sz w:val="18"/>
              </w:rPr>
              <w:t>correspond</w:t>
            </w:r>
            <w:r w:rsidR="00DE34CF" w:rsidRPr="00433ABE">
              <w:rPr>
                <w:i/>
                <w:noProof/>
                <w:sz w:val="18"/>
              </w:rPr>
              <w:t xml:space="preserve">ing </w:t>
            </w:r>
            <w:r w:rsidRPr="00433ABE">
              <w:rPr>
                <w:i/>
                <w:noProof/>
                <w:sz w:val="18"/>
              </w:rPr>
              <w:t xml:space="preserve">to a </w:t>
            </w:r>
            <w:r w:rsidR="00DE34CF" w:rsidRPr="00433ABE">
              <w:rPr>
                <w:i/>
                <w:noProof/>
                <w:sz w:val="18"/>
              </w:rPr>
              <w:t xml:space="preserve">change </w:t>
            </w:r>
            <w:r w:rsidRPr="00433ABE">
              <w:rPr>
                <w:i/>
                <w:noProof/>
                <w:sz w:val="18"/>
              </w:rPr>
              <w:t xml:space="preserve">in an earlier </w:t>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00665C47" w:rsidRPr="00433ABE">
              <w:rPr>
                <w:i/>
                <w:noProof/>
                <w:sz w:val="18"/>
              </w:rPr>
              <w:tab/>
            </w:r>
            <w:r w:rsidRPr="00433ABE">
              <w:rPr>
                <w:i/>
                <w:noProof/>
                <w:sz w:val="18"/>
              </w:rPr>
              <w:t>release)</w:t>
            </w:r>
            <w:r w:rsidRPr="00433ABE">
              <w:rPr>
                <w:i/>
                <w:noProof/>
                <w:sz w:val="18"/>
              </w:rPr>
              <w:br/>
            </w:r>
            <w:r w:rsidRPr="00433ABE">
              <w:rPr>
                <w:b/>
                <w:i/>
                <w:noProof/>
                <w:sz w:val="18"/>
              </w:rPr>
              <w:t>B</w:t>
            </w:r>
            <w:r w:rsidRPr="00433ABE">
              <w:rPr>
                <w:i/>
                <w:noProof/>
                <w:sz w:val="18"/>
              </w:rPr>
              <w:t xml:space="preserve">  (addition of feature), </w:t>
            </w:r>
            <w:r w:rsidRPr="00433ABE">
              <w:rPr>
                <w:i/>
                <w:noProof/>
                <w:sz w:val="18"/>
              </w:rPr>
              <w:br/>
            </w:r>
            <w:r w:rsidRPr="00433ABE">
              <w:rPr>
                <w:b/>
                <w:i/>
                <w:noProof/>
                <w:sz w:val="18"/>
              </w:rPr>
              <w:t>C</w:t>
            </w:r>
            <w:r w:rsidRPr="00433ABE">
              <w:rPr>
                <w:i/>
                <w:noProof/>
                <w:sz w:val="18"/>
              </w:rPr>
              <w:t xml:space="preserve">  (functional modification of feature)</w:t>
            </w:r>
            <w:r w:rsidRPr="00433ABE">
              <w:rPr>
                <w:i/>
                <w:noProof/>
                <w:sz w:val="18"/>
              </w:rPr>
              <w:br/>
            </w:r>
            <w:r w:rsidRPr="00433ABE">
              <w:rPr>
                <w:b/>
                <w:i/>
                <w:noProof/>
                <w:sz w:val="18"/>
              </w:rPr>
              <w:t>D</w:t>
            </w:r>
            <w:r w:rsidRPr="00433ABE">
              <w:rPr>
                <w:i/>
                <w:noProof/>
                <w:sz w:val="18"/>
              </w:rPr>
              <w:t xml:space="preserve">  (editorial modification)</w:t>
            </w:r>
          </w:p>
          <w:p w14:paraId="05D36727" w14:textId="77777777" w:rsidR="001E41F3" w:rsidRPr="00433ABE" w:rsidRDefault="001E41F3">
            <w:pPr>
              <w:pStyle w:val="CRCoverPage"/>
              <w:rPr>
                <w:noProof/>
              </w:rPr>
            </w:pPr>
            <w:r w:rsidRPr="00433ABE">
              <w:rPr>
                <w:noProof/>
                <w:sz w:val="18"/>
              </w:rPr>
              <w:t>Detailed explanations of the above categories can</w:t>
            </w:r>
            <w:r w:rsidRPr="00433ABE">
              <w:rPr>
                <w:noProof/>
                <w:sz w:val="18"/>
              </w:rPr>
              <w:br/>
              <w:t xml:space="preserve">be found in 3GPP </w:t>
            </w:r>
            <w:hyperlink r:id="rId11" w:history="1">
              <w:r w:rsidRPr="00433ABE">
                <w:rPr>
                  <w:rStyle w:val="Hyperlink"/>
                  <w:noProof/>
                  <w:sz w:val="18"/>
                </w:rPr>
                <w:t>TR 21.900</w:t>
              </w:r>
            </w:hyperlink>
            <w:r w:rsidRPr="00433ABE">
              <w:rPr>
                <w:noProof/>
                <w:sz w:val="18"/>
              </w:rPr>
              <w:t>.</w:t>
            </w:r>
          </w:p>
        </w:tc>
        <w:tc>
          <w:tcPr>
            <w:tcW w:w="3120" w:type="dxa"/>
            <w:gridSpan w:val="2"/>
            <w:tcBorders>
              <w:bottom w:val="single" w:sz="4" w:space="0" w:color="auto"/>
              <w:right w:val="single" w:sz="4" w:space="0" w:color="auto"/>
            </w:tcBorders>
          </w:tcPr>
          <w:p w14:paraId="1A28F380" w14:textId="2B8F7B7C" w:rsidR="000C038A" w:rsidRPr="00433ABE" w:rsidRDefault="001E41F3" w:rsidP="00BD6BB8">
            <w:pPr>
              <w:pStyle w:val="CRCoverPage"/>
              <w:tabs>
                <w:tab w:val="left" w:pos="950"/>
              </w:tabs>
              <w:spacing w:after="0"/>
              <w:ind w:left="241" w:hanging="241"/>
              <w:rPr>
                <w:i/>
                <w:noProof/>
                <w:sz w:val="18"/>
              </w:rPr>
            </w:pPr>
            <w:r w:rsidRPr="00433ABE">
              <w:rPr>
                <w:i/>
                <w:noProof/>
                <w:sz w:val="18"/>
              </w:rPr>
              <w:t xml:space="preserve">Use </w:t>
            </w:r>
            <w:r w:rsidRPr="00433ABE">
              <w:rPr>
                <w:i/>
                <w:noProof/>
                <w:sz w:val="18"/>
                <w:u w:val="single"/>
              </w:rPr>
              <w:t>one</w:t>
            </w:r>
            <w:r w:rsidRPr="00433ABE">
              <w:rPr>
                <w:i/>
                <w:noProof/>
                <w:sz w:val="18"/>
              </w:rPr>
              <w:t xml:space="preserve"> of the following releases:</w:t>
            </w:r>
            <w:r w:rsidRPr="00433ABE">
              <w:rPr>
                <w:i/>
                <w:noProof/>
                <w:sz w:val="18"/>
              </w:rPr>
              <w:br/>
              <w:t>Rel-8</w:t>
            </w:r>
            <w:r w:rsidRPr="00433ABE">
              <w:rPr>
                <w:i/>
                <w:noProof/>
                <w:sz w:val="18"/>
              </w:rPr>
              <w:tab/>
              <w:t>(Release 8)</w:t>
            </w:r>
            <w:r w:rsidR="007C2097" w:rsidRPr="00433ABE">
              <w:rPr>
                <w:i/>
                <w:noProof/>
                <w:sz w:val="18"/>
              </w:rPr>
              <w:br/>
              <w:t>Rel-9</w:t>
            </w:r>
            <w:r w:rsidR="007C2097" w:rsidRPr="00433ABE">
              <w:rPr>
                <w:i/>
                <w:noProof/>
                <w:sz w:val="18"/>
              </w:rPr>
              <w:tab/>
              <w:t>(Release 9)</w:t>
            </w:r>
            <w:r w:rsidR="009777D9" w:rsidRPr="00433ABE">
              <w:rPr>
                <w:i/>
                <w:noProof/>
                <w:sz w:val="18"/>
              </w:rPr>
              <w:br/>
              <w:t>Rel-10</w:t>
            </w:r>
            <w:r w:rsidR="009777D9" w:rsidRPr="00433ABE">
              <w:rPr>
                <w:i/>
                <w:noProof/>
                <w:sz w:val="18"/>
              </w:rPr>
              <w:tab/>
              <w:t>(Release 10)</w:t>
            </w:r>
            <w:r w:rsidR="000C038A" w:rsidRPr="00433ABE">
              <w:rPr>
                <w:i/>
                <w:noProof/>
                <w:sz w:val="18"/>
              </w:rPr>
              <w:br/>
              <w:t>Rel-11</w:t>
            </w:r>
            <w:r w:rsidR="000C038A" w:rsidRPr="00433ABE">
              <w:rPr>
                <w:i/>
                <w:noProof/>
                <w:sz w:val="18"/>
              </w:rPr>
              <w:tab/>
              <w:t>(Release 11)</w:t>
            </w:r>
            <w:r w:rsidR="000C038A" w:rsidRPr="00433ABE">
              <w:rPr>
                <w:i/>
                <w:noProof/>
                <w:sz w:val="18"/>
              </w:rPr>
              <w:br/>
            </w:r>
            <w:r w:rsidR="002E472E" w:rsidRPr="00433ABE">
              <w:rPr>
                <w:i/>
                <w:noProof/>
                <w:sz w:val="18"/>
              </w:rPr>
              <w:t>…</w:t>
            </w:r>
            <w:r w:rsidR="0051580D" w:rsidRPr="00433ABE">
              <w:rPr>
                <w:i/>
                <w:noProof/>
                <w:sz w:val="18"/>
              </w:rPr>
              <w:br/>
            </w:r>
            <w:r w:rsidR="00E34898" w:rsidRPr="00433ABE">
              <w:rPr>
                <w:i/>
                <w:noProof/>
                <w:sz w:val="18"/>
              </w:rPr>
              <w:t>Rel-16</w:t>
            </w:r>
            <w:r w:rsidR="00E34898" w:rsidRPr="00433ABE">
              <w:rPr>
                <w:i/>
                <w:noProof/>
                <w:sz w:val="18"/>
              </w:rPr>
              <w:tab/>
              <w:t>(Release 16)</w:t>
            </w:r>
            <w:r w:rsidR="002E472E" w:rsidRPr="00433ABE">
              <w:rPr>
                <w:i/>
                <w:noProof/>
                <w:sz w:val="18"/>
              </w:rPr>
              <w:br/>
              <w:t>Rel-17</w:t>
            </w:r>
            <w:r w:rsidR="002E472E" w:rsidRPr="00433ABE">
              <w:rPr>
                <w:i/>
                <w:noProof/>
                <w:sz w:val="18"/>
              </w:rPr>
              <w:tab/>
              <w:t>(Release 17)</w:t>
            </w:r>
            <w:r w:rsidR="002E472E" w:rsidRPr="00433ABE">
              <w:rPr>
                <w:i/>
                <w:noProof/>
                <w:sz w:val="18"/>
              </w:rPr>
              <w:br/>
              <w:t>Rel-18</w:t>
            </w:r>
            <w:r w:rsidR="002E472E" w:rsidRPr="00433ABE">
              <w:rPr>
                <w:i/>
                <w:noProof/>
                <w:sz w:val="18"/>
              </w:rPr>
              <w:tab/>
              <w:t>(Release 18)</w:t>
            </w:r>
            <w:r w:rsidR="00C870F6" w:rsidRPr="00433ABE">
              <w:rPr>
                <w:i/>
                <w:noProof/>
                <w:sz w:val="18"/>
              </w:rPr>
              <w:br/>
              <w:t>Rel-19</w:t>
            </w:r>
            <w:r w:rsidR="00653DE4" w:rsidRPr="00433ABE">
              <w:rPr>
                <w:i/>
                <w:noProof/>
                <w:sz w:val="18"/>
              </w:rPr>
              <w:tab/>
              <w:t>(Release 19)</w:t>
            </w:r>
          </w:p>
        </w:tc>
      </w:tr>
      <w:tr w:rsidR="001E41F3" w:rsidRPr="00433ABE" w14:paraId="7FBEB8E7" w14:textId="77777777" w:rsidTr="00547111">
        <w:tc>
          <w:tcPr>
            <w:tcW w:w="1843" w:type="dxa"/>
          </w:tcPr>
          <w:p w14:paraId="44A3A604" w14:textId="77777777" w:rsidR="001E41F3" w:rsidRPr="00433ABE" w:rsidRDefault="001E41F3">
            <w:pPr>
              <w:pStyle w:val="CRCoverPage"/>
              <w:spacing w:after="0"/>
              <w:rPr>
                <w:b/>
                <w:i/>
                <w:noProof/>
                <w:sz w:val="8"/>
                <w:szCs w:val="8"/>
              </w:rPr>
            </w:pPr>
          </w:p>
        </w:tc>
        <w:tc>
          <w:tcPr>
            <w:tcW w:w="7797" w:type="dxa"/>
            <w:gridSpan w:val="10"/>
          </w:tcPr>
          <w:p w14:paraId="5524CC4E" w14:textId="77777777" w:rsidR="001E41F3" w:rsidRPr="00433ABE" w:rsidRDefault="001E41F3">
            <w:pPr>
              <w:pStyle w:val="CRCoverPage"/>
              <w:spacing w:after="0"/>
              <w:rPr>
                <w:noProof/>
                <w:sz w:val="8"/>
                <w:szCs w:val="8"/>
              </w:rPr>
            </w:pPr>
          </w:p>
        </w:tc>
      </w:tr>
      <w:tr w:rsidR="001E41F3" w:rsidRPr="00433ABE" w14:paraId="1256F52C" w14:textId="77777777" w:rsidTr="00547111">
        <w:tc>
          <w:tcPr>
            <w:tcW w:w="2694" w:type="dxa"/>
            <w:gridSpan w:val="2"/>
            <w:tcBorders>
              <w:top w:val="single" w:sz="4" w:space="0" w:color="auto"/>
              <w:left w:val="single" w:sz="4" w:space="0" w:color="auto"/>
            </w:tcBorders>
          </w:tcPr>
          <w:p w14:paraId="52C87DB0" w14:textId="77777777" w:rsidR="001E41F3" w:rsidRPr="00433ABE" w:rsidRDefault="001E41F3">
            <w:pPr>
              <w:pStyle w:val="CRCoverPage"/>
              <w:tabs>
                <w:tab w:val="right" w:pos="2184"/>
              </w:tabs>
              <w:spacing w:after="0"/>
              <w:rPr>
                <w:b/>
                <w:i/>
                <w:noProof/>
              </w:rPr>
            </w:pPr>
            <w:r w:rsidRPr="00433ABE">
              <w:rPr>
                <w:b/>
                <w:i/>
                <w:noProof/>
              </w:rPr>
              <w:t>Reason for change:</w:t>
            </w:r>
          </w:p>
        </w:tc>
        <w:tc>
          <w:tcPr>
            <w:tcW w:w="6946" w:type="dxa"/>
            <w:gridSpan w:val="9"/>
            <w:tcBorders>
              <w:top w:val="single" w:sz="4" w:space="0" w:color="auto"/>
              <w:right w:val="single" w:sz="4" w:space="0" w:color="auto"/>
            </w:tcBorders>
            <w:shd w:val="pct30" w:color="FFFF00" w:fill="auto"/>
          </w:tcPr>
          <w:p w14:paraId="2972A524" w14:textId="5704B2EB" w:rsidR="001E41F3" w:rsidRPr="00433ABE" w:rsidRDefault="00CA24B1">
            <w:pPr>
              <w:pStyle w:val="CRCoverPage"/>
              <w:spacing w:after="0"/>
              <w:ind w:left="100"/>
              <w:rPr>
                <w:noProof/>
              </w:rPr>
            </w:pPr>
            <w:r w:rsidRPr="00433ABE">
              <w:rPr>
                <w:noProof/>
              </w:rPr>
              <w:t xml:space="preserve">Pre-configuration inside the test procedure breaks test case automatization. In order to allow grouping of test cases with same pre-configuration in order to execute them without manual interaction, splitting of the </w:t>
            </w:r>
            <w:r w:rsidR="00795E97" w:rsidRPr="00433ABE">
              <w:rPr>
                <w:noProof/>
              </w:rPr>
              <w:t xml:space="preserve">NTN </w:t>
            </w:r>
            <w:r w:rsidRPr="00433ABE">
              <w:rPr>
                <w:noProof/>
              </w:rPr>
              <w:t>frequency error test case</w:t>
            </w:r>
            <w:r w:rsidR="00795E97" w:rsidRPr="00433ABE">
              <w:rPr>
                <w:noProof/>
              </w:rPr>
              <w:t>s</w:t>
            </w:r>
            <w:r w:rsidRPr="00433ABE">
              <w:rPr>
                <w:noProof/>
              </w:rPr>
              <w:t xml:space="preserve"> is required. For details refer to the discussion in R5-241</w:t>
            </w:r>
            <w:r w:rsidR="00FD6746">
              <w:rPr>
                <w:noProof/>
              </w:rPr>
              <w:t>791</w:t>
            </w:r>
            <w:bookmarkStart w:id="1" w:name="_GoBack"/>
            <w:bookmarkEnd w:id="1"/>
            <w:r w:rsidRPr="00433ABE">
              <w:rPr>
                <w:noProof/>
              </w:rPr>
              <w:t>.</w:t>
            </w:r>
          </w:p>
          <w:p w14:paraId="708AA7DE" w14:textId="5275C181" w:rsidR="00314D56" w:rsidRPr="00433ABE" w:rsidRDefault="00314D56">
            <w:pPr>
              <w:pStyle w:val="CRCoverPage"/>
              <w:spacing w:after="0"/>
              <w:ind w:left="100"/>
              <w:rPr>
                <w:noProof/>
              </w:rPr>
            </w:pPr>
            <w:r w:rsidRPr="00433ABE">
              <w:rPr>
                <w:noProof/>
              </w:rPr>
              <w:t>Koffset value defined in freqeuncy error test cases 6.4A.1 and 6.4B.1 for GSO satellites is not higher than twice one-way-delay according to ephemeris definition.</w:t>
            </w:r>
            <w:r w:rsidR="00EB71AD" w:rsidRPr="00433ABE">
              <w:rPr>
                <w:noProof/>
              </w:rPr>
              <w:t xml:space="preserve"> </w:t>
            </w:r>
          </w:p>
        </w:tc>
      </w:tr>
      <w:tr w:rsidR="001E41F3" w:rsidRPr="00433ABE" w14:paraId="4CA74D09" w14:textId="77777777" w:rsidTr="00547111">
        <w:tc>
          <w:tcPr>
            <w:tcW w:w="2694" w:type="dxa"/>
            <w:gridSpan w:val="2"/>
            <w:tcBorders>
              <w:left w:val="single" w:sz="4" w:space="0" w:color="auto"/>
            </w:tcBorders>
          </w:tcPr>
          <w:p w14:paraId="2D0866D6" w14:textId="77777777" w:rsidR="001E41F3" w:rsidRPr="00433A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3ABE" w:rsidRDefault="001E41F3">
            <w:pPr>
              <w:pStyle w:val="CRCoverPage"/>
              <w:spacing w:after="0"/>
              <w:rPr>
                <w:noProof/>
                <w:sz w:val="8"/>
                <w:szCs w:val="8"/>
              </w:rPr>
            </w:pPr>
          </w:p>
        </w:tc>
      </w:tr>
      <w:tr w:rsidR="001E41F3" w:rsidRPr="00433ABE" w14:paraId="21016551" w14:textId="77777777" w:rsidTr="00547111">
        <w:tc>
          <w:tcPr>
            <w:tcW w:w="2694" w:type="dxa"/>
            <w:gridSpan w:val="2"/>
            <w:tcBorders>
              <w:left w:val="single" w:sz="4" w:space="0" w:color="auto"/>
            </w:tcBorders>
          </w:tcPr>
          <w:p w14:paraId="49433147" w14:textId="77777777" w:rsidR="001E41F3" w:rsidRPr="00433ABE" w:rsidRDefault="001E41F3">
            <w:pPr>
              <w:pStyle w:val="CRCoverPage"/>
              <w:tabs>
                <w:tab w:val="right" w:pos="2184"/>
              </w:tabs>
              <w:spacing w:after="0"/>
              <w:rPr>
                <w:b/>
                <w:i/>
                <w:noProof/>
              </w:rPr>
            </w:pPr>
            <w:r w:rsidRPr="00433ABE">
              <w:rPr>
                <w:b/>
                <w:i/>
                <w:noProof/>
              </w:rPr>
              <w:t>Summary of change</w:t>
            </w:r>
            <w:r w:rsidR="0051580D" w:rsidRPr="00433ABE">
              <w:rPr>
                <w:b/>
                <w:i/>
                <w:noProof/>
              </w:rPr>
              <w:t>:</w:t>
            </w:r>
          </w:p>
        </w:tc>
        <w:tc>
          <w:tcPr>
            <w:tcW w:w="6946" w:type="dxa"/>
            <w:gridSpan w:val="9"/>
            <w:tcBorders>
              <w:right w:val="single" w:sz="4" w:space="0" w:color="auto"/>
            </w:tcBorders>
            <w:shd w:val="pct30" w:color="FFFF00" w:fill="auto"/>
          </w:tcPr>
          <w:p w14:paraId="2A24DA14" w14:textId="6D98FD68" w:rsidR="001258FB" w:rsidRPr="00433ABE" w:rsidRDefault="004B7A4E">
            <w:pPr>
              <w:pStyle w:val="CRCoverPage"/>
              <w:spacing w:after="0"/>
              <w:ind w:left="100"/>
              <w:rPr>
                <w:noProof/>
              </w:rPr>
            </w:pPr>
            <w:r w:rsidRPr="00433ABE">
              <w:rPr>
                <w:noProof/>
              </w:rPr>
              <w:t>T</w:t>
            </w:r>
            <w:r w:rsidR="000D13D0" w:rsidRPr="00433ABE">
              <w:rPr>
                <w:noProof/>
              </w:rPr>
              <w:t>he</w:t>
            </w:r>
            <w:r w:rsidR="001258FB" w:rsidRPr="00433ABE">
              <w:rPr>
                <w:noProof/>
              </w:rPr>
              <w:t xml:space="preserve"> eMTC</w:t>
            </w:r>
            <w:r w:rsidR="000D13D0" w:rsidRPr="00433ABE">
              <w:rPr>
                <w:noProof/>
              </w:rPr>
              <w:t xml:space="preserve"> frequency error test case</w:t>
            </w:r>
            <w:r w:rsidRPr="00433ABE">
              <w:rPr>
                <w:noProof/>
              </w:rPr>
              <w:t xml:space="preserve"> </w:t>
            </w:r>
            <w:r w:rsidR="001258FB" w:rsidRPr="00433ABE">
              <w:rPr>
                <w:noProof/>
              </w:rPr>
              <w:t xml:space="preserve">6.4A.1 has been split into </w:t>
            </w:r>
            <w:r w:rsidR="000D13D0" w:rsidRPr="00433ABE">
              <w:rPr>
                <w:noProof/>
              </w:rPr>
              <w:t xml:space="preserve">6.4A.1 </w:t>
            </w:r>
            <w:r w:rsidR="001258FB" w:rsidRPr="00433ABE">
              <w:rPr>
                <w:noProof/>
              </w:rPr>
              <w:t>with GSO ephemeris and 6.4A.1a with NGSO ephemeris.</w:t>
            </w:r>
          </w:p>
          <w:p w14:paraId="353FEFE2" w14:textId="77777777" w:rsidR="001258FB" w:rsidRPr="00433ABE" w:rsidRDefault="001258FB">
            <w:pPr>
              <w:pStyle w:val="CRCoverPage"/>
              <w:spacing w:after="0"/>
              <w:ind w:left="100"/>
              <w:rPr>
                <w:noProof/>
              </w:rPr>
            </w:pPr>
            <w:r w:rsidRPr="00433ABE">
              <w:rPr>
                <w:noProof/>
              </w:rPr>
              <w:t xml:space="preserve">The NB-IoT frequency error test case </w:t>
            </w:r>
            <w:r w:rsidR="000D13D0" w:rsidRPr="00433ABE">
              <w:rPr>
                <w:noProof/>
              </w:rPr>
              <w:t>6.4</w:t>
            </w:r>
            <w:r w:rsidRPr="00433ABE">
              <w:rPr>
                <w:noProof/>
              </w:rPr>
              <w:t>B</w:t>
            </w:r>
            <w:r w:rsidR="000D13D0" w:rsidRPr="00433ABE">
              <w:rPr>
                <w:noProof/>
              </w:rPr>
              <w:t>.1</w:t>
            </w:r>
            <w:r w:rsidRPr="00433ABE">
              <w:rPr>
                <w:noProof/>
              </w:rPr>
              <w:t xml:space="preserve"> has been split into 6.4B.1 with GSO ephemeris and </w:t>
            </w:r>
            <w:r w:rsidR="000D13D0" w:rsidRPr="00433ABE">
              <w:rPr>
                <w:noProof/>
              </w:rPr>
              <w:t>6.4</w:t>
            </w:r>
            <w:r w:rsidRPr="00433ABE">
              <w:rPr>
                <w:noProof/>
              </w:rPr>
              <w:t>B</w:t>
            </w:r>
            <w:r w:rsidR="000D13D0" w:rsidRPr="00433ABE">
              <w:rPr>
                <w:noProof/>
              </w:rPr>
              <w:t xml:space="preserve">.1a </w:t>
            </w:r>
            <w:r w:rsidRPr="00433ABE">
              <w:rPr>
                <w:noProof/>
              </w:rPr>
              <w:t xml:space="preserve">with NGSO ephemeris. </w:t>
            </w:r>
          </w:p>
          <w:p w14:paraId="31C656EC" w14:textId="410758BF" w:rsidR="00314D56" w:rsidRPr="00433ABE" w:rsidRDefault="00314D56">
            <w:pPr>
              <w:pStyle w:val="CRCoverPage"/>
              <w:spacing w:after="0"/>
              <w:ind w:left="100"/>
              <w:rPr>
                <w:noProof/>
              </w:rPr>
            </w:pPr>
            <w:r w:rsidRPr="00433ABE">
              <w:rPr>
                <w:noProof/>
              </w:rPr>
              <w:t>Koffset value corrected to 264 (≥ 2* 131.70 ms).</w:t>
            </w:r>
          </w:p>
        </w:tc>
      </w:tr>
      <w:tr w:rsidR="001E41F3" w:rsidRPr="00433ABE" w14:paraId="1F886379" w14:textId="77777777" w:rsidTr="00547111">
        <w:tc>
          <w:tcPr>
            <w:tcW w:w="2694" w:type="dxa"/>
            <w:gridSpan w:val="2"/>
            <w:tcBorders>
              <w:left w:val="single" w:sz="4" w:space="0" w:color="auto"/>
            </w:tcBorders>
          </w:tcPr>
          <w:p w14:paraId="4D989623" w14:textId="77777777" w:rsidR="001E41F3" w:rsidRPr="00433A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3ABE" w:rsidRDefault="001E41F3">
            <w:pPr>
              <w:pStyle w:val="CRCoverPage"/>
              <w:spacing w:after="0"/>
              <w:rPr>
                <w:noProof/>
                <w:sz w:val="8"/>
                <w:szCs w:val="8"/>
              </w:rPr>
            </w:pPr>
          </w:p>
        </w:tc>
      </w:tr>
      <w:tr w:rsidR="001E41F3" w:rsidRPr="00433ABE" w14:paraId="678D7BF9" w14:textId="77777777" w:rsidTr="00547111">
        <w:tc>
          <w:tcPr>
            <w:tcW w:w="2694" w:type="dxa"/>
            <w:gridSpan w:val="2"/>
            <w:tcBorders>
              <w:left w:val="single" w:sz="4" w:space="0" w:color="auto"/>
              <w:bottom w:val="single" w:sz="4" w:space="0" w:color="auto"/>
            </w:tcBorders>
          </w:tcPr>
          <w:p w14:paraId="4E5CE1B6" w14:textId="77777777" w:rsidR="001E41F3" w:rsidRPr="00433ABE" w:rsidRDefault="001E41F3">
            <w:pPr>
              <w:pStyle w:val="CRCoverPage"/>
              <w:tabs>
                <w:tab w:val="right" w:pos="2184"/>
              </w:tabs>
              <w:spacing w:after="0"/>
              <w:rPr>
                <w:b/>
                <w:i/>
                <w:noProof/>
              </w:rPr>
            </w:pPr>
            <w:r w:rsidRPr="00433A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1EF03" w:rsidR="001E41F3" w:rsidRPr="00433ABE" w:rsidRDefault="000D13D0">
            <w:pPr>
              <w:pStyle w:val="CRCoverPage"/>
              <w:spacing w:after="0"/>
              <w:ind w:left="100"/>
              <w:rPr>
                <w:noProof/>
              </w:rPr>
            </w:pPr>
            <w:r w:rsidRPr="00433ABE">
              <w:rPr>
                <w:noProof/>
              </w:rPr>
              <w:t xml:space="preserve">Test case automatization </w:t>
            </w:r>
            <w:r w:rsidR="00D52CB3" w:rsidRPr="00433ABE">
              <w:rPr>
                <w:noProof/>
              </w:rPr>
              <w:t>remains</w:t>
            </w:r>
            <w:r w:rsidRPr="00433ABE">
              <w:rPr>
                <w:noProof/>
              </w:rPr>
              <w:t xml:space="preserve"> prevented and test time cannot be reduced due to manual interaction.</w:t>
            </w:r>
            <w:r w:rsidR="00314D56" w:rsidRPr="00433ABE">
              <w:rPr>
                <w:noProof/>
              </w:rPr>
              <w:t xml:space="preserve"> Test specification will remain misleading.</w:t>
            </w:r>
          </w:p>
        </w:tc>
      </w:tr>
      <w:tr w:rsidR="001E41F3" w:rsidRPr="00433ABE" w14:paraId="034AF533" w14:textId="77777777" w:rsidTr="00547111">
        <w:tc>
          <w:tcPr>
            <w:tcW w:w="2694" w:type="dxa"/>
            <w:gridSpan w:val="2"/>
          </w:tcPr>
          <w:p w14:paraId="39D9EB5B" w14:textId="77777777" w:rsidR="001E41F3" w:rsidRPr="00433ABE" w:rsidRDefault="001E41F3">
            <w:pPr>
              <w:pStyle w:val="CRCoverPage"/>
              <w:spacing w:after="0"/>
              <w:rPr>
                <w:b/>
                <w:i/>
                <w:noProof/>
                <w:sz w:val="8"/>
                <w:szCs w:val="8"/>
              </w:rPr>
            </w:pPr>
          </w:p>
        </w:tc>
        <w:tc>
          <w:tcPr>
            <w:tcW w:w="6946" w:type="dxa"/>
            <w:gridSpan w:val="9"/>
          </w:tcPr>
          <w:p w14:paraId="7826CB1C" w14:textId="77777777" w:rsidR="001E41F3" w:rsidRPr="00433ABE" w:rsidRDefault="001E41F3">
            <w:pPr>
              <w:pStyle w:val="CRCoverPage"/>
              <w:spacing w:after="0"/>
              <w:rPr>
                <w:noProof/>
                <w:sz w:val="8"/>
                <w:szCs w:val="8"/>
              </w:rPr>
            </w:pPr>
          </w:p>
        </w:tc>
      </w:tr>
      <w:tr w:rsidR="001E41F3" w:rsidRPr="00433ABE" w14:paraId="6A17D7AC" w14:textId="77777777" w:rsidTr="00547111">
        <w:tc>
          <w:tcPr>
            <w:tcW w:w="2694" w:type="dxa"/>
            <w:gridSpan w:val="2"/>
            <w:tcBorders>
              <w:top w:val="single" w:sz="4" w:space="0" w:color="auto"/>
              <w:left w:val="single" w:sz="4" w:space="0" w:color="auto"/>
            </w:tcBorders>
          </w:tcPr>
          <w:p w14:paraId="6DAD5B19" w14:textId="77777777" w:rsidR="001E41F3" w:rsidRPr="00433ABE" w:rsidRDefault="001E41F3">
            <w:pPr>
              <w:pStyle w:val="CRCoverPage"/>
              <w:tabs>
                <w:tab w:val="right" w:pos="2184"/>
              </w:tabs>
              <w:spacing w:after="0"/>
              <w:rPr>
                <w:b/>
                <w:i/>
                <w:noProof/>
              </w:rPr>
            </w:pPr>
            <w:r w:rsidRPr="00433ABE">
              <w:rPr>
                <w:b/>
                <w:i/>
                <w:noProof/>
              </w:rPr>
              <w:t>Clauses affected:</w:t>
            </w:r>
          </w:p>
        </w:tc>
        <w:tc>
          <w:tcPr>
            <w:tcW w:w="6946" w:type="dxa"/>
            <w:gridSpan w:val="9"/>
            <w:tcBorders>
              <w:top w:val="single" w:sz="4" w:space="0" w:color="auto"/>
              <w:right w:val="single" w:sz="4" w:space="0" w:color="auto"/>
            </w:tcBorders>
            <w:shd w:val="pct30" w:color="FFFF00" w:fill="auto"/>
          </w:tcPr>
          <w:p w14:paraId="14D42EC2" w14:textId="1C2972EE" w:rsidR="001E41F3" w:rsidRPr="00433ABE" w:rsidRDefault="00215964">
            <w:pPr>
              <w:pStyle w:val="CRCoverPage"/>
              <w:spacing w:after="0"/>
              <w:ind w:left="100"/>
            </w:pPr>
            <w:r w:rsidRPr="00433ABE">
              <w:rPr>
                <w:noProof/>
              </w:rPr>
              <w:t>6.4A.1</w:t>
            </w:r>
            <w:r w:rsidR="00447889" w:rsidRPr="00433ABE">
              <w:t xml:space="preserve">, </w:t>
            </w:r>
            <w:r w:rsidR="00D678DE" w:rsidRPr="00433ABE">
              <w:t xml:space="preserve">6.4A.1_1 (new), </w:t>
            </w:r>
            <w:r w:rsidR="00447889" w:rsidRPr="00433ABE">
              <w:t>6.4A.1</w:t>
            </w:r>
            <w:r w:rsidR="00476230" w:rsidRPr="00433ABE">
              <w:t>_2</w:t>
            </w:r>
            <w:r w:rsidR="00447889" w:rsidRPr="00433ABE">
              <w:t xml:space="preserve"> (new),</w:t>
            </w:r>
          </w:p>
          <w:p w14:paraId="56E963B3" w14:textId="7B5A1AC8" w:rsidR="00447889" w:rsidRPr="00433ABE" w:rsidRDefault="00447889">
            <w:pPr>
              <w:pStyle w:val="CRCoverPage"/>
              <w:spacing w:after="0"/>
              <w:ind w:left="100"/>
            </w:pPr>
            <w:r w:rsidRPr="00433ABE">
              <w:t>6.4B.1, 6.4B.1</w:t>
            </w:r>
            <w:r w:rsidR="00476230" w:rsidRPr="00433ABE">
              <w:t>_</w:t>
            </w:r>
            <w:r w:rsidR="00D678DE" w:rsidRPr="00433ABE">
              <w:t>1</w:t>
            </w:r>
            <w:r w:rsidRPr="00433ABE">
              <w:t xml:space="preserve"> (new)</w:t>
            </w:r>
            <w:r w:rsidR="00614CD6" w:rsidRPr="00433ABE">
              <w:t>,</w:t>
            </w:r>
            <w:r w:rsidR="00D678DE" w:rsidRPr="00433ABE">
              <w:t xml:space="preserve"> 6.4B.1_2 (new),</w:t>
            </w:r>
          </w:p>
          <w:p w14:paraId="2E8CC96B" w14:textId="75788B5E" w:rsidR="00614CD6" w:rsidRPr="00433ABE" w:rsidRDefault="00614CD6">
            <w:pPr>
              <w:pStyle w:val="CRCoverPage"/>
              <w:spacing w:after="0"/>
              <w:ind w:left="100"/>
              <w:rPr>
                <w:noProof/>
              </w:rPr>
            </w:pPr>
            <w:r w:rsidRPr="00433ABE">
              <w:rPr>
                <w:noProof/>
              </w:rPr>
              <w:t xml:space="preserve">F.1.2, </w:t>
            </w:r>
            <w:r w:rsidR="006F1CA6" w:rsidRPr="00433ABE">
              <w:rPr>
                <w:noProof/>
              </w:rPr>
              <w:t>F.3.2</w:t>
            </w:r>
          </w:p>
        </w:tc>
      </w:tr>
      <w:tr w:rsidR="001E41F3" w:rsidRPr="00433ABE" w14:paraId="56E1E6C3" w14:textId="77777777" w:rsidTr="00547111">
        <w:tc>
          <w:tcPr>
            <w:tcW w:w="2694" w:type="dxa"/>
            <w:gridSpan w:val="2"/>
            <w:tcBorders>
              <w:left w:val="single" w:sz="4" w:space="0" w:color="auto"/>
            </w:tcBorders>
          </w:tcPr>
          <w:p w14:paraId="2FB9DE77" w14:textId="77777777" w:rsidR="001E41F3" w:rsidRPr="00433A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3ABE" w:rsidRDefault="001E41F3">
            <w:pPr>
              <w:pStyle w:val="CRCoverPage"/>
              <w:spacing w:after="0"/>
              <w:rPr>
                <w:noProof/>
                <w:sz w:val="8"/>
                <w:szCs w:val="8"/>
              </w:rPr>
            </w:pPr>
          </w:p>
        </w:tc>
      </w:tr>
      <w:tr w:rsidR="001E41F3" w:rsidRPr="00433ABE" w14:paraId="76F95A8B" w14:textId="77777777" w:rsidTr="00547111">
        <w:tc>
          <w:tcPr>
            <w:tcW w:w="2694" w:type="dxa"/>
            <w:gridSpan w:val="2"/>
            <w:tcBorders>
              <w:left w:val="single" w:sz="4" w:space="0" w:color="auto"/>
            </w:tcBorders>
          </w:tcPr>
          <w:p w14:paraId="335EAB52" w14:textId="77777777" w:rsidR="001E41F3" w:rsidRPr="00433A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3ABE" w:rsidRDefault="001E41F3">
            <w:pPr>
              <w:pStyle w:val="CRCoverPage"/>
              <w:spacing w:after="0"/>
              <w:jc w:val="center"/>
              <w:rPr>
                <w:b/>
                <w:caps/>
                <w:noProof/>
              </w:rPr>
            </w:pPr>
            <w:r w:rsidRPr="00433A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3ABE" w:rsidRDefault="001E41F3">
            <w:pPr>
              <w:pStyle w:val="CRCoverPage"/>
              <w:spacing w:after="0"/>
              <w:jc w:val="center"/>
              <w:rPr>
                <w:b/>
                <w:caps/>
                <w:noProof/>
              </w:rPr>
            </w:pPr>
            <w:r w:rsidRPr="00433ABE">
              <w:rPr>
                <w:b/>
                <w:caps/>
                <w:noProof/>
              </w:rPr>
              <w:t>N</w:t>
            </w:r>
          </w:p>
        </w:tc>
        <w:tc>
          <w:tcPr>
            <w:tcW w:w="2977" w:type="dxa"/>
            <w:gridSpan w:val="4"/>
          </w:tcPr>
          <w:p w14:paraId="304CCBCB" w14:textId="77777777" w:rsidR="001E41F3" w:rsidRPr="00433A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3ABE" w:rsidRDefault="001E41F3">
            <w:pPr>
              <w:pStyle w:val="CRCoverPage"/>
              <w:spacing w:after="0"/>
              <w:ind w:left="99"/>
              <w:rPr>
                <w:noProof/>
              </w:rPr>
            </w:pPr>
          </w:p>
        </w:tc>
      </w:tr>
      <w:tr w:rsidR="001E41F3" w:rsidRPr="00433ABE" w14:paraId="34ACE2EB" w14:textId="77777777" w:rsidTr="00547111">
        <w:tc>
          <w:tcPr>
            <w:tcW w:w="2694" w:type="dxa"/>
            <w:gridSpan w:val="2"/>
            <w:tcBorders>
              <w:left w:val="single" w:sz="4" w:space="0" w:color="auto"/>
            </w:tcBorders>
          </w:tcPr>
          <w:p w14:paraId="571382F3" w14:textId="77777777" w:rsidR="001E41F3" w:rsidRPr="00433ABE" w:rsidRDefault="001E41F3">
            <w:pPr>
              <w:pStyle w:val="CRCoverPage"/>
              <w:tabs>
                <w:tab w:val="right" w:pos="2184"/>
              </w:tabs>
              <w:spacing w:after="0"/>
              <w:rPr>
                <w:b/>
                <w:i/>
                <w:noProof/>
              </w:rPr>
            </w:pPr>
            <w:r w:rsidRPr="00433A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3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433ABE" w:rsidRDefault="00F718C6">
            <w:pPr>
              <w:pStyle w:val="CRCoverPage"/>
              <w:spacing w:after="0"/>
              <w:jc w:val="center"/>
              <w:rPr>
                <w:b/>
                <w:caps/>
                <w:noProof/>
              </w:rPr>
            </w:pPr>
            <w:r w:rsidRPr="00433ABE">
              <w:rPr>
                <w:b/>
                <w:caps/>
                <w:noProof/>
              </w:rPr>
              <w:t>X</w:t>
            </w:r>
          </w:p>
        </w:tc>
        <w:tc>
          <w:tcPr>
            <w:tcW w:w="2977" w:type="dxa"/>
            <w:gridSpan w:val="4"/>
          </w:tcPr>
          <w:p w14:paraId="7DB274D8" w14:textId="77777777" w:rsidR="001E41F3" w:rsidRPr="00433ABE" w:rsidRDefault="001E41F3">
            <w:pPr>
              <w:pStyle w:val="CRCoverPage"/>
              <w:tabs>
                <w:tab w:val="right" w:pos="2893"/>
              </w:tabs>
              <w:spacing w:after="0"/>
              <w:rPr>
                <w:noProof/>
              </w:rPr>
            </w:pPr>
            <w:r w:rsidRPr="00433ABE">
              <w:rPr>
                <w:noProof/>
              </w:rPr>
              <w:t xml:space="preserve"> Other core specifications</w:t>
            </w:r>
            <w:r w:rsidRPr="00433ABE">
              <w:rPr>
                <w:noProof/>
              </w:rPr>
              <w:tab/>
            </w:r>
          </w:p>
        </w:tc>
        <w:tc>
          <w:tcPr>
            <w:tcW w:w="3401" w:type="dxa"/>
            <w:gridSpan w:val="3"/>
            <w:tcBorders>
              <w:right w:val="single" w:sz="4" w:space="0" w:color="auto"/>
            </w:tcBorders>
            <w:shd w:val="pct30" w:color="FFFF00" w:fill="auto"/>
          </w:tcPr>
          <w:p w14:paraId="42398B96" w14:textId="77777777" w:rsidR="001E41F3" w:rsidRPr="00433ABE" w:rsidRDefault="00145D43">
            <w:pPr>
              <w:pStyle w:val="CRCoverPage"/>
              <w:spacing w:after="0"/>
              <w:ind w:left="99"/>
              <w:rPr>
                <w:noProof/>
              </w:rPr>
            </w:pPr>
            <w:r w:rsidRPr="00433ABE">
              <w:rPr>
                <w:noProof/>
              </w:rPr>
              <w:t xml:space="preserve">TS/TR ... CR ... </w:t>
            </w:r>
          </w:p>
        </w:tc>
      </w:tr>
      <w:tr w:rsidR="001E41F3" w:rsidRPr="00433ABE" w14:paraId="446DDBAC" w14:textId="77777777" w:rsidTr="00547111">
        <w:tc>
          <w:tcPr>
            <w:tcW w:w="2694" w:type="dxa"/>
            <w:gridSpan w:val="2"/>
            <w:tcBorders>
              <w:left w:val="single" w:sz="4" w:space="0" w:color="auto"/>
            </w:tcBorders>
          </w:tcPr>
          <w:p w14:paraId="678A1AA6" w14:textId="77777777" w:rsidR="001E41F3" w:rsidRPr="00433ABE" w:rsidRDefault="001E41F3">
            <w:pPr>
              <w:pStyle w:val="CRCoverPage"/>
              <w:spacing w:after="0"/>
              <w:rPr>
                <w:b/>
                <w:i/>
                <w:noProof/>
              </w:rPr>
            </w:pPr>
            <w:r w:rsidRPr="00433A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EE124" w:rsidR="001E41F3" w:rsidRPr="00433ABE" w:rsidRDefault="00814D70">
            <w:pPr>
              <w:pStyle w:val="CRCoverPage"/>
              <w:spacing w:after="0"/>
              <w:jc w:val="center"/>
              <w:rPr>
                <w:b/>
                <w:caps/>
                <w:noProof/>
              </w:rPr>
            </w:pPr>
            <w:r w:rsidRPr="00433AB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00B81" w:rsidR="001E41F3" w:rsidRPr="00433ABE" w:rsidRDefault="001E41F3">
            <w:pPr>
              <w:pStyle w:val="CRCoverPage"/>
              <w:spacing w:after="0"/>
              <w:jc w:val="center"/>
              <w:rPr>
                <w:b/>
                <w:caps/>
                <w:noProof/>
              </w:rPr>
            </w:pPr>
          </w:p>
        </w:tc>
        <w:tc>
          <w:tcPr>
            <w:tcW w:w="2977" w:type="dxa"/>
            <w:gridSpan w:val="4"/>
          </w:tcPr>
          <w:p w14:paraId="1A4306D9" w14:textId="77777777" w:rsidR="001E41F3" w:rsidRPr="00433ABE" w:rsidRDefault="001E41F3">
            <w:pPr>
              <w:pStyle w:val="CRCoverPage"/>
              <w:spacing w:after="0"/>
              <w:rPr>
                <w:noProof/>
              </w:rPr>
            </w:pPr>
            <w:r w:rsidRPr="00433ABE">
              <w:rPr>
                <w:noProof/>
              </w:rPr>
              <w:t xml:space="preserve"> Test specifications</w:t>
            </w:r>
          </w:p>
        </w:tc>
        <w:tc>
          <w:tcPr>
            <w:tcW w:w="3401" w:type="dxa"/>
            <w:gridSpan w:val="3"/>
            <w:tcBorders>
              <w:right w:val="single" w:sz="4" w:space="0" w:color="auto"/>
            </w:tcBorders>
            <w:shd w:val="pct30" w:color="FFFF00" w:fill="auto"/>
          </w:tcPr>
          <w:p w14:paraId="186A633D" w14:textId="75B4CA91" w:rsidR="001E41F3" w:rsidRPr="00433ABE" w:rsidRDefault="00145D43">
            <w:pPr>
              <w:pStyle w:val="CRCoverPage"/>
              <w:spacing w:after="0"/>
              <w:ind w:left="99"/>
              <w:rPr>
                <w:noProof/>
              </w:rPr>
            </w:pPr>
            <w:r w:rsidRPr="00433ABE">
              <w:rPr>
                <w:noProof/>
              </w:rPr>
              <w:t xml:space="preserve">TS/TR </w:t>
            </w:r>
            <w:r w:rsidR="00814D70" w:rsidRPr="00433ABE">
              <w:rPr>
                <w:noProof/>
              </w:rPr>
              <w:t>36.521-2</w:t>
            </w:r>
            <w:r w:rsidRPr="00433ABE">
              <w:rPr>
                <w:noProof/>
              </w:rPr>
              <w:t xml:space="preserve"> CR </w:t>
            </w:r>
            <w:r w:rsidR="00814D70" w:rsidRPr="00433ABE">
              <w:rPr>
                <w:noProof/>
              </w:rPr>
              <w:t>1027</w:t>
            </w:r>
            <w:r w:rsidRPr="00433ABE">
              <w:rPr>
                <w:noProof/>
              </w:rPr>
              <w:t xml:space="preserve"> </w:t>
            </w:r>
          </w:p>
        </w:tc>
      </w:tr>
      <w:tr w:rsidR="001E41F3" w:rsidRPr="00433ABE" w14:paraId="55C714D2" w14:textId="77777777" w:rsidTr="00547111">
        <w:tc>
          <w:tcPr>
            <w:tcW w:w="2694" w:type="dxa"/>
            <w:gridSpan w:val="2"/>
            <w:tcBorders>
              <w:left w:val="single" w:sz="4" w:space="0" w:color="auto"/>
            </w:tcBorders>
          </w:tcPr>
          <w:p w14:paraId="45913E62" w14:textId="77777777" w:rsidR="001E41F3" w:rsidRPr="00433ABE" w:rsidRDefault="00145D43">
            <w:pPr>
              <w:pStyle w:val="CRCoverPage"/>
              <w:spacing w:after="0"/>
              <w:rPr>
                <w:b/>
                <w:i/>
                <w:noProof/>
              </w:rPr>
            </w:pPr>
            <w:r w:rsidRPr="00433ABE">
              <w:rPr>
                <w:b/>
                <w:i/>
                <w:noProof/>
              </w:rPr>
              <w:t xml:space="preserve">(show </w:t>
            </w:r>
            <w:r w:rsidR="00592D74" w:rsidRPr="00433ABE">
              <w:rPr>
                <w:b/>
                <w:i/>
                <w:noProof/>
              </w:rPr>
              <w:t xml:space="preserve">related </w:t>
            </w:r>
            <w:r w:rsidRPr="00433ABE">
              <w:rPr>
                <w:b/>
                <w:i/>
                <w:noProof/>
              </w:rPr>
              <w:t>CR</w:t>
            </w:r>
            <w:r w:rsidR="00592D74" w:rsidRPr="00433ABE">
              <w:rPr>
                <w:b/>
                <w:i/>
                <w:noProof/>
              </w:rPr>
              <w:t>s</w:t>
            </w:r>
            <w:r w:rsidRPr="00433A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3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433ABE" w:rsidRDefault="00F718C6">
            <w:pPr>
              <w:pStyle w:val="CRCoverPage"/>
              <w:spacing w:after="0"/>
              <w:jc w:val="center"/>
              <w:rPr>
                <w:b/>
                <w:caps/>
                <w:noProof/>
              </w:rPr>
            </w:pPr>
            <w:r w:rsidRPr="00433ABE">
              <w:rPr>
                <w:b/>
                <w:caps/>
                <w:noProof/>
              </w:rPr>
              <w:t>X</w:t>
            </w:r>
          </w:p>
        </w:tc>
        <w:tc>
          <w:tcPr>
            <w:tcW w:w="2977" w:type="dxa"/>
            <w:gridSpan w:val="4"/>
          </w:tcPr>
          <w:p w14:paraId="1B4FF921" w14:textId="77777777" w:rsidR="001E41F3" w:rsidRPr="00433ABE" w:rsidRDefault="001E41F3">
            <w:pPr>
              <w:pStyle w:val="CRCoverPage"/>
              <w:spacing w:after="0"/>
              <w:rPr>
                <w:noProof/>
              </w:rPr>
            </w:pPr>
            <w:r w:rsidRPr="00433A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3ABE" w:rsidRDefault="00145D43">
            <w:pPr>
              <w:pStyle w:val="CRCoverPage"/>
              <w:spacing w:after="0"/>
              <w:ind w:left="99"/>
              <w:rPr>
                <w:noProof/>
              </w:rPr>
            </w:pPr>
            <w:r w:rsidRPr="00433ABE">
              <w:rPr>
                <w:noProof/>
              </w:rPr>
              <w:t>TS</w:t>
            </w:r>
            <w:r w:rsidR="000A6394" w:rsidRPr="00433ABE">
              <w:rPr>
                <w:noProof/>
              </w:rPr>
              <w:t xml:space="preserve">/TR ... CR ... </w:t>
            </w:r>
          </w:p>
        </w:tc>
      </w:tr>
      <w:tr w:rsidR="001E41F3" w:rsidRPr="00433ABE" w14:paraId="60DF82CC" w14:textId="77777777" w:rsidTr="008863B9">
        <w:tc>
          <w:tcPr>
            <w:tcW w:w="2694" w:type="dxa"/>
            <w:gridSpan w:val="2"/>
            <w:tcBorders>
              <w:left w:val="single" w:sz="4" w:space="0" w:color="auto"/>
            </w:tcBorders>
          </w:tcPr>
          <w:p w14:paraId="517696CD" w14:textId="77777777" w:rsidR="001E41F3" w:rsidRPr="00433A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3ABE" w:rsidRDefault="001E41F3">
            <w:pPr>
              <w:pStyle w:val="CRCoverPage"/>
              <w:spacing w:after="0"/>
              <w:rPr>
                <w:noProof/>
              </w:rPr>
            </w:pPr>
          </w:p>
        </w:tc>
      </w:tr>
      <w:tr w:rsidR="001E41F3" w:rsidRPr="00433ABE" w14:paraId="556B87B6" w14:textId="77777777" w:rsidTr="008863B9">
        <w:tc>
          <w:tcPr>
            <w:tcW w:w="2694" w:type="dxa"/>
            <w:gridSpan w:val="2"/>
            <w:tcBorders>
              <w:left w:val="single" w:sz="4" w:space="0" w:color="auto"/>
              <w:bottom w:val="single" w:sz="4" w:space="0" w:color="auto"/>
            </w:tcBorders>
          </w:tcPr>
          <w:p w14:paraId="79A9C411" w14:textId="77777777" w:rsidR="001E41F3" w:rsidRPr="00433ABE" w:rsidRDefault="001E41F3">
            <w:pPr>
              <w:pStyle w:val="CRCoverPage"/>
              <w:tabs>
                <w:tab w:val="right" w:pos="2184"/>
              </w:tabs>
              <w:spacing w:after="0"/>
              <w:rPr>
                <w:b/>
                <w:i/>
                <w:noProof/>
              </w:rPr>
            </w:pPr>
            <w:r w:rsidRPr="00433A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CEEDC" w:rsidR="00AF6D54" w:rsidRPr="00433ABE" w:rsidRDefault="00CA24B1">
            <w:pPr>
              <w:pStyle w:val="CRCoverPage"/>
              <w:spacing w:after="0"/>
              <w:ind w:left="100"/>
              <w:rPr>
                <w:noProof/>
              </w:rPr>
            </w:pPr>
            <w:r w:rsidRPr="00433ABE">
              <w:rPr>
                <w:noProof/>
              </w:rPr>
              <w:t>Discussion paper in R5-241</w:t>
            </w:r>
            <w:r w:rsidR="00433ABE" w:rsidRPr="00433ABE">
              <w:rPr>
                <w:noProof/>
              </w:rPr>
              <w:t>791</w:t>
            </w:r>
            <w:r w:rsidRPr="00433ABE">
              <w:rPr>
                <w:noProof/>
              </w:rPr>
              <w:t>, applicability update in CR R5-241</w:t>
            </w:r>
            <w:r w:rsidR="00433ABE" w:rsidRPr="00433ABE">
              <w:rPr>
                <w:noProof/>
              </w:rPr>
              <w:t>953</w:t>
            </w:r>
          </w:p>
        </w:tc>
      </w:tr>
      <w:tr w:rsidR="008863B9" w:rsidRPr="00433ABE" w14:paraId="45BFE792" w14:textId="77777777" w:rsidTr="008863B9">
        <w:tc>
          <w:tcPr>
            <w:tcW w:w="2694" w:type="dxa"/>
            <w:gridSpan w:val="2"/>
            <w:tcBorders>
              <w:top w:val="single" w:sz="4" w:space="0" w:color="auto"/>
              <w:bottom w:val="single" w:sz="4" w:space="0" w:color="auto"/>
            </w:tcBorders>
          </w:tcPr>
          <w:p w14:paraId="194242DD" w14:textId="77777777" w:rsidR="008863B9" w:rsidRPr="00433A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3ABE" w:rsidRDefault="008863B9">
            <w:pPr>
              <w:pStyle w:val="CRCoverPage"/>
              <w:spacing w:after="0"/>
              <w:ind w:left="100"/>
              <w:rPr>
                <w:noProof/>
                <w:sz w:val="8"/>
                <w:szCs w:val="8"/>
              </w:rPr>
            </w:pPr>
          </w:p>
        </w:tc>
      </w:tr>
      <w:tr w:rsidR="008863B9" w:rsidRPr="00433A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3ABE" w:rsidRDefault="008863B9">
            <w:pPr>
              <w:pStyle w:val="CRCoverPage"/>
              <w:tabs>
                <w:tab w:val="right" w:pos="2184"/>
              </w:tabs>
              <w:spacing w:after="0"/>
              <w:rPr>
                <w:b/>
                <w:i/>
                <w:noProof/>
              </w:rPr>
            </w:pPr>
            <w:r w:rsidRPr="00433A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907469" w:rsidR="008863B9" w:rsidRPr="00433ABE" w:rsidRDefault="00CA3917">
            <w:pPr>
              <w:pStyle w:val="CRCoverPage"/>
              <w:spacing w:after="0"/>
              <w:ind w:left="100"/>
              <w:rPr>
                <w:noProof/>
              </w:rPr>
            </w:pPr>
            <w:r w:rsidRPr="00433ABE">
              <w:rPr>
                <w:noProof/>
              </w:rPr>
              <w:t>This is the final outcome of three revisions of R5-241358.</w:t>
            </w:r>
          </w:p>
        </w:tc>
      </w:tr>
    </w:tbl>
    <w:p w14:paraId="1557EA72" w14:textId="77777777" w:rsidR="001E41F3" w:rsidRPr="00433ABE" w:rsidRDefault="001E41F3">
      <w:pPr>
        <w:rPr>
          <w:noProof/>
        </w:rPr>
        <w:sectPr w:rsidR="001E41F3" w:rsidRPr="00433A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876506" w14:textId="77777777" w:rsidR="000D13D0" w:rsidRPr="00433ABE" w:rsidRDefault="000D13D0" w:rsidP="009E475D">
      <w:pPr>
        <w:rPr>
          <w:rFonts w:ascii="Arial" w:hAnsi="Arial" w:cs="Arial"/>
          <w:color w:val="0000FF"/>
          <w:sz w:val="28"/>
        </w:rPr>
      </w:pPr>
      <w:r w:rsidRPr="00433ABE">
        <w:rPr>
          <w:rFonts w:ascii="Arial" w:hAnsi="Arial" w:cs="Arial"/>
          <w:color w:val="0000FF"/>
          <w:sz w:val="28"/>
        </w:rPr>
        <w:lastRenderedPageBreak/>
        <w:t>&lt; Unchanged sections omitted &gt;</w:t>
      </w:r>
    </w:p>
    <w:p w14:paraId="26F493D6" w14:textId="12B75CAF" w:rsidR="009E475D" w:rsidRPr="00433ABE" w:rsidRDefault="009E475D" w:rsidP="009E475D">
      <w:pPr>
        <w:pStyle w:val="berschrift3"/>
      </w:pPr>
      <w:bookmarkStart w:id="2" w:name="_Toc11947"/>
      <w:bookmarkStart w:id="3" w:name="_Toc26402"/>
      <w:bookmarkStart w:id="4" w:name="_Toc120570047"/>
      <w:bookmarkStart w:id="5" w:name="_Toc121162839"/>
      <w:bookmarkStart w:id="6" w:name="_Toc111062051"/>
      <w:bookmarkStart w:id="7" w:name="_Toc108617008"/>
      <w:bookmarkStart w:id="8" w:name="_Toc17084"/>
      <w:bookmarkStart w:id="9" w:name="_Toc22298"/>
      <w:bookmarkStart w:id="10" w:name="_Toc7577"/>
      <w:bookmarkStart w:id="11" w:name="_Toc19475"/>
      <w:bookmarkStart w:id="12" w:name="_Toc154078116"/>
      <w:r w:rsidRPr="00433ABE">
        <w:t>6.4A.1</w:t>
      </w:r>
      <w:r w:rsidRPr="00433ABE">
        <w:tab/>
        <w:t>Frequency error for UE category M1</w:t>
      </w:r>
      <w:bookmarkEnd w:id="2"/>
      <w:bookmarkEnd w:id="3"/>
      <w:bookmarkEnd w:id="4"/>
      <w:bookmarkEnd w:id="5"/>
      <w:bookmarkEnd w:id="6"/>
      <w:bookmarkEnd w:id="7"/>
      <w:bookmarkEnd w:id="8"/>
      <w:bookmarkEnd w:id="9"/>
      <w:bookmarkEnd w:id="10"/>
      <w:bookmarkEnd w:id="11"/>
      <w:bookmarkEnd w:id="12"/>
    </w:p>
    <w:p w14:paraId="06FB148C" w14:textId="3CA30CCF" w:rsidR="00AF6D54" w:rsidRPr="00433ABE" w:rsidRDefault="00AF6D54" w:rsidP="00AF6D54">
      <w:pPr>
        <w:pStyle w:val="berschrift3"/>
        <w:rPr>
          <w:ins w:id="13" w:author="R&amp;S" w:date="2024-02-29T08:18:00Z"/>
        </w:rPr>
      </w:pPr>
      <w:ins w:id="14" w:author="R&amp;S" w:date="2024-02-29T08:18:00Z">
        <w:r w:rsidRPr="00433ABE">
          <w:t>6.4A.1</w:t>
        </w:r>
      </w:ins>
      <w:ins w:id="15" w:author="R&amp;S" w:date="2024-02-29T08:19:00Z">
        <w:r w:rsidRPr="00433ABE">
          <w:t>_1</w:t>
        </w:r>
      </w:ins>
      <w:ins w:id="16" w:author="R&amp;S" w:date="2024-02-29T08:18:00Z">
        <w:r w:rsidRPr="00433ABE">
          <w:tab/>
          <w:t xml:space="preserve">Frequency error </w:t>
        </w:r>
        <w:r w:rsidRPr="00433ABE">
          <w:rPr>
            <w:rPrChange w:id="17" w:author="R&amp;S" w:date="2024-02-29T08:19:00Z">
              <w:rPr>
                <w:highlight w:val="yellow"/>
              </w:rPr>
            </w:rPrChange>
          </w:rPr>
          <w:t>with GSO ephemeris</w:t>
        </w:r>
        <w:r w:rsidRPr="00433ABE">
          <w:t xml:space="preserve"> for UE category M1</w:t>
        </w:r>
      </w:ins>
    </w:p>
    <w:p w14:paraId="0FD83D74" w14:textId="21B0717F" w:rsidR="009E475D" w:rsidRPr="00433ABE" w:rsidDel="00946156" w:rsidRDefault="009E475D" w:rsidP="009E475D">
      <w:pPr>
        <w:pStyle w:val="EditorsNote"/>
        <w:rPr>
          <w:del w:id="18" w:author="R&amp;S" w:date="2024-02-19T11:33:00Z"/>
          <w:lang w:val="en-US"/>
        </w:rPr>
      </w:pPr>
      <w:del w:id="19" w:author="R&amp;S" w:date="2024-02-19T11:33:00Z">
        <w:r w:rsidRPr="00433ABE" w:rsidDel="00946156">
          <w:delText>Editor’s Note: Addition to applicability spec is pending.</w:delText>
        </w:r>
      </w:del>
    </w:p>
    <w:p w14:paraId="75BA5445" w14:textId="6FBECE4F" w:rsidR="009E475D" w:rsidRPr="00433ABE" w:rsidRDefault="009E475D" w:rsidP="009E475D">
      <w:pPr>
        <w:pStyle w:val="H6"/>
      </w:pPr>
      <w:r w:rsidRPr="00433ABE">
        <w:t>6.4A.1</w:t>
      </w:r>
      <w:ins w:id="20" w:author="R&amp;S" w:date="2024-02-29T08:21:00Z">
        <w:r w:rsidR="008B49DA" w:rsidRPr="00433ABE">
          <w:t>_1</w:t>
        </w:r>
      </w:ins>
      <w:r w:rsidRPr="00433ABE">
        <w:t>.1</w:t>
      </w:r>
      <w:r w:rsidRPr="00433ABE">
        <w:tab/>
        <w:t>Test purpose</w:t>
      </w:r>
    </w:p>
    <w:p w14:paraId="083FBFB3" w14:textId="77777777" w:rsidR="009E475D" w:rsidRPr="00433ABE" w:rsidRDefault="009E475D" w:rsidP="009E475D">
      <w:r w:rsidRPr="00433ABE">
        <w:t>This test verifies the ability of both, the receiver and the transmitter, to process frequency correctly.</w:t>
      </w:r>
    </w:p>
    <w:p w14:paraId="10A9E769" w14:textId="77777777" w:rsidR="009E475D" w:rsidRPr="00433ABE" w:rsidRDefault="009E475D" w:rsidP="009E475D">
      <w:r w:rsidRPr="00433ABE">
        <w:t>Receiver: to extract the correct frequency from the stimulus signal, offered by the System simulator, under ideal propagation conditions and low level.</w:t>
      </w:r>
    </w:p>
    <w:p w14:paraId="611F4F28" w14:textId="77777777" w:rsidR="009E475D" w:rsidRPr="00433ABE" w:rsidRDefault="009E475D" w:rsidP="009E475D">
      <w:r w:rsidRPr="00433ABE">
        <w:t>Transmitter: to derive the correct modulated carrier frequency from the results, gained by the receiver.</w:t>
      </w:r>
    </w:p>
    <w:p w14:paraId="092C8B39" w14:textId="03B4084D" w:rsidR="009E475D" w:rsidRPr="00433ABE" w:rsidRDefault="009E475D" w:rsidP="009E475D">
      <w:pPr>
        <w:pStyle w:val="H6"/>
      </w:pPr>
      <w:r w:rsidRPr="00433ABE">
        <w:t>6.4A.1</w:t>
      </w:r>
      <w:ins w:id="21" w:author="R&amp;S" w:date="2024-02-29T08:22:00Z">
        <w:r w:rsidR="008B49DA" w:rsidRPr="00433ABE">
          <w:t>_1</w:t>
        </w:r>
      </w:ins>
      <w:r w:rsidRPr="00433ABE">
        <w:t>.2</w:t>
      </w:r>
      <w:r w:rsidRPr="00433ABE">
        <w:tab/>
        <w:t>Test applicability</w:t>
      </w:r>
    </w:p>
    <w:p w14:paraId="0CE5CD72" w14:textId="39A36234" w:rsidR="009E475D" w:rsidRPr="00433ABE" w:rsidRDefault="009E475D" w:rsidP="009E475D">
      <w:r w:rsidRPr="00433ABE">
        <w:t xml:space="preserve">This test case applies to all types of </w:t>
      </w:r>
      <w:ins w:id="22" w:author="R&amp;S" w:date="2024-02-19T11:35:00Z">
        <w:r w:rsidR="00946156" w:rsidRPr="00433ABE">
          <w:t>E-UTRA</w:t>
        </w:r>
      </w:ins>
      <w:ins w:id="23" w:author="R&amp;S" w:date="2024-02-19T11:36:00Z">
        <w:r w:rsidR="00795677" w:rsidRPr="00433ABE">
          <w:t xml:space="preserve"> </w:t>
        </w:r>
      </w:ins>
      <w:del w:id="24" w:author="R&amp;S" w:date="2024-02-19T11:36:00Z">
        <w:r w:rsidRPr="00433ABE" w:rsidDel="00795677">
          <w:delText xml:space="preserve">NB-IoT </w:delText>
        </w:r>
      </w:del>
      <w:r w:rsidRPr="00433ABE">
        <w:t>FDD UE release 1</w:t>
      </w:r>
      <w:r w:rsidRPr="00433ABE">
        <w:rPr>
          <w:rFonts w:eastAsia="PMingLiU"/>
          <w:lang w:eastAsia="zh-TW"/>
        </w:rPr>
        <w:t>7</w:t>
      </w:r>
      <w:r w:rsidRPr="00433ABE">
        <w:t xml:space="preserve"> and forward of UE category M1 that support satellite access operation</w:t>
      </w:r>
      <w:ins w:id="25" w:author="R&amp;S" w:date="2024-02-19T11:21:00Z">
        <w:r w:rsidR="00A54FF0" w:rsidRPr="00433ABE">
          <w:t xml:space="preserve"> and GS</w:t>
        </w:r>
      </w:ins>
      <w:ins w:id="26" w:author="R&amp;S" w:date="2024-02-19T11:24:00Z">
        <w:r w:rsidR="00A54FF0" w:rsidRPr="00433ABE">
          <w:t>O</w:t>
        </w:r>
      </w:ins>
      <w:r w:rsidRPr="00433ABE">
        <w:t>.</w:t>
      </w:r>
    </w:p>
    <w:p w14:paraId="670749AE" w14:textId="2CAF132B" w:rsidR="009E475D" w:rsidRPr="00433ABE" w:rsidRDefault="009E475D" w:rsidP="009E475D">
      <w:pPr>
        <w:pStyle w:val="H6"/>
      </w:pPr>
      <w:r w:rsidRPr="00433ABE">
        <w:t>6.4A.1</w:t>
      </w:r>
      <w:ins w:id="27" w:author="R&amp;S" w:date="2024-02-29T08:22:00Z">
        <w:r w:rsidR="008B49DA" w:rsidRPr="00433ABE">
          <w:t>_1</w:t>
        </w:r>
      </w:ins>
      <w:r w:rsidRPr="00433ABE">
        <w:t>.3</w:t>
      </w:r>
      <w:r w:rsidRPr="00433ABE">
        <w:tab/>
        <w:t>Minimum conformance requirements</w:t>
      </w:r>
    </w:p>
    <w:p w14:paraId="1DA28C0D" w14:textId="77777777" w:rsidR="009E475D" w:rsidRPr="00433ABE" w:rsidRDefault="009E475D" w:rsidP="009E475D">
      <w:bookmarkStart w:id="28" w:name="_Hlk119952195"/>
      <w:r w:rsidRPr="00433ABE">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433ABE">
        <w:t>EphemerisInfo</w:t>
      </w:r>
      <w:proofErr w:type="spellEnd"/>
      <w:r w:rsidRPr="00433ABE">
        <w:t xml:space="preserve"> (TS 36.331</w:t>
      </w:r>
      <w:r w:rsidRPr="00433ABE">
        <w:rPr>
          <w:rFonts w:ascii="PMingLiU" w:hAnsi="PMingLiU" w:hint="eastAsia"/>
          <w:lang w:eastAsia="zh-TW"/>
        </w:rPr>
        <w:t xml:space="preserve"> </w:t>
      </w:r>
      <w:r w:rsidRPr="00433ABE">
        <w:t xml:space="preserve">[6]), its own location and UL carrier frequency signalled to the UE by the SAN (according to TS36.300 [8] clause 16.14.2). </w:t>
      </w:r>
    </w:p>
    <w:p w14:paraId="7FE3A184" w14:textId="77777777" w:rsidR="009E475D" w:rsidRPr="00433ABE" w:rsidRDefault="009E475D" w:rsidP="009E475D">
      <w:r w:rsidRPr="00433ABE">
        <w:t xml:space="preserve">For category M1 FD-FDD UEs and for category M1 HD-FDD UEs with continuous uplink transmissions of duration </w:t>
      </w:r>
      <w:r w:rsidRPr="00433ABE">
        <w:rPr>
          <w:rFonts w:hint="eastAsia"/>
        </w:rPr>
        <w:t>≤</w:t>
      </w:r>
      <w:r w:rsidRPr="00433ABE">
        <w:t xml:space="preserve"> 64 ms, the mean value of basic measurements of UE pre-compensated modulated carrier frequency shall be accurate to within ± 0.1 PPM observed over a period of one time slot (0.5 ms) compared with the ideally pre-compensated UL carrier frequency.</w:t>
      </w:r>
    </w:p>
    <w:p w14:paraId="5AB83A24" w14:textId="25E3DE62" w:rsidR="009E475D" w:rsidRPr="00433ABE" w:rsidRDefault="009E475D" w:rsidP="009E475D">
      <w:r w:rsidRPr="00433ABE">
        <w:t>For category M1 HD-FDD UEs with</w:t>
      </w:r>
      <w:r w:rsidRPr="00433ABE">
        <w:rPr>
          <w:rFonts w:ascii="Segoe UI" w:hAnsi="Segoe UI" w:cs="Segoe UI"/>
          <w:color w:val="242424"/>
          <w:shd w:val="clear" w:color="auto" w:fill="FFFFFF"/>
        </w:rPr>
        <w:t xml:space="preserve"> </w:t>
      </w:r>
      <w:r w:rsidRPr="00433ABE">
        <w:t>continuous uplink transmissions of duration &gt; 64 ms, the mean value of basic measurements of UE pre-compensated modulated carrier frequency shall be accurate within the limits in Table 6.4A.1</w:t>
      </w:r>
      <w:ins w:id="29" w:author="R&amp;S" w:date="2024-02-29T08:22:00Z">
        <w:r w:rsidR="008B49DA" w:rsidRPr="00433ABE">
          <w:t>_1</w:t>
        </w:r>
      </w:ins>
      <w:r w:rsidRPr="00433ABE">
        <w:t>-1 observed over a period of one time slot (0.5 ms) compared with ideally pre-compensated UL carrier frequency.</w:t>
      </w:r>
    </w:p>
    <w:p w14:paraId="689B5436" w14:textId="77777777" w:rsidR="009E475D" w:rsidRPr="00433ABE" w:rsidRDefault="009E475D" w:rsidP="009E475D">
      <w:r w:rsidRPr="00433ABE">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9FA935B" w14:textId="77777777" w:rsidR="009E475D" w:rsidRPr="00433ABE" w:rsidRDefault="009E475D" w:rsidP="009E475D">
      <w:pPr>
        <w:pStyle w:val="NO"/>
      </w:pPr>
      <w:r w:rsidRPr="00433ABE">
        <w:t>NOTE:</w:t>
      </w:r>
      <w:r w:rsidRPr="00433ABE">
        <w:tab/>
        <w:t>The ideally pre-compensated reference uplink carrier frequency consists of the UL carrier frequency signalled to the UE by SAN and UL pre-compensated Doppler frequency shift</w:t>
      </w:r>
      <w:r w:rsidRPr="00433ABE">
        <w:rPr>
          <w:lang w:val="en-US"/>
        </w:rPr>
        <w:t xml:space="preserve"> corresponding to the estimated Doppler frequency at the beginning of the transmission</w:t>
      </w:r>
      <w:r w:rsidRPr="00433ABE">
        <w:t>.</w:t>
      </w:r>
    </w:p>
    <w:bookmarkEnd w:id="28"/>
    <w:p w14:paraId="0CF3C794" w14:textId="71AEEB1C" w:rsidR="009E475D" w:rsidRPr="00433ABE" w:rsidRDefault="009E475D" w:rsidP="009E475D">
      <w:pPr>
        <w:pStyle w:val="TH"/>
        <w:rPr>
          <w:color w:val="000000" w:themeColor="text1"/>
        </w:rPr>
      </w:pPr>
      <w:r w:rsidRPr="00433ABE">
        <w:rPr>
          <w:snapToGrid w:val="0"/>
          <w:color w:val="000000" w:themeColor="text1"/>
        </w:rPr>
        <w:t>Table 6.4A.1</w:t>
      </w:r>
      <w:ins w:id="30" w:author="R&amp;S" w:date="2024-02-29T08:23:00Z">
        <w:r w:rsidR="008B49DA" w:rsidRPr="00433ABE">
          <w:rPr>
            <w:snapToGrid w:val="0"/>
            <w:color w:val="000000" w:themeColor="text1"/>
          </w:rPr>
          <w:t>_1</w:t>
        </w:r>
      </w:ins>
      <w:r w:rsidRPr="00433ABE">
        <w:rPr>
          <w:snapToGrid w:val="0"/>
          <w:color w:val="000000" w:themeColor="text1"/>
        </w:rPr>
        <w:t xml:space="preserve">.3-1: </w:t>
      </w:r>
      <w:r w:rsidRPr="00433ABE">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rsidRPr="00433ABE" w14:paraId="60DFF285"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7F3C311C" w14:textId="77777777" w:rsidR="009E475D" w:rsidRPr="00433ABE" w:rsidRDefault="009E475D" w:rsidP="009E475D">
            <w:pPr>
              <w:pStyle w:val="TAH"/>
              <w:rPr>
                <w:lang w:eastAsia="ja-JP"/>
              </w:rPr>
            </w:pPr>
            <w:r w:rsidRPr="00433ABE">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4334EFCA" w14:textId="77777777" w:rsidR="009E475D" w:rsidRPr="00433ABE" w:rsidRDefault="009E475D" w:rsidP="009E475D">
            <w:pPr>
              <w:pStyle w:val="TAH"/>
              <w:rPr>
                <w:lang w:eastAsia="ja-JP"/>
              </w:rPr>
            </w:pPr>
            <w:r w:rsidRPr="00433ABE">
              <w:rPr>
                <w:lang w:eastAsia="ja-JP"/>
              </w:rPr>
              <w:t>Frequency error [ppm]</w:t>
            </w:r>
          </w:p>
        </w:tc>
      </w:tr>
      <w:tr w:rsidR="009E475D" w:rsidRPr="00433ABE" w14:paraId="0DF5BF8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A67C5DD" w14:textId="77777777" w:rsidR="009E475D" w:rsidRPr="00433ABE" w:rsidRDefault="009E475D" w:rsidP="009E475D">
            <w:pPr>
              <w:pStyle w:val="TAC"/>
              <w:rPr>
                <w:lang w:eastAsia="ja-JP"/>
              </w:rPr>
            </w:pPr>
            <w:r w:rsidRPr="00433ABE">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A1E7831" w14:textId="77777777" w:rsidR="009E475D" w:rsidRPr="00433ABE" w:rsidRDefault="009E475D" w:rsidP="009E475D">
            <w:pPr>
              <w:pStyle w:val="TAC"/>
              <w:rPr>
                <w:lang w:eastAsia="ja-JP"/>
              </w:rPr>
            </w:pPr>
            <w:r w:rsidRPr="00433ABE">
              <w:t>±0.2</w:t>
            </w:r>
          </w:p>
        </w:tc>
      </w:tr>
      <w:tr w:rsidR="009E475D" w:rsidRPr="00433ABE" w14:paraId="4670006E"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7C15BB6" w14:textId="77777777" w:rsidR="009E475D" w:rsidRPr="00433ABE" w:rsidRDefault="009E475D" w:rsidP="009E475D">
            <w:pPr>
              <w:pStyle w:val="TAC"/>
              <w:rPr>
                <w:lang w:eastAsia="ja-JP"/>
              </w:rPr>
            </w:pPr>
            <w:r w:rsidRPr="00433ABE">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FE81B66" w14:textId="77777777" w:rsidR="009E475D" w:rsidRPr="00433ABE" w:rsidRDefault="009E475D" w:rsidP="009E475D">
            <w:pPr>
              <w:pStyle w:val="TAC"/>
              <w:rPr>
                <w:lang w:eastAsia="ja-JP"/>
              </w:rPr>
            </w:pPr>
            <w:r w:rsidRPr="00433ABE">
              <w:t>±0.1</w:t>
            </w:r>
          </w:p>
        </w:tc>
      </w:tr>
    </w:tbl>
    <w:p w14:paraId="51CD56C6" w14:textId="77777777" w:rsidR="009E475D" w:rsidRPr="00433ABE" w:rsidRDefault="009E475D" w:rsidP="009E475D">
      <w:pPr>
        <w:rPr>
          <w:rFonts w:eastAsia="PMingLiU"/>
          <w:lang w:eastAsia="zh-TW"/>
        </w:rPr>
      </w:pPr>
    </w:p>
    <w:p w14:paraId="4D86C976" w14:textId="77777777" w:rsidR="009E475D" w:rsidRPr="00433ABE" w:rsidRDefault="009E475D" w:rsidP="009E475D">
      <w:r w:rsidRPr="00433ABE">
        <w:t>The normative reference for this requirement is TS 36.102 [11] clause 6.4A.1.</w:t>
      </w:r>
    </w:p>
    <w:p w14:paraId="46EBA469" w14:textId="537F1E01" w:rsidR="009E475D" w:rsidRPr="00433ABE" w:rsidRDefault="009E475D" w:rsidP="009E475D">
      <w:pPr>
        <w:pStyle w:val="H6"/>
      </w:pPr>
      <w:r w:rsidRPr="00433ABE">
        <w:t>6.4A.1</w:t>
      </w:r>
      <w:ins w:id="31" w:author="R&amp;S" w:date="2024-02-29T08:22:00Z">
        <w:r w:rsidR="008B49DA" w:rsidRPr="00433ABE">
          <w:t>_1</w:t>
        </w:r>
      </w:ins>
      <w:r w:rsidRPr="00433ABE">
        <w:t>.4</w:t>
      </w:r>
      <w:r w:rsidRPr="00433ABE">
        <w:tab/>
        <w:t>Test description</w:t>
      </w:r>
    </w:p>
    <w:p w14:paraId="590F233D" w14:textId="4EAEEDD8" w:rsidR="009E475D" w:rsidRPr="00433ABE" w:rsidRDefault="009E475D" w:rsidP="009E475D">
      <w:pPr>
        <w:pStyle w:val="H6"/>
      </w:pPr>
      <w:r w:rsidRPr="00433ABE">
        <w:t>6.4A.1</w:t>
      </w:r>
      <w:ins w:id="32" w:author="R&amp;S" w:date="2024-02-29T08:22:00Z">
        <w:r w:rsidR="008B49DA" w:rsidRPr="00433ABE">
          <w:t>_1</w:t>
        </w:r>
      </w:ins>
      <w:r w:rsidRPr="00433ABE">
        <w:t>.4.1</w:t>
      </w:r>
      <w:r w:rsidRPr="00433ABE">
        <w:tab/>
        <w:t xml:space="preserve">Initial conditions  </w:t>
      </w:r>
    </w:p>
    <w:p w14:paraId="34C7C5DC" w14:textId="77777777" w:rsidR="009E475D" w:rsidRPr="00433ABE" w:rsidRDefault="009E475D" w:rsidP="009E475D">
      <w:r w:rsidRPr="00433ABE">
        <w:t>Initial conditions are a set of test configurations the UE needs to be tested in and the steps for the SS to take with the UE to reach the correct measurement state.</w:t>
      </w:r>
    </w:p>
    <w:p w14:paraId="6EFE5592" w14:textId="5E7E7C78" w:rsidR="009E475D" w:rsidRPr="00433ABE" w:rsidRDefault="009E475D" w:rsidP="009E475D">
      <w:bookmarkStart w:id="33" w:name="_Hlk148953795"/>
      <w:r w:rsidRPr="00433ABE">
        <w:lastRenderedPageBreak/>
        <w:t>The initial test configurations consist of environmental conditions, test frequencies, channel bandwidths based on E-UTRA bands specified in sub-clause 5.2A</w:t>
      </w:r>
      <w:bookmarkEnd w:id="33"/>
      <w:r w:rsidRPr="00433ABE">
        <w:t>.  All of these configurations shall be tested with applicable test parameters for each channel bandwidth are shown in table 6.4A.1</w:t>
      </w:r>
      <w:ins w:id="34" w:author="R&amp;S" w:date="2024-02-29T08:23:00Z">
        <w:r w:rsidR="008B49DA" w:rsidRPr="00433ABE">
          <w:t>_1</w:t>
        </w:r>
      </w:ins>
      <w:r w:rsidRPr="00433ABE">
        <w:t xml:space="preserve">.4.1-1. The details of the uplink and downlink reference measurement channels (RMCs) are specified in Annexes A.2 and A.3. </w:t>
      </w:r>
      <w:r w:rsidRPr="00433ABE">
        <w:rPr>
          <w:rFonts w:cs="v5.0.0"/>
        </w:rPr>
        <w:t>Configurations of PDSCH and MPDCCH before measurement are specified in Annex C.2.</w:t>
      </w:r>
    </w:p>
    <w:p w14:paraId="2E25BB46" w14:textId="206B29C2" w:rsidR="009E475D" w:rsidRPr="00433ABE" w:rsidRDefault="009E475D" w:rsidP="009E475D">
      <w:pPr>
        <w:pStyle w:val="TH"/>
      </w:pPr>
      <w:r w:rsidRPr="00433ABE">
        <w:t>Table 6.4A.1</w:t>
      </w:r>
      <w:ins w:id="35" w:author="R&amp;S" w:date="2024-02-29T08:23:00Z">
        <w:r w:rsidR="008B49DA" w:rsidRPr="00433ABE">
          <w:t>_1</w:t>
        </w:r>
      </w:ins>
      <w:r w:rsidRPr="00433ABE">
        <w:t>.4.1-1: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9E475D" w:rsidRPr="00433ABE" w14:paraId="04951D78" w14:textId="77777777" w:rsidTr="009E475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788E425F" w14:textId="77777777" w:rsidR="009E475D" w:rsidRPr="00433ABE" w:rsidRDefault="009E475D" w:rsidP="009E475D">
            <w:pPr>
              <w:pStyle w:val="TAH"/>
            </w:pPr>
            <w:r w:rsidRPr="00433ABE">
              <w:t>Initial Conditions</w:t>
            </w:r>
          </w:p>
        </w:tc>
      </w:tr>
      <w:tr w:rsidR="009E475D" w:rsidRPr="00433ABE" w14:paraId="0E66B828" w14:textId="77777777" w:rsidTr="009E475D">
        <w:trPr>
          <w:jc w:val="center"/>
        </w:trPr>
        <w:tc>
          <w:tcPr>
            <w:tcW w:w="4106" w:type="dxa"/>
            <w:gridSpan w:val="3"/>
          </w:tcPr>
          <w:p w14:paraId="679827E2" w14:textId="77777777" w:rsidR="009E475D" w:rsidRPr="00433ABE" w:rsidRDefault="009E475D" w:rsidP="009E475D">
            <w:pPr>
              <w:pStyle w:val="TAL"/>
            </w:pPr>
            <w:r w:rsidRPr="00433ABE">
              <w:t>Test Environment as specified in</w:t>
            </w:r>
          </w:p>
          <w:p w14:paraId="533EF825" w14:textId="77777777" w:rsidR="009E475D" w:rsidRPr="00433ABE" w:rsidRDefault="009E475D" w:rsidP="009E475D">
            <w:pPr>
              <w:pStyle w:val="TAL"/>
            </w:pPr>
            <w:r w:rsidRPr="00433ABE">
              <w:t>TS 36.508[12] subclause 4.1</w:t>
            </w:r>
          </w:p>
        </w:tc>
        <w:tc>
          <w:tcPr>
            <w:tcW w:w="4111" w:type="dxa"/>
            <w:gridSpan w:val="2"/>
          </w:tcPr>
          <w:p w14:paraId="31C284A0" w14:textId="77777777" w:rsidR="009E475D" w:rsidRPr="00433ABE" w:rsidRDefault="009E475D" w:rsidP="009E475D">
            <w:pPr>
              <w:pStyle w:val="TAL"/>
            </w:pPr>
            <w:r w:rsidRPr="00433ABE">
              <w:t>NC, TL/VL, TL/VH, TH/VL, TH/VH</w:t>
            </w:r>
          </w:p>
        </w:tc>
      </w:tr>
      <w:tr w:rsidR="009E475D" w:rsidRPr="00433ABE" w14:paraId="68806D7D" w14:textId="77777777" w:rsidTr="009E475D">
        <w:trPr>
          <w:jc w:val="center"/>
        </w:trPr>
        <w:tc>
          <w:tcPr>
            <w:tcW w:w="4106" w:type="dxa"/>
            <w:gridSpan w:val="3"/>
          </w:tcPr>
          <w:p w14:paraId="15B39BB1" w14:textId="77777777" w:rsidR="009E475D" w:rsidRPr="00433ABE" w:rsidRDefault="009E475D" w:rsidP="009E475D">
            <w:pPr>
              <w:pStyle w:val="TAL"/>
            </w:pPr>
            <w:r w:rsidRPr="00433ABE">
              <w:t>Test Frequencies as specified in</w:t>
            </w:r>
          </w:p>
          <w:p w14:paraId="2668A1E1" w14:textId="77777777" w:rsidR="009E475D" w:rsidRPr="00433ABE" w:rsidRDefault="009E475D" w:rsidP="009E475D">
            <w:pPr>
              <w:pStyle w:val="TAL"/>
            </w:pPr>
            <w:r w:rsidRPr="00433ABE">
              <w:t>TS36.508 [12] subclause 4.3.1</w:t>
            </w:r>
          </w:p>
        </w:tc>
        <w:tc>
          <w:tcPr>
            <w:tcW w:w="4111" w:type="dxa"/>
            <w:gridSpan w:val="2"/>
          </w:tcPr>
          <w:p w14:paraId="171700A5" w14:textId="77777777" w:rsidR="009E475D" w:rsidRPr="00433ABE" w:rsidRDefault="009E475D" w:rsidP="009E475D">
            <w:pPr>
              <w:pStyle w:val="TAL"/>
            </w:pPr>
            <w:r w:rsidRPr="00433ABE">
              <w:t xml:space="preserve">Low range, </w:t>
            </w:r>
            <w:proofErr w:type="spellStart"/>
            <w:r w:rsidRPr="00433ABE">
              <w:t>Mid range</w:t>
            </w:r>
            <w:proofErr w:type="spellEnd"/>
            <w:r w:rsidRPr="00433ABE">
              <w:t>, High range</w:t>
            </w:r>
          </w:p>
        </w:tc>
      </w:tr>
      <w:tr w:rsidR="009E475D" w:rsidRPr="00433ABE" w14:paraId="0EB4876D" w14:textId="77777777" w:rsidTr="009E475D">
        <w:trPr>
          <w:jc w:val="center"/>
        </w:trPr>
        <w:tc>
          <w:tcPr>
            <w:tcW w:w="4106" w:type="dxa"/>
            <w:gridSpan w:val="3"/>
          </w:tcPr>
          <w:p w14:paraId="21F5536A" w14:textId="77777777" w:rsidR="009E475D" w:rsidRPr="00433ABE" w:rsidRDefault="009E475D" w:rsidP="009E475D">
            <w:pPr>
              <w:pStyle w:val="TAL"/>
            </w:pPr>
            <w:r w:rsidRPr="00433ABE">
              <w:t>Test Channel Bandwidths as specified in</w:t>
            </w:r>
          </w:p>
          <w:p w14:paraId="5B8DDEC6" w14:textId="77777777" w:rsidR="009E475D" w:rsidRPr="00433ABE" w:rsidRDefault="009E475D" w:rsidP="009E475D">
            <w:pPr>
              <w:pStyle w:val="TAL"/>
            </w:pPr>
            <w:r w:rsidRPr="00433ABE">
              <w:t>TS 36.508 [12] subclause 4.3.1</w:t>
            </w:r>
          </w:p>
        </w:tc>
        <w:tc>
          <w:tcPr>
            <w:tcW w:w="4111" w:type="dxa"/>
            <w:gridSpan w:val="2"/>
          </w:tcPr>
          <w:p w14:paraId="6CA846E4" w14:textId="77777777" w:rsidR="009E475D" w:rsidRPr="00433ABE" w:rsidRDefault="009E475D" w:rsidP="009E475D">
            <w:pPr>
              <w:pStyle w:val="TAL"/>
            </w:pPr>
            <w:r w:rsidRPr="00433ABE">
              <w:t>1.4MHz</w:t>
            </w:r>
          </w:p>
        </w:tc>
      </w:tr>
      <w:tr w:rsidR="009E475D" w:rsidRPr="00433ABE" w14:paraId="31CCD91C" w14:textId="77777777" w:rsidTr="009E475D">
        <w:trPr>
          <w:jc w:val="center"/>
        </w:trPr>
        <w:tc>
          <w:tcPr>
            <w:tcW w:w="1129" w:type="dxa"/>
          </w:tcPr>
          <w:p w14:paraId="3EBC17F8" w14:textId="77777777" w:rsidR="009E475D" w:rsidRPr="00433ABE" w:rsidRDefault="009E475D" w:rsidP="009E475D">
            <w:pPr>
              <w:pStyle w:val="TAH"/>
            </w:pPr>
          </w:p>
        </w:tc>
        <w:tc>
          <w:tcPr>
            <w:tcW w:w="7088" w:type="dxa"/>
            <w:gridSpan w:val="4"/>
          </w:tcPr>
          <w:p w14:paraId="50F067D9" w14:textId="77777777" w:rsidR="009E475D" w:rsidRPr="00433ABE" w:rsidRDefault="009E475D" w:rsidP="009E475D">
            <w:pPr>
              <w:pStyle w:val="TAH"/>
            </w:pPr>
            <w:r w:rsidRPr="00433ABE">
              <w:t>Test Parameters for Channel Bandwidths and Narrowband positions</w:t>
            </w:r>
          </w:p>
        </w:tc>
      </w:tr>
      <w:tr w:rsidR="009E475D" w:rsidRPr="00433ABE" w14:paraId="2E967622" w14:textId="77777777" w:rsidTr="009E475D">
        <w:trPr>
          <w:jc w:val="center"/>
        </w:trPr>
        <w:tc>
          <w:tcPr>
            <w:tcW w:w="1129" w:type="dxa"/>
          </w:tcPr>
          <w:p w14:paraId="1AB1C285" w14:textId="77777777" w:rsidR="009E475D" w:rsidRPr="00433ABE" w:rsidRDefault="009E475D" w:rsidP="009E475D">
            <w:pPr>
              <w:pStyle w:val="TAH"/>
            </w:pPr>
          </w:p>
        </w:tc>
        <w:tc>
          <w:tcPr>
            <w:tcW w:w="2977" w:type="dxa"/>
            <w:gridSpan w:val="2"/>
          </w:tcPr>
          <w:p w14:paraId="30801666" w14:textId="77777777" w:rsidR="009E475D" w:rsidRPr="00433ABE" w:rsidRDefault="009E475D" w:rsidP="009E475D">
            <w:pPr>
              <w:pStyle w:val="TAH"/>
            </w:pPr>
            <w:r w:rsidRPr="00433ABE">
              <w:t>Downlink Configuration</w:t>
            </w:r>
          </w:p>
        </w:tc>
        <w:tc>
          <w:tcPr>
            <w:tcW w:w="4111" w:type="dxa"/>
            <w:gridSpan w:val="2"/>
          </w:tcPr>
          <w:p w14:paraId="3CE815BB" w14:textId="77777777" w:rsidR="009E475D" w:rsidRPr="00433ABE" w:rsidRDefault="009E475D" w:rsidP="009E475D">
            <w:pPr>
              <w:pStyle w:val="TAH"/>
            </w:pPr>
            <w:r w:rsidRPr="00433ABE">
              <w:t>Uplink Configuration</w:t>
            </w:r>
          </w:p>
        </w:tc>
      </w:tr>
      <w:tr w:rsidR="009E475D" w:rsidRPr="00433ABE" w14:paraId="6A81E5A5" w14:textId="77777777" w:rsidTr="009E475D">
        <w:trPr>
          <w:jc w:val="center"/>
        </w:trPr>
        <w:tc>
          <w:tcPr>
            <w:tcW w:w="1129" w:type="dxa"/>
          </w:tcPr>
          <w:p w14:paraId="5D3ECFF7" w14:textId="77777777" w:rsidR="009E475D" w:rsidRPr="00433ABE" w:rsidRDefault="009E475D" w:rsidP="009E475D">
            <w:pPr>
              <w:pStyle w:val="TAC"/>
            </w:pPr>
            <w:r w:rsidRPr="00433ABE">
              <w:t>Ch BW</w:t>
            </w:r>
          </w:p>
        </w:tc>
        <w:tc>
          <w:tcPr>
            <w:tcW w:w="1560" w:type="dxa"/>
          </w:tcPr>
          <w:p w14:paraId="4DBD19DC" w14:textId="77777777" w:rsidR="009E475D" w:rsidRPr="00433ABE" w:rsidRDefault="009E475D" w:rsidP="009E475D">
            <w:pPr>
              <w:pStyle w:val="TAC"/>
            </w:pPr>
            <w:r w:rsidRPr="00433ABE">
              <w:t>Modulation</w:t>
            </w:r>
          </w:p>
        </w:tc>
        <w:tc>
          <w:tcPr>
            <w:tcW w:w="1417" w:type="dxa"/>
          </w:tcPr>
          <w:p w14:paraId="6A95F2AC" w14:textId="77777777" w:rsidR="009E475D" w:rsidRPr="00433ABE" w:rsidRDefault="009E475D" w:rsidP="009E475D">
            <w:pPr>
              <w:pStyle w:val="TAC"/>
            </w:pPr>
            <w:r w:rsidRPr="00433ABE">
              <w:t>RB allocation</w:t>
            </w:r>
          </w:p>
        </w:tc>
        <w:tc>
          <w:tcPr>
            <w:tcW w:w="1985" w:type="dxa"/>
          </w:tcPr>
          <w:p w14:paraId="158BA3F4" w14:textId="77777777" w:rsidR="009E475D" w:rsidRPr="00433ABE" w:rsidRDefault="009E475D" w:rsidP="009E475D">
            <w:pPr>
              <w:pStyle w:val="TAC"/>
            </w:pPr>
            <w:r w:rsidRPr="00433ABE">
              <w:t>Modulation</w:t>
            </w:r>
          </w:p>
        </w:tc>
        <w:tc>
          <w:tcPr>
            <w:tcW w:w="2126" w:type="dxa"/>
          </w:tcPr>
          <w:p w14:paraId="291D7799" w14:textId="77777777" w:rsidR="009E475D" w:rsidRPr="00433ABE" w:rsidRDefault="009E475D" w:rsidP="009E475D">
            <w:pPr>
              <w:pStyle w:val="TAC"/>
            </w:pPr>
            <w:r w:rsidRPr="00433ABE">
              <w:t>RB allocation</w:t>
            </w:r>
          </w:p>
        </w:tc>
      </w:tr>
      <w:tr w:rsidR="009E475D" w:rsidRPr="00433ABE" w14:paraId="6778C97B" w14:textId="77777777" w:rsidTr="009E475D">
        <w:trPr>
          <w:jc w:val="center"/>
        </w:trPr>
        <w:tc>
          <w:tcPr>
            <w:tcW w:w="1129" w:type="dxa"/>
          </w:tcPr>
          <w:p w14:paraId="1453EC92" w14:textId="77777777" w:rsidR="009E475D" w:rsidRPr="00433ABE" w:rsidRDefault="009E475D" w:rsidP="009E475D">
            <w:pPr>
              <w:pStyle w:val="TAC"/>
            </w:pPr>
            <w:r w:rsidRPr="00433ABE">
              <w:t>1.4MHz</w:t>
            </w:r>
          </w:p>
        </w:tc>
        <w:tc>
          <w:tcPr>
            <w:tcW w:w="1560" w:type="dxa"/>
          </w:tcPr>
          <w:p w14:paraId="72A759A7" w14:textId="77777777" w:rsidR="009E475D" w:rsidRPr="00433ABE" w:rsidRDefault="009E475D" w:rsidP="009E475D">
            <w:pPr>
              <w:pStyle w:val="TAC"/>
            </w:pPr>
            <w:r w:rsidRPr="00433ABE">
              <w:t>QPSK</w:t>
            </w:r>
          </w:p>
        </w:tc>
        <w:tc>
          <w:tcPr>
            <w:tcW w:w="1417" w:type="dxa"/>
          </w:tcPr>
          <w:p w14:paraId="192759DA" w14:textId="77777777" w:rsidR="009E475D" w:rsidRPr="00433ABE" w:rsidRDefault="009E475D" w:rsidP="009E475D">
            <w:pPr>
              <w:pStyle w:val="TAC"/>
            </w:pPr>
            <w:r w:rsidRPr="00433ABE">
              <w:t>2</w:t>
            </w:r>
          </w:p>
        </w:tc>
        <w:tc>
          <w:tcPr>
            <w:tcW w:w="1985" w:type="dxa"/>
          </w:tcPr>
          <w:p w14:paraId="15AEAF2E" w14:textId="77777777" w:rsidR="009E475D" w:rsidRPr="00433ABE" w:rsidRDefault="009E475D" w:rsidP="009E475D">
            <w:pPr>
              <w:pStyle w:val="TAC"/>
            </w:pPr>
            <w:r w:rsidRPr="00433ABE">
              <w:t>QPSK</w:t>
            </w:r>
          </w:p>
        </w:tc>
        <w:tc>
          <w:tcPr>
            <w:tcW w:w="2126" w:type="dxa"/>
          </w:tcPr>
          <w:p w14:paraId="698326EA" w14:textId="77777777" w:rsidR="009E475D" w:rsidRPr="00433ABE" w:rsidRDefault="009E475D" w:rsidP="009E475D">
            <w:pPr>
              <w:pStyle w:val="TAC"/>
            </w:pPr>
            <w:r w:rsidRPr="00433ABE">
              <w:t>2</w:t>
            </w:r>
          </w:p>
        </w:tc>
      </w:tr>
      <w:tr w:rsidR="009E475D" w:rsidRPr="00433ABE" w14:paraId="6A15DB81" w14:textId="77777777" w:rsidTr="009E475D">
        <w:trPr>
          <w:jc w:val="center"/>
        </w:trPr>
        <w:tc>
          <w:tcPr>
            <w:tcW w:w="1129" w:type="dxa"/>
          </w:tcPr>
          <w:p w14:paraId="1FD651CC" w14:textId="77777777" w:rsidR="009E475D" w:rsidRPr="00433ABE" w:rsidRDefault="009E475D" w:rsidP="009E475D">
            <w:pPr>
              <w:pStyle w:val="TAC"/>
            </w:pPr>
            <w:r w:rsidRPr="00433ABE">
              <w:t>1.4MHz</w:t>
            </w:r>
          </w:p>
        </w:tc>
        <w:tc>
          <w:tcPr>
            <w:tcW w:w="1560" w:type="dxa"/>
          </w:tcPr>
          <w:p w14:paraId="7C0CB7FA" w14:textId="77777777" w:rsidR="009E475D" w:rsidRPr="00433ABE" w:rsidRDefault="009E475D" w:rsidP="009E475D">
            <w:pPr>
              <w:pStyle w:val="TAC"/>
            </w:pPr>
            <w:r w:rsidRPr="00433ABE">
              <w:t>QPSK</w:t>
            </w:r>
          </w:p>
        </w:tc>
        <w:tc>
          <w:tcPr>
            <w:tcW w:w="1417" w:type="dxa"/>
          </w:tcPr>
          <w:p w14:paraId="0EFAECDB" w14:textId="77777777" w:rsidR="009E475D" w:rsidRPr="00433ABE" w:rsidRDefault="009E475D" w:rsidP="009E475D">
            <w:pPr>
              <w:pStyle w:val="TAC"/>
            </w:pPr>
            <w:r w:rsidRPr="00433ABE">
              <w:t>2</w:t>
            </w:r>
          </w:p>
        </w:tc>
        <w:tc>
          <w:tcPr>
            <w:tcW w:w="1985" w:type="dxa"/>
          </w:tcPr>
          <w:p w14:paraId="4B5D4AED" w14:textId="77777777" w:rsidR="009E475D" w:rsidRPr="00433ABE" w:rsidRDefault="009E475D" w:rsidP="009E475D">
            <w:pPr>
              <w:pStyle w:val="TAC"/>
            </w:pPr>
            <w:r w:rsidRPr="00433ABE">
              <w:t>QPSK</w:t>
            </w:r>
          </w:p>
        </w:tc>
        <w:tc>
          <w:tcPr>
            <w:tcW w:w="2126" w:type="dxa"/>
          </w:tcPr>
          <w:p w14:paraId="551036DF" w14:textId="77777777" w:rsidR="009E475D" w:rsidRPr="00433ABE" w:rsidRDefault="009E475D" w:rsidP="009E475D">
            <w:pPr>
              <w:pStyle w:val="TAC"/>
            </w:pPr>
            <w:r w:rsidRPr="00433ABE">
              <w:t>2</w:t>
            </w:r>
          </w:p>
        </w:tc>
      </w:tr>
    </w:tbl>
    <w:p w14:paraId="6392E38A" w14:textId="77777777" w:rsidR="009E475D" w:rsidRPr="00433ABE" w:rsidRDefault="009E475D" w:rsidP="009E475D">
      <w:pPr>
        <w:pStyle w:val="B1"/>
      </w:pPr>
    </w:p>
    <w:p w14:paraId="153012C1" w14:textId="77777777" w:rsidR="009E475D" w:rsidRPr="00433ABE" w:rsidRDefault="009E475D" w:rsidP="009E475D">
      <w:pPr>
        <w:pStyle w:val="B1"/>
        <w:overflowPunct w:val="0"/>
        <w:autoSpaceDE w:val="0"/>
        <w:autoSpaceDN w:val="0"/>
        <w:adjustRightInd w:val="0"/>
        <w:textAlignment w:val="baseline"/>
        <w:rPr>
          <w:lang w:eastAsia="en-GB"/>
        </w:rPr>
      </w:pPr>
      <w:r w:rsidRPr="00433ABE">
        <w:rPr>
          <w:lang w:eastAsia="en-GB"/>
        </w:rPr>
        <w:t>1.</w:t>
      </w:r>
      <w:r w:rsidRPr="00433ABE">
        <w:rPr>
          <w:lang w:eastAsia="en-GB"/>
        </w:rPr>
        <w:tab/>
        <w:t>Connect the SS to the UE to the UE antenna connectors as shown in TS 36.508 [12] Annex A, Figure A.3 using only main UE Tx/Rx antenna.</w:t>
      </w:r>
    </w:p>
    <w:p w14:paraId="704C45FC" w14:textId="77777777" w:rsidR="009E475D" w:rsidRPr="00433ABE" w:rsidRDefault="009E475D" w:rsidP="009E475D">
      <w:pPr>
        <w:pStyle w:val="B1"/>
        <w:overflowPunct w:val="0"/>
        <w:autoSpaceDE w:val="0"/>
        <w:autoSpaceDN w:val="0"/>
        <w:adjustRightInd w:val="0"/>
        <w:textAlignment w:val="baseline"/>
        <w:rPr>
          <w:lang w:eastAsia="en-GB"/>
        </w:rPr>
      </w:pPr>
      <w:r w:rsidRPr="00433ABE">
        <w:rPr>
          <w:lang w:eastAsia="en-GB"/>
        </w:rPr>
        <w:t>2.</w:t>
      </w:r>
      <w:r w:rsidRPr="00433ABE">
        <w:rPr>
          <w:lang w:eastAsia="en-GB"/>
        </w:rPr>
        <w:tab/>
        <w:t>The parameter settings for the cell are set up according to TS 36.508[12] subclause 4.4.3.</w:t>
      </w:r>
    </w:p>
    <w:p w14:paraId="3925C683" w14:textId="77777777" w:rsidR="009E475D" w:rsidRPr="00433ABE" w:rsidRDefault="009E475D" w:rsidP="009E475D">
      <w:pPr>
        <w:pStyle w:val="B1"/>
        <w:overflowPunct w:val="0"/>
        <w:autoSpaceDE w:val="0"/>
        <w:autoSpaceDN w:val="0"/>
        <w:adjustRightInd w:val="0"/>
        <w:textAlignment w:val="baseline"/>
        <w:rPr>
          <w:lang w:eastAsia="en-GB"/>
        </w:rPr>
      </w:pPr>
      <w:r w:rsidRPr="00433ABE">
        <w:rPr>
          <w:lang w:eastAsia="en-GB"/>
        </w:rPr>
        <w:t>3.</w:t>
      </w:r>
      <w:r w:rsidRPr="00433ABE">
        <w:rPr>
          <w:lang w:eastAsia="en-GB"/>
        </w:rPr>
        <w:tab/>
        <w:t>Downlink signals are initially set up according to Annex C0, C.1 and C.3.0, and uplink signals according to Annex H.1 and H.3.0.</w:t>
      </w:r>
    </w:p>
    <w:p w14:paraId="793D7411" w14:textId="4A2DA9E7" w:rsidR="009E475D" w:rsidRPr="00433ABE" w:rsidRDefault="009E475D" w:rsidP="009E475D">
      <w:pPr>
        <w:pStyle w:val="B1"/>
        <w:overflowPunct w:val="0"/>
        <w:autoSpaceDE w:val="0"/>
        <w:autoSpaceDN w:val="0"/>
        <w:adjustRightInd w:val="0"/>
        <w:textAlignment w:val="baseline"/>
        <w:rPr>
          <w:lang w:eastAsia="en-GB"/>
        </w:rPr>
      </w:pPr>
      <w:r w:rsidRPr="00433ABE">
        <w:rPr>
          <w:lang w:eastAsia="en-GB"/>
        </w:rPr>
        <w:t>4.</w:t>
      </w:r>
      <w:r w:rsidRPr="00433ABE">
        <w:rPr>
          <w:lang w:eastAsia="en-GB"/>
        </w:rPr>
        <w:tab/>
        <w:t>The UL and DL Reference Measurement channels are set according to Table 6.4A.1</w:t>
      </w:r>
      <w:ins w:id="36" w:author="R&amp;S" w:date="2024-02-29T08:23:00Z">
        <w:r w:rsidR="008B49DA" w:rsidRPr="00433ABE">
          <w:t>_1</w:t>
        </w:r>
      </w:ins>
      <w:r w:rsidRPr="00433ABE">
        <w:rPr>
          <w:lang w:eastAsia="en-GB"/>
        </w:rPr>
        <w:t>.4.1-1.</w:t>
      </w:r>
    </w:p>
    <w:p w14:paraId="459AA045" w14:textId="181ABEC1" w:rsidR="009E475D" w:rsidRPr="00433ABE" w:rsidRDefault="009E475D" w:rsidP="009E475D">
      <w:pPr>
        <w:pStyle w:val="B1"/>
        <w:overflowPunct w:val="0"/>
        <w:autoSpaceDE w:val="0"/>
        <w:autoSpaceDN w:val="0"/>
        <w:adjustRightInd w:val="0"/>
        <w:textAlignment w:val="baseline"/>
        <w:rPr>
          <w:ins w:id="37" w:author="R&amp;S" w:date="2024-02-19T11:22:00Z"/>
          <w:lang w:eastAsia="en-GB"/>
        </w:rPr>
      </w:pPr>
      <w:r w:rsidRPr="00433ABE">
        <w:rPr>
          <w:lang w:eastAsia="en-GB"/>
        </w:rPr>
        <w:t>5.</w:t>
      </w:r>
      <w:r w:rsidRPr="00433ABE">
        <w:rPr>
          <w:lang w:eastAsia="en-GB"/>
        </w:rPr>
        <w:tab/>
        <w:t>Propagation conditions are set according to Annex B.0</w:t>
      </w:r>
    </w:p>
    <w:p w14:paraId="1826753B" w14:textId="23670E94" w:rsidR="00A54FF0" w:rsidRPr="00433ABE" w:rsidRDefault="00A54FF0" w:rsidP="00A54FF0">
      <w:pPr>
        <w:pStyle w:val="B1"/>
        <w:overflowPunct w:val="0"/>
        <w:autoSpaceDE w:val="0"/>
        <w:autoSpaceDN w:val="0"/>
        <w:adjustRightInd w:val="0"/>
        <w:textAlignment w:val="baseline"/>
        <w:rPr>
          <w:ins w:id="38" w:author="R&amp;S" w:date="2024-02-19T11:22:00Z"/>
          <w:rFonts w:eastAsia="Malgun Gothic"/>
          <w:lang w:eastAsia="en-GB"/>
        </w:rPr>
      </w:pPr>
      <w:ins w:id="39" w:author="R&amp;S" w:date="2024-02-19T11:23:00Z">
        <w:r w:rsidRPr="00433ABE">
          <w:rPr>
            <w:rFonts w:eastAsia="Malgun Gothic"/>
            <w:lang w:eastAsia="en-GB"/>
          </w:rPr>
          <w:t>6.</w:t>
        </w:r>
        <w:r w:rsidRPr="00433ABE">
          <w:rPr>
            <w:rFonts w:eastAsia="Malgun Gothic" w:hint="eastAsia"/>
            <w:lang w:eastAsia="en-GB"/>
          </w:rPr>
          <w:t xml:space="preserve"> </w:t>
        </w:r>
        <w:r w:rsidRPr="00433ABE">
          <w:rPr>
            <w:rFonts w:eastAsia="Malgun Gothic" w:hint="eastAsia"/>
            <w:lang w:eastAsia="en-GB"/>
          </w:rPr>
          <w:tab/>
        </w:r>
      </w:ins>
      <w:ins w:id="40" w:author="R&amp;S" w:date="2024-02-19T11:22:00Z">
        <w:r w:rsidRPr="00433ABE">
          <w:rPr>
            <w:rFonts w:eastAsia="Malgun Gothic" w:hint="eastAsia"/>
            <w:lang w:eastAsia="en-GB"/>
          </w:rPr>
          <w:t>UE location</w:t>
        </w:r>
      </w:ins>
      <w:ins w:id="41" w:author="R&amp;S" w:date="2024-02-19T13:14:00Z">
        <w:r w:rsidR="003A7794" w:rsidRPr="00433ABE">
          <w:rPr>
            <w:rFonts w:eastAsia="Malgun Gothic"/>
            <w:lang w:eastAsia="en-GB"/>
          </w:rPr>
          <w:t xml:space="preserve"> </w:t>
        </w:r>
      </w:ins>
      <w:ins w:id="42" w:author="R&amp;S" w:date="2024-02-19T13:15:00Z">
        <w:r w:rsidR="003A7794" w:rsidRPr="00433ABE">
          <w:rPr>
            <w:rFonts w:eastAsia="Malgun Gothic"/>
            <w:lang w:eastAsia="en-GB"/>
          </w:rPr>
          <w:t>for</w:t>
        </w:r>
      </w:ins>
      <w:ins w:id="43" w:author="R&amp;S" w:date="2024-02-19T13:14:00Z">
        <w:r w:rsidR="003A7794" w:rsidRPr="00433ABE">
          <w:rPr>
            <w:rFonts w:eastAsia="Malgun Gothic"/>
            <w:lang w:eastAsia="en-GB"/>
          </w:rPr>
          <w:t xml:space="preserve"> GSO</w:t>
        </w:r>
      </w:ins>
      <w:ins w:id="44" w:author="R&amp;S" w:date="2024-02-19T13:15:00Z">
        <w:r w:rsidR="003A7794" w:rsidRPr="00433ABE">
          <w:rPr>
            <w:rFonts w:eastAsia="Malgun Gothic"/>
            <w:lang w:eastAsia="en-GB"/>
          </w:rPr>
          <w:t xml:space="preserve"> satellite</w:t>
        </w:r>
      </w:ins>
      <w:ins w:id="45" w:author="R&amp;S" w:date="2024-02-19T11:22:00Z">
        <w:r w:rsidRPr="00433ABE">
          <w:rPr>
            <w:rFonts w:eastAsia="Malgun Gothic" w:hint="eastAsia"/>
            <w:lang w:eastAsia="en-GB"/>
          </w:rPr>
          <w:t xml:space="preserve"> according to TS 36.508 [12] clause </w:t>
        </w:r>
        <w:r w:rsidRPr="00433ABE">
          <w:rPr>
            <w:rFonts w:eastAsia="Malgun Gothic"/>
            <w:lang w:eastAsia="en-GB"/>
          </w:rPr>
          <w:t>5</w:t>
        </w:r>
        <w:r w:rsidRPr="00433ABE">
          <w:rPr>
            <w:rFonts w:eastAsia="Malgun Gothic" w:hint="eastAsia"/>
            <w:lang w:eastAsia="en-GB"/>
          </w:rPr>
          <w:t>.</w:t>
        </w:r>
        <w:r w:rsidRPr="00433ABE">
          <w:rPr>
            <w:rFonts w:eastAsia="Malgun Gothic"/>
            <w:lang w:eastAsia="en-GB"/>
          </w:rPr>
          <w:t>6.1</w:t>
        </w:r>
      </w:ins>
      <w:ins w:id="46" w:author="R&amp;S" w:date="2024-02-19T13:14:00Z">
        <w:r w:rsidR="00197DE1" w:rsidRPr="00433ABE">
          <w:rPr>
            <w:rFonts w:eastAsia="Malgun Gothic"/>
            <w:lang w:eastAsia="en-GB"/>
          </w:rPr>
          <w:t xml:space="preserve"> </w:t>
        </w:r>
      </w:ins>
      <w:ins w:id="47" w:author="R&amp;S" w:date="2024-02-19T11:22:00Z">
        <w:r w:rsidRPr="00433ABE">
          <w:rPr>
            <w:rFonts w:eastAsia="Malgun Gothic" w:hint="eastAsia"/>
            <w:lang w:eastAsia="en-GB"/>
          </w:rPr>
          <w:t>is provided to the UE through any preconfigured means.</w:t>
        </w:r>
      </w:ins>
    </w:p>
    <w:p w14:paraId="4D1F9824" w14:textId="64A102DB" w:rsidR="00A54FF0" w:rsidRPr="00433ABE" w:rsidRDefault="00F701A7" w:rsidP="00A54FF0">
      <w:pPr>
        <w:pStyle w:val="B1"/>
        <w:overflowPunct w:val="0"/>
        <w:autoSpaceDE w:val="0"/>
        <w:autoSpaceDN w:val="0"/>
        <w:adjustRightInd w:val="0"/>
        <w:textAlignment w:val="baseline"/>
        <w:rPr>
          <w:ins w:id="48" w:author="R&amp;S" w:date="2024-02-19T11:22:00Z"/>
          <w:rFonts w:eastAsia="SimSun"/>
          <w:lang w:val="en-US" w:eastAsia="zh-CN"/>
        </w:rPr>
      </w:pPr>
      <w:ins w:id="49" w:author="R&amp;S" w:date="2024-02-20T09:49:00Z">
        <w:r w:rsidRPr="00433ABE">
          <w:rPr>
            <w:rFonts w:eastAsia="Malgun Gothic"/>
            <w:lang w:eastAsia="en-GB"/>
          </w:rPr>
          <w:t>7</w:t>
        </w:r>
      </w:ins>
      <w:ins w:id="50" w:author="R&amp;S" w:date="2024-02-19T11:22:00Z">
        <w:r w:rsidR="00A54FF0" w:rsidRPr="00433ABE">
          <w:rPr>
            <w:rFonts w:eastAsia="Malgun Gothic"/>
            <w:lang w:eastAsia="en-GB"/>
          </w:rPr>
          <w:t>.</w:t>
        </w:r>
        <w:r w:rsidR="00A54FF0" w:rsidRPr="00433ABE">
          <w:tab/>
          <w:t>Deactivate UE prediction of satellite trajectory by any preconfigured means</w:t>
        </w:r>
        <w:r w:rsidR="00A54FF0" w:rsidRPr="00433ABE">
          <w:rPr>
            <w:rFonts w:eastAsia="SimSun" w:hint="eastAsia"/>
            <w:lang w:val="en-US" w:eastAsia="zh-CN"/>
          </w:rPr>
          <w:t>.</w:t>
        </w:r>
      </w:ins>
    </w:p>
    <w:p w14:paraId="580346B7" w14:textId="27E75D5F" w:rsidR="009E475D" w:rsidRPr="00433ABE" w:rsidRDefault="009E475D" w:rsidP="009E475D">
      <w:pPr>
        <w:pStyle w:val="H6"/>
      </w:pPr>
      <w:r w:rsidRPr="00433ABE">
        <w:t>6.4A.1</w:t>
      </w:r>
      <w:ins w:id="51" w:author="R&amp;S" w:date="2024-02-29T08:22:00Z">
        <w:r w:rsidR="008B49DA" w:rsidRPr="00433ABE">
          <w:t>_1</w:t>
        </w:r>
      </w:ins>
      <w:r w:rsidRPr="00433ABE">
        <w:t>.4.2</w:t>
      </w:r>
      <w:r w:rsidRPr="00433ABE">
        <w:tab/>
        <w:t>Test procedure</w:t>
      </w:r>
    </w:p>
    <w:p w14:paraId="10BCB78B" w14:textId="63421D0C" w:rsidR="009E475D" w:rsidRPr="00433ABE" w:rsidDel="007525E2" w:rsidRDefault="009E475D" w:rsidP="009E475D">
      <w:pPr>
        <w:pStyle w:val="B1"/>
        <w:overflowPunct w:val="0"/>
        <w:autoSpaceDE w:val="0"/>
        <w:autoSpaceDN w:val="0"/>
        <w:adjustRightInd w:val="0"/>
        <w:textAlignment w:val="baseline"/>
        <w:rPr>
          <w:del w:id="52" w:author="R&amp;S" w:date="2024-02-20T09:45:00Z"/>
          <w:lang w:eastAsia="en-GB"/>
        </w:rPr>
      </w:pPr>
      <w:del w:id="53" w:author="R&amp;S" w:date="2024-02-20T09:45:00Z">
        <w:r w:rsidRPr="00433ABE" w:rsidDel="007525E2">
          <w:rPr>
            <w:lang w:eastAsia="en-GB"/>
          </w:rPr>
          <w:delText>1</w:delText>
        </w:r>
        <w:r w:rsidRPr="00433ABE" w:rsidDel="007525E2">
          <w:rPr>
            <w:rFonts w:hint="eastAsia"/>
            <w:lang w:eastAsia="en-GB"/>
          </w:rPr>
          <w:delText>.</w:delText>
        </w:r>
        <w:r w:rsidRPr="00433ABE" w:rsidDel="007525E2">
          <w:rPr>
            <w:rFonts w:hint="eastAsia"/>
            <w:lang w:eastAsia="en-GB"/>
          </w:rPr>
          <w:tab/>
          <w:delText xml:space="preserve">UE location according to TS 36.508 [12] clause </w:delText>
        </w:r>
        <w:r w:rsidRPr="00433ABE" w:rsidDel="007525E2">
          <w:rPr>
            <w:lang w:eastAsia="en-GB"/>
          </w:rPr>
          <w:delText>5.6.1</w:delText>
        </w:r>
        <w:r w:rsidRPr="00433ABE" w:rsidDel="007525E2">
          <w:rPr>
            <w:rFonts w:hint="eastAsia"/>
            <w:lang w:eastAsia="en-GB"/>
          </w:rPr>
          <w:delText xml:space="preserve"> is provided to the UE through any preconfigured means.</w:delText>
        </w:r>
      </w:del>
    </w:p>
    <w:p w14:paraId="32DA19E7" w14:textId="1FB6C497" w:rsidR="009E475D" w:rsidRPr="00433ABE" w:rsidRDefault="007525E2" w:rsidP="009E475D">
      <w:pPr>
        <w:pStyle w:val="B1"/>
        <w:overflowPunct w:val="0"/>
        <w:autoSpaceDE w:val="0"/>
        <w:autoSpaceDN w:val="0"/>
        <w:adjustRightInd w:val="0"/>
        <w:textAlignment w:val="baseline"/>
        <w:rPr>
          <w:lang w:eastAsia="en-GB"/>
        </w:rPr>
      </w:pPr>
      <w:ins w:id="54" w:author="R&amp;S" w:date="2024-02-20T09:45:00Z">
        <w:r w:rsidRPr="00433ABE">
          <w:rPr>
            <w:lang w:eastAsia="en-GB"/>
          </w:rPr>
          <w:t>1</w:t>
        </w:r>
      </w:ins>
      <w:del w:id="55" w:author="R&amp;S" w:date="2024-02-20T09:45:00Z">
        <w:r w:rsidR="009E475D" w:rsidRPr="00433ABE" w:rsidDel="007525E2">
          <w:rPr>
            <w:lang w:eastAsia="en-GB"/>
          </w:rPr>
          <w:delText>2</w:delText>
        </w:r>
      </w:del>
      <w:r w:rsidR="009E475D" w:rsidRPr="00433ABE">
        <w:rPr>
          <w:rFonts w:hint="eastAsia"/>
          <w:lang w:eastAsia="en-GB"/>
        </w:rPr>
        <w:t>.</w:t>
      </w:r>
      <w:r w:rsidR="009E475D" w:rsidRPr="00433ABE">
        <w:rPr>
          <w:lang w:eastAsia="en-GB"/>
          <w:rPrChange w:id="56" w:author="R&amp;S" w:date="2024-02-20T10:51:00Z">
            <w:rPr>
              <w:highlight w:val="yellow"/>
              <w:lang w:eastAsia="en-GB"/>
            </w:rPr>
          </w:rPrChange>
        </w:rPr>
        <w:tab/>
        <w:t>Test equipment shall emulate the signal with doppler and delay according to ephemeris defined in TS 36.508 [12] table 5.6.2.1-1</w:t>
      </w:r>
      <w:del w:id="57" w:author="R&amp;S" w:date="2024-02-20T09:47:00Z">
        <w:r w:rsidR="009E475D" w:rsidRPr="00433ABE" w:rsidDel="00F701A7">
          <w:rPr>
            <w:lang w:eastAsia="en-GB"/>
            <w:rPrChange w:id="58" w:author="R&amp;S" w:date="2024-02-20T10:51:00Z">
              <w:rPr>
                <w:highlight w:val="yellow"/>
                <w:lang w:eastAsia="en-GB"/>
              </w:rPr>
            </w:rPrChange>
          </w:rPr>
          <w:delText xml:space="preserve"> </w:delText>
        </w:r>
        <w:r w:rsidR="009E475D" w:rsidRPr="00433ABE" w:rsidDel="00F701A7">
          <w:rPr>
            <w:rFonts w:hint="eastAsia"/>
            <w:lang w:eastAsia="en-GB"/>
          </w:rPr>
          <w:delText xml:space="preserve">for GSO if UE supports only GSO or both GSO and NGSO satellites and table </w:delText>
        </w:r>
        <w:r w:rsidR="009E475D" w:rsidRPr="00433ABE" w:rsidDel="00F701A7">
          <w:rPr>
            <w:lang w:eastAsia="en-GB"/>
          </w:rPr>
          <w:delText>5</w:delText>
        </w:r>
        <w:r w:rsidR="009E475D" w:rsidRPr="00433ABE" w:rsidDel="00F701A7">
          <w:rPr>
            <w:rFonts w:hint="eastAsia"/>
            <w:lang w:eastAsia="en-GB"/>
          </w:rPr>
          <w:delText>.6.2.1-3 for NGSO (LEO-1200) if UE supports only NGSO satellites</w:delText>
        </w:r>
      </w:del>
      <w:r w:rsidR="009E475D" w:rsidRPr="00433ABE">
        <w:rPr>
          <w:rFonts w:hint="eastAsia"/>
          <w:lang w:eastAsia="en-GB"/>
        </w:rPr>
        <w:t>.</w:t>
      </w:r>
      <w:ins w:id="59" w:author="R&amp;S" w:date="2024-02-20T09:47:00Z">
        <w:r w:rsidR="00F701A7" w:rsidRPr="00433ABE">
          <w:rPr>
            <w:lang w:eastAsia="en-GB"/>
          </w:rPr>
          <w:t xml:space="preserve"> </w:t>
        </w:r>
        <w:r w:rsidR="00F701A7" w:rsidRPr="00433ABE">
          <w:rPr>
            <w:color w:val="000000" w:themeColor="text1"/>
          </w:rPr>
          <w:t>T</w:t>
        </w:r>
        <w:r w:rsidR="00F701A7" w:rsidRPr="00433ABE">
          <w:t xml:space="preserve">est system shall send same SIB31 information during the duration of </w:t>
        </w:r>
      </w:ins>
      <w:ins w:id="60" w:author="R&amp;S" w:date="2024-02-20T11:25:00Z">
        <w:r w:rsidR="001216A9" w:rsidRPr="00433ABE">
          <w:t>the frequency error measurement</w:t>
        </w:r>
      </w:ins>
      <w:ins w:id="61" w:author="R&amp;S" w:date="2024-02-20T09:47:00Z">
        <w:r w:rsidR="00F701A7" w:rsidRPr="00433ABE">
          <w:t xml:space="preserve"> as define</w:t>
        </w:r>
      </w:ins>
      <w:ins w:id="62" w:author="R&amp;S" w:date="2024-02-20T11:25:00Z">
        <w:r w:rsidR="001216A9" w:rsidRPr="00433ABE">
          <w:t>d</w:t>
        </w:r>
      </w:ins>
      <w:ins w:id="63" w:author="R&amp;S" w:date="2024-02-20T09:47:00Z">
        <w:r w:rsidR="00F701A7" w:rsidRPr="00433ABE">
          <w:t xml:space="preserve"> in TS 36.508[12] clause 5</w:t>
        </w:r>
        <w:r w:rsidR="00F701A7" w:rsidRPr="00433ABE">
          <w:rPr>
            <w:rFonts w:hint="eastAsia"/>
          </w:rPr>
          <w:t>.6.</w:t>
        </w:r>
        <w:r w:rsidR="00F701A7" w:rsidRPr="00433ABE">
          <w:t>3</w:t>
        </w:r>
        <w:r w:rsidR="00F701A7" w:rsidRPr="00433ABE">
          <w:rPr>
            <w:rFonts w:hint="eastAsia"/>
          </w:rPr>
          <w:t>.1</w:t>
        </w:r>
      </w:ins>
    </w:p>
    <w:p w14:paraId="7420748D" w14:textId="24ED240E" w:rsidR="009E475D" w:rsidRPr="00433ABE" w:rsidDel="00F701A7" w:rsidRDefault="009E475D" w:rsidP="009E475D">
      <w:pPr>
        <w:pStyle w:val="B1"/>
        <w:overflowPunct w:val="0"/>
        <w:autoSpaceDE w:val="0"/>
        <w:autoSpaceDN w:val="0"/>
        <w:adjustRightInd w:val="0"/>
        <w:textAlignment w:val="baseline"/>
        <w:rPr>
          <w:del w:id="64" w:author="R&amp;S" w:date="2024-02-20T09:50:00Z"/>
          <w:lang w:eastAsia="en-GB"/>
        </w:rPr>
      </w:pPr>
      <w:del w:id="65" w:author="R&amp;S" w:date="2024-02-20T09:50:00Z">
        <w:r w:rsidRPr="00433ABE" w:rsidDel="00F701A7">
          <w:rPr>
            <w:lang w:eastAsia="en-GB"/>
          </w:rPr>
          <w:delText>3</w:delText>
        </w:r>
        <w:r w:rsidRPr="00433ABE" w:rsidDel="00F701A7">
          <w:rPr>
            <w:rFonts w:hint="eastAsia"/>
            <w:lang w:eastAsia="en-GB"/>
          </w:rPr>
          <w:delText>.</w:delText>
        </w:r>
        <w:r w:rsidRPr="00433ABE" w:rsidDel="00F701A7">
          <w:rPr>
            <w:rFonts w:hint="eastAsia"/>
            <w:lang w:eastAsia="en-GB"/>
          </w:rPr>
          <w:tab/>
        </w:r>
        <w:r w:rsidRPr="00433ABE" w:rsidDel="00F701A7">
          <w:rPr>
            <w:lang w:eastAsia="en-GB"/>
          </w:rPr>
          <w:delText xml:space="preserve">Deactivate UE prediction of satellite trajectory by any preconfigured means  </w:delText>
        </w:r>
      </w:del>
    </w:p>
    <w:p w14:paraId="1C2449EC" w14:textId="54DBE61F" w:rsidR="009E475D" w:rsidRPr="00433ABE" w:rsidRDefault="00F701A7" w:rsidP="009E475D">
      <w:pPr>
        <w:pStyle w:val="B1"/>
        <w:overflowPunct w:val="0"/>
        <w:autoSpaceDE w:val="0"/>
        <w:autoSpaceDN w:val="0"/>
        <w:adjustRightInd w:val="0"/>
        <w:textAlignment w:val="baseline"/>
        <w:rPr>
          <w:lang w:eastAsia="en-GB"/>
        </w:rPr>
      </w:pPr>
      <w:ins w:id="66" w:author="R&amp;S" w:date="2024-02-20T09:50:00Z">
        <w:r w:rsidRPr="00433ABE">
          <w:rPr>
            <w:lang w:eastAsia="en-GB"/>
          </w:rPr>
          <w:t>2</w:t>
        </w:r>
      </w:ins>
      <w:del w:id="67" w:author="R&amp;S" w:date="2024-02-20T09:50:00Z">
        <w:r w:rsidR="009E475D" w:rsidRPr="00433ABE" w:rsidDel="00F701A7">
          <w:rPr>
            <w:lang w:eastAsia="en-GB"/>
          </w:rPr>
          <w:delText>4</w:delText>
        </w:r>
      </w:del>
      <w:r w:rsidR="009E475D" w:rsidRPr="00433ABE">
        <w:rPr>
          <w:lang w:eastAsia="en-GB"/>
        </w:rPr>
        <w:t>.</w:t>
      </w:r>
      <w:r w:rsidR="009E475D" w:rsidRPr="00433ABE">
        <w:rPr>
          <w:lang w:eastAsia="en-GB"/>
        </w:rPr>
        <w:tab/>
      </w:r>
      <w:r w:rsidR="009E475D" w:rsidRPr="00433ABE">
        <w:rPr>
          <w:lang w:eastAsia="en-GB"/>
          <w:rPrChange w:id="68" w:author="R&amp;S" w:date="2024-02-20T10:52:00Z">
            <w:rPr>
              <w:highlight w:val="yellow"/>
              <w:lang w:eastAsia="en-GB"/>
            </w:rPr>
          </w:rPrChange>
        </w:rPr>
        <w:t>Ensure the UE is in State 3A-RF-CE according to TS 36.508 [7] clause 5.2A.2AA. Message contents are defined in clause 6.4A.1</w:t>
      </w:r>
      <w:ins w:id="69" w:author="R&amp;S" w:date="2024-02-29T08:23:00Z">
        <w:r w:rsidR="008B49DA" w:rsidRPr="00433ABE">
          <w:t>_1</w:t>
        </w:r>
      </w:ins>
      <w:r w:rsidR="009E475D" w:rsidRPr="00433ABE">
        <w:rPr>
          <w:lang w:eastAsia="en-GB"/>
          <w:rPrChange w:id="70" w:author="R&amp;S" w:date="2024-02-20T10:52:00Z">
            <w:rPr>
              <w:highlight w:val="yellow"/>
              <w:lang w:eastAsia="en-GB"/>
            </w:rPr>
          </w:rPrChange>
        </w:rPr>
        <w:t>.4.3.</w:t>
      </w:r>
    </w:p>
    <w:p w14:paraId="3734B096" w14:textId="13181FFC" w:rsidR="009E475D" w:rsidRPr="00433ABE" w:rsidRDefault="00E667C0" w:rsidP="009E475D">
      <w:pPr>
        <w:pStyle w:val="B1"/>
        <w:overflowPunct w:val="0"/>
        <w:autoSpaceDE w:val="0"/>
        <w:autoSpaceDN w:val="0"/>
        <w:adjustRightInd w:val="0"/>
        <w:textAlignment w:val="baseline"/>
        <w:rPr>
          <w:lang w:eastAsia="en-GB"/>
        </w:rPr>
      </w:pPr>
      <w:ins w:id="71" w:author="R&amp;S" w:date="2024-02-20T10:52:00Z">
        <w:r w:rsidRPr="00433ABE">
          <w:rPr>
            <w:lang w:eastAsia="en-GB"/>
          </w:rPr>
          <w:t>3</w:t>
        </w:r>
      </w:ins>
      <w:del w:id="72" w:author="R&amp;S" w:date="2024-02-19T11:26:00Z">
        <w:r w:rsidR="009E475D" w:rsidRPr="00433ABE" w:rsidDel="00C73E2A">
          <w:rPr>
            <w:lang w:eastAsia="en-GB"/>
          </w:rPr>
          <w:delText>5</w:delText>
        </w:r>
      </w:del>
      <w:r w:rsidR="009E475D" w:rsidRPr="00433ABE">
        <w:rPr>
          <w:lang w:eastAsia="en-GB"/>
        </w:rPr>
        <w:t>.</w:t>
      </w:r>
      <w:r w:rsidR="009E475D" w:rsidRPr="00433ABE">
        <w:rPr>
          <w:lang w:eastAsia="en-GB"/>
        </w:rPr>
        <w:tab/>
        <w:t>SS transmits PDSCH via MPDCCH DCI format 6-1A for C_RNTI to transmit the DL RMC according to Table 6.4A.1</w:t>
      </w:r>
      <w:ins w:id="73" w:author="R&amp;S" w:date="2024-02-29T08:23:00Z">
        <w:r w:rsidR="008B49DA" w:rsidRPr="00433ABE">
          <w:t>_1</w:t>
        </w:r>
      </w:ins>
      <w:r w:rsidR="009E475D" w:rsidRPr="00433ABE">
        <w:rPr>
          <w:lang w:eastAsia="en-GB"/>
        </w:rPr>
        <w:t>.4.1-1. The SS sends downlink MAC padding bits on the DL RMC.</w:t>
      </w:r>
    </w:p>
    <w:p w14:paraId="7B6739C3" w14:textId="1F8FCF88" w:rsidR="009E475D" w:rsidRPr="00433ABE" w:rsidRDefault="00E667C0" w:rsidP="009E475D">
      <w:pPr>
        <w:pStyle w:val="B1"/>
        <w:overflowPunct w:val="0"/>
        <w:autoSpaceDE w:val="0"/>
        <w:autoSpaceDN w:val="0"/>
        <w:adjustRightInd w:val="0"/>
        <w:textAlignment w:val="baseline"/>
        <w:rPr>
          <w:lang w:eastAsia="en-GB"/>
        </w:rPr>
      </w:pPr>
      <w:ins w:id="74" w:author="R&amp;S" w:date="2024-02-20T10:52:00Z">
        <w:r w:rsidRPr="00433ABE">
          <w:rPr>
            <w:lang w:eastAsia="en-GB"/>
          </w:rPr>
          <w:t>4</w:t>
        </w:r>
      </w:ins>
      <w:del w:id="75" w:author="R&amp;S" w:date="2024-02-19T11:26:00Z">
        <w:r w:rsidR="009E475D" w:rsidRPr="00433ABE" w:rsidDel="00C73E2A">
          <w:rPr>
            <w:lang w:eastAsia="en-GB"/>
          </w:rPr>
          <w:delText>6</w:delText>
        </w:r>
      </w:del>
      <w:r w:rsidR="009E475D" w:rsidRPr="00433ABE">
        <w:rPr>
          <w:lang w:eastAsia="en-GB"/>
        </w:rPr>
        <w:t>.</w:t>
      </w:r>
      <w:r w:rsidR="009E475D" w:rsidRPr="00433ABE">
        <w:rPr>
          <w:lang w:eastAsia="en-GB"/>
        </w:rPr>
        <w:tab/>
        <w:t>SS sends uplink scheduling information for each UL HARQ process via MPDCCH DCI format 6-0A for C_RNTI to schedule the UL RMC according to Table 6.4A.1</w:t>
      </w:r>
      <w:ins w:id="76" w:author="R&amp;S" w:date="2024-02-29T08:23:00Z">
        <w:r w:rsidR="008B49DA" w:rsidRPr="00433ABE">
          <w:t>_1</w:t>
        </w:r>
      </w:ins>
      <w:r w:rsidR="009E475D" w:rsidRPr="00433ABE">
        <w:rPr>
          <w:lang w:eastAsia="en-GB"/>
        </w:rPr>
        <w:t>.4.1-1, since the UE has no payload data to send, the UE transmit uplink MAC padding bits on the UL RMC</w:t>
      </w:r>
    </w:p>
    <w:p w14:paraId="421FF4C9" w14:textId="16D78DA7" w:rsidR="009E475D" w:rsidRPr="00433ABE" w:rsidRDefault="00E667C0" w:rsidP="009E475D">
      <w:pPr>
        <w:pStyle w:val="B1"/>
        <w:overflowPunct w:val="0"/>
        <w:autoSpaceDE w:val="0"/>
        <w:autoSpaceDN w:val="0"/>
        <w:adjustRightInd w:val="0"/>
        <w:textAlignment w:val="baseline"/>
        <w:rPr>
          <w:lang w:eastAsia="en-GB"/>
        </w:rPr>
      </w:pPr>
      <w:ins w:id="77" w:author="R&amp;S" w:date="2024-02-20T10:52:00Z">
        <w:r w:rsidRPr="00433ABE">
          <w:rPr>
            <w:lang w:eastAsia="en-GB"/>
          </w:rPr>
          <w:t>5</w:t>
        </w:r>
      </w:ins>
      <w:del w:id="78" w:author="R&amp;S" w:date="2024-02-19T11:26:00Z">
        <w:r w:rsidR="009E475D" w:rsidRPr="00433ABE" w:rsidDel="00C73E2A">
          <w:rPr>
            <w:lang w:eastAsia="en-GB"/>
          </w:rPr>
          <w:delText>7</w:delText>
        </w:r>
      </w:del>
      <w:r w:rsidR="009E475D" w:rsidRPr="00433ABE">
        <w:rPr>
          <w:lang w:eastAsia="en-GB"/>
        </w:rPr>
        <w:t>.</w:t>
      </w:r>
      <w:r w:rsidR="009E475D" w:rsidRPr="00433ABE">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EFEA21A" w14:textId="58157477" w:rsidR="009E475D" w:rsidRPr="00433ABE" w:rsidRDefault="00E667C0" w:rsidP="009E475D">
      <w:pPr>
        <w:pStyle w:val="B1"/>
        <w:overflowPunct w:val="0"/>
        <w:autoSpaceDE w:val="0"/>
        <w:autoSpaceDN w:val="0"/>
        <w:adjustRightInd w:val="0"/>
        <w:textAlignment w:val="baseline"/>
        <w:rPr>
          <w:lang w:eastAsia="en-GB"/>
        </w:rPr>
      </w:pPr>
      <w:ins w:id="79" w:author="R&amp;S" w:date="2024-02-20T10:52:00Z">
        <w:r w:rsidRPr="00433ABE">
          <w:rPr>
            <w:lang w:eastAsia="en-GB"/>
          </w:rPr>
          <w:lastRenderedPageBreak/>
          <w:t>6</w:t>
        </w:r>
      </w:ins>
      <w:del w:id="80" w:author="R&amp;S" w:date="2024-02-19T11:26:00Z">
        <w:r w:rsidR="009E475D" w:rsidRPr="00433ABE" w:rsidDel="00C73E2A">
          <w:rPr>
            <w:lang w:eastAsia="en-GB"/>
          </w:rPr>
          <w:delText>8</w:delText>
        </w:r>
      </w:del>
      <w:r w:rsidR="009E475D" w:rsidRPr="00433ABE">
        <w:rPr>
          <w:lang w:eastAsia="en-GB"/>
        </w:rPr>
        <w:t>.</w:t>
      </w:r>
      <w:r w:rsidR="009E475D" w:rsidRPr="00433ABE">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699DAC8A" w14:textId="6B1944BC" w:rsidR="009E475D" w:rsidRPr="00433ABE" w:rsidRDefault="00E667C0" w:rsidP="009E475D">
      <w:pPr>
        <w:pStyle w:val="B1"/>
        <w:overflowPunct w:val="0"/>
        <w:autoSpaceDE w:val="0"/>
        <w:autoSpaceDN w:val="0"/>
        <w:adjustRightInd w:val="0"/>
        <w:textAlignment w:val="baseline"/>
        <w:rPr>
          <w:lang w:eastAsia="en-GB"/>
        </w:rPr>
      </w:pPr>
      <w:ins w:id="81" w:author="R&amp;S" w:date="2024-02-20T10:52:00Z">
        <w:r w:rsidRPr="00433ABE">
          <w:rPr>
            <w:lang w:eastAsia="en-GB"/>
          </w:rPr>
          <w:t>7</w:t>
        </w:r>
      </w:ins>
      <w:del w:id="82" w:author="R&amp;S" w:date="2024-02-19T11:26:00Z">
        <w:r w:rsidR="009E475D" w:rsidRPr="00433ABE" w:rsidDel="00C73E2A">
          <w:rPr>
            <w:lang w:eastAsia="en-GB"/>
          </w:rPr>
          <w:delText>9</w:delText>
        </w:r>
      </w:del>
      <w:r w:rsidR="009E475D" w:rsidRPr="00433ABE">
        <w:rPr>
          <w:lang w:eastAsia="en-GB"/>
        </w:rPr>
        <w:t>.</w:t>
      </w:r>
      <w:r w:rsidR="009E475D" w:rsidRPr="00433ABE">
        <w:rPr>
          <w:lang w:eastAsia="en-GB"/>
        </w:rPr>
        <w:tab/>
        <w:t>Repeat from test procedure steps 1-</w:t>
      </w:r>
      <w:del w:id="83" w:author="R&amp;S" w:date="2024-02-19T11:27:00Z">
        <w:r w:rsidR="009E475D" w:rsidRPr="00433ABE" w:rsidDel="00C73E2A">
          <w:rPr>
            <w:lang w:eastAsia="en-GB"/>
          </w:rPr>
          <w:delText>8</w:delText>
        </w:r>
      </w:del>
      <w:ins w:id="84" w:author="R&amp;S" w:date="2024-02-20T10:52:00Z">
        <w:r w:rsidRPr="00433ABE">
          <w:rPr>
            <w:lang w:eastAsia="en-GB"/>
          </w:rPr>
          <w:t>6</w:t>
        </w:r>
      </w:ins>
      <w:r w:rsidR="009E475D" w:rsidRPr="00433ABE">
        <w:rPr>
          <w:lang w:eastAsia="en-GB"/>
        </w:rPr>
        <w:t xml:space="preserve"> </w:t>
      </w:r>
      <w:r w:rsidR="009E475D" w:rsidRPr="00433ABE">
        <w:rPr>
          <w:rFonts w:hint="eastAsia"/>
          <w:lang w:eastAsia="en-GB"/>
        </w:rPr>
        <w:t>with ephemeris values for maximum positive Doppler</w:t>
      </w:r>
      <w:del w:id="85" w:author="R&amp;S" w:date="2024-02-19T13:23:00Z">
        <w:r w:rsidR="009E475D" w:rsidRPr="00433ABE" w:rsidDel="00410132">
          <w:rPr>
            <w:rFonts w:hint="eastAsia"/>
            <w:lang w:eastAsia="en-GB"/>
          </w:rPr>
          <w:delText xml:space="preserve"> for GSO </w:delText>
        </w:r>
      </w:del>
      <w:del w:id="86" w:author="R&amp;S" w:date="2024-02-19T13:22:00Z">
        <w:r w:rsidR="009E475D" w:rsidRPr="00433ABE" w:rsidDel="00410132">
          <w:rPr>
            <w:rFonts w:hint="eastAsia"/>
            <w:lang w:eastAsia="en-GB"/>
          </w:rPr>
          <w:delText xml:space="preserve">if UE supports only GSO or both GSO and NGSO satellites and for NGSO (LEO-600) if UE supports only NGSO satellites </w:delText>
        </w:r>
      </w:del>
      <w:del w:id="87" w:author="R&amp;S" w:date="2024-02-19T17:38:00Z">
        <w:r w:rsidR="009E475D" w:rsidRPr="00433ABE" w:rsidDel="001F066D">
          <w:rPr>
            <w:rFonts w:hint="eastAsia"/>
            <w:lang w:eastAsia="en-GB"/>
          </w:rPr>
          <w:delText>repla</w:delText>
        </w:r>
      </w:del>
      <w:del w:id="88" w:author="R&amp;S" w:date="2024-02-19T17:37:00Z">
        <w:r w:rsidR="009E475D" w:rsidRPr="00433ABE" w:rsidDel="001F066D">
          <w:rPr>
            <w:rFonts w:hint="eastAsia"/>
            <w:lang w:eastAsia="en-GB"/>
          </w:rPr>
          <w:delText xml:space="preserve">cing ephemeris in step 2 by </w:delText>
        </w:r>
      </w:del>
      <w:del w:id="89" w:author="R&amp;S" w:date="2024-02-19T13:24:00Z">
        <w:r w:rsidR="009E475D" w:rsidRPr="00433ABE" w:rsidDel="00E15A2D">
          <w:rPr>
            <w:rFonts w:hint="eastAsia"/>
            <w:lang w:eastAsia="en-GB"/>
          </w:rPr>
          <w:delText>corresponding tables in section 6.4A.1.4.3</w:delText>
        </w:r>
      </w:del>
      <w:ins w:id="90" w:author="R&amp;S" w:date="2024-02-19T17:38:00Z">
        <w:r w:rsidR="001F066D" w:rsidRPr="00433ABE">
          <w:rPr>
            <w:lang w:eastAsia="en-GB"/>
          </w:rPr>
          <w:t xml:space="preserve"> </w:t>
        </w:r>
      </w:ins>
      <w:ins w:id="91" w:author="R&amp;S" w:date="2024-02-20T11:32:00Z">
        <w:r w:rsidR="00A23CCE" w:rsidRPr="00433ABE">
          <w:rPr>
            <w:lang w:eastAsia="en-GB"/>
          </w:rPr>
          <w:t>replacing</w:t>
        </w:r>
      </w:ins>
      <w:ins w:id="92" w:author="R&amp;S" w:date="2024-02-19T17:38:00Z">
        <w:r w:rsidR="001F066D" w:rsidRPr="00433ABE">
          <w:rPr>
            <w:lang w:eastAsia="en-GB"/>
          </w:rPr>
          <w:t xml:space="preserve"> ephe</w:t>
        </w:r>
        <w:r w:rsidR="00380096" w:rsidRPr="00433ABE">
          <w:rPr>
            <w:lang w:eastAsia="en-GB"/>
          </w:rPr>
          <w:t>meris in</w:t>
        </w:r>
      </w:ins>
      <w:ins w:id="93" w:author="R&amp;S" w:date="2024-02-20T11:32:00Z">
        <w:r w:rsidR="00A23CCE" w:rsidRPr="00433ABE">
          <w:rPr>
            <w:lang w:eastAsia="en-GB"/>
          </w:rPr>
          <w:t xml:space="preserve"> step 1 by</w:t>
        </w:r>
      </w:ins>
      <w:ins w:id="94" w:author="R&amp;S" w:date="2024-02-19T17:38:00Z">
        <w:r w:rsidR="00380096" w:rsidRPr="00433ABE">
          <w:rPr>
            <w:lang w:eastAsia="en-GB"/>
          </w:rPr>
          <w:t xml:space="preserve"> </w:t>
        </w:r>
      </w:ins>
      <w:ins w:id="95" w:author="R&amp;S" w:date="2024-02-19T13:24:00Z">
        <w:r w:rsidR="00E15A2D" w:rsidRPr="00433ABE">
          <w:rPr>
            <w:lang w:eastAsia="en-GB"/>
          </w:rPr>
          <w:t>Table</w:t>
        </w:r>
      </w:ins>
      <w:ins w:id="96" w:author="R&amp;S" w:date="2024-02-19T17:39:00Z">
        <w:r w:rsidR="00380096" w:rsidRPr="00433ABE">
          <w:rPr>
            <w:lang w:eastAsia="en-GB"/>
          </w:rPr>
          <w:t xml:space="preserve"> </w:t>
        </w:r>
      </w:ins>
      <w:ins w:id="97" w:author="R&amp;S" w:date="2024-02-19T13:23:00Z">
        <w:r w:rsidR="00410132" w:rsidRPr="00433ABE">
          <w:rPr>
            <w:lang w:eastAsia="en-GB"/>
          </w:rPr>
          <w:t>6.4A.1</w:t>
        </w:r>
      </w:ins>
      <w:ins w:id="98" w:author="R&amp;S" w:date="2024-02-29T08:24:00Z">
        <w:r w:rsidR="008B49DA" w:rsidRPr="00433ABE">
          <w:t>_1</w:t>
        </w:r>
      </w:ins>
      <w:ins w:id="99" w:author="R&amp;S" w:date="2024-02-19T13:23:00Z">
        <w:r w:rsidR="00410132" w:rsidRPr="00433ABE">
          <w:rPr>
            <w:lang w:eastAsia="en-GB"/>
          </w:rPr>
          <w:t>.4.3-1a</w:t>
        </w:r>
      </w:ins>
      <w:r w:rsidR="009E475D" w:rsidRPr="00433ABE">
        <w:rPr>
          <w:rFonts w:hint="eastAsia"/>
          <w:lang w:eastAsia="en-GB"/>
        </w:rPr>
        <w:t>.</w:t>
      </w:r>
      <w:r w:rsidR="009E475D" w:rsidRPr="00433ABE">
        <w:rPr>
          <w:lang w:eastAsia="en-GB"/>
        </w:rPr>
        <w:t xml:space="preserve"> Test system shall send same SIB31 information during </w:t>
      </w:r>
      <w:del w:id="100" w:author="R&amp;S" w:date="2024-02-20T11:35:00Z">
        <w:r w:rsidR="009E475D" w:rsidRPr="00433ABE" w:rsidDel="0042775C">
          <w:rPr>
            <w:lang w:eastAsia="en-GB"/>
          </w:rPr>
          <w:delText xml:space="preserve">this </w:delText>
        </w:r>
      </w:del>
      <w:ins w:id="101" w:author="R&amp;S" w:date="2024-02-20T11:35:00Z">
        <w:r w:rsidR="0042775C" w:rsidRPr="00433ABE">
          <w:rPr>
            <w:lang w:eastAsia="en-GB"/>
          </w:rPr>
          <w:t>th</w:t>
        </w:r>
        <w:r w:rsidR="0091059A" w:rsidRPr="00433ABE">
          <w:rPr>
            <w:lang w:eastAsia="en-GB"/>
          </w:rPr>
          <w:t>e</w:t>
        </w:r>
        <w:r w:rsidR="0042775C" w:rsidRPr="00433ABE">
          <w:rPr>
            <w:lang w:eastAsia="en-GB"/>
          </w:rPr>
          <w:t xml:space="preserve"> </w:t>
        </w:r>
      </w:ins>
      <w:r w:rsidR="009E475D" w:rsidRPr="00433ABE">
        <w:rPr>
          <w:lang w:eastAsia="en-GB"/>
        </w:rPr>
        <w:t xml:space="preserve">duration of </w:t>
      </w:r>
      <w:del w:id="102" w:author="R&amp;S" w:date="2024-02-20T11:26:00Z">
        <w:r w:rsidR="009E475D" w:rsidRPr="00433ABE" w:rsidDel="001216A9">
          <w:rPr>
            <w:lang w:eastAsia="en-GB"/>
          </w:rPr>
          <w:delText xml:space="preserve">each </w:delText>
        </w:r>
      </w:del>
      <w:ins w:id="103" w:author="R&amp;S" w:date="2024-02-20T11:26:00Z">
        <w:r w:rsidR="001216A9" w:rsidRPr="00433ABE">
          <w:rPr>
            <w:lang w:eastAsia="en-GB"/>
          </w:rPr>
          <w:t xml:space="preserve">this </w:t>
        </w:r>
      </w:ins>
      <w:r w:rsidR="009E475D" w:rsidRPr="00433ABE">
        <w:rPr>
          <w:lang w:eastAsia="en-GB"/>
        </w:rPr>
        <w:t>frequency error measurement</w:t>
      </w:r>
    </w:p>
    <w:p w14:paraId="60F115F4" w14:textId="436EC035" w:rsidR="009E475D" w:rsidRPr="00433ABE" w:rsidRDefault="00E667C0" w:rsidP="009E475D">
      <w:pPr>
        <w:pStyle w:val="B1"/>
        <w:overflowPunct w:val="0"/>
        <w:autoSpaceDE w:val="0"/>
        <w:autoSpaceDN w:val="0"/>
        <w:adjustRightInd w:val="0"/>
        <w:textAlignment w:val="baseline"/>
        <w:rPr>
          <w:lang w:eastAsia="en-GB"/>
        </w:rPr>
      </w:pPr>
      <w:ins w:id="104" w:author="R&amp;S" w:date="2024-02-20T10:52:00Z">
        <w:r w:rsidRPr="00433ABE">
          <w:rPr>
            <w:lang w:eastAsia="en-GB"/>
          </w:rPr>
          <w:t>8</w:t>
        </w:r>
      </w:ins>
      <w:del w:id="105" w:author="R&amp;S" w:date="2024-02-19T11:27:00Z">
        <w:r w:rsidR="009E475D" w:rsidRPr="00433ABE" w:rsidDel="00C73E2A">
          <w:rPr>
            <w:lang w:eastAsia="en-GB"/>
          </w:rPr>
          <w:delText>10</w:delText>
        </w:r>
      </w:del>
      <w:r w:rsidR="009E475D" w:rsidRPr="00433ABE">
        <w:rPr>
          <w:lang w:eastAsia="en-GB"/>
        </w:rPr>
        <w:t>.</w:t>
      </w:r>
      <w:r w:rsidR="009E475D" w:rsidRPr="00433ABE">
        <w:rPr>
          <w:rFonts w:hint="eastAsia"/>
          <w:lang w:eastAsia="en-GB"/>
        </w:rPr>
        <w:t xml:space="preserve"> Repeat from test procedure steps 1-</w:t>
      </w:r>
      <w:del w:id="106" w:author="R&amp;S" w:date="2024-02-19T11:27:00Z">
        <w:r w:rsidR="009E475D" w:rsidRPr="00433ABE" w:rsidDel="00C73E2A">
          <w:rPr>
            <w:rFonts w:hint="eastAsia"/>
            <w:lang w:eastAsia="en-GB"/>
          </w:rPr>
          <w:delText>8</w:delText>
        </w:r>
      </w:del>
      <w:ins w:id="107" w:author="R&amp;S" w:date="2024-02-20T10:52:00Z">
        <w:r w:rsidRPr="00433ABE">
          <w:rPr>
            <w:lang w:eastAsia="en-GB"/>
          </w:rPr>
          <w:t>6</w:t>
        </w:r>
      </w:ins>
      <w:r w:rsidR="009E475D" w:rsidRPr="00433ABE">
        <w:rPr>
          <w:rFonts w:hint="eastAsia"/>
          <w:lang w:eastAsia="en-GB"/>
        </w:rPr>
        <w:t xml:space="preserve"> with ephemeris values for maximum negative Doppler </w:t>
      </w:r>
      <w:del w:id="108" w:author="R&amp;S" w:date="2024-02-19T11:28:00Z">
        <w:r w:rsidR="009E475D" w:rsidRPr="00433ABE" w:rsidDel="00C73E2A">
          <w:rPr>
            <w:rFonts w:hint="eastAsia"/>
            <w:lang w:eastAsia="en-GB"/>
          </w:rPr>
          <w:delText xml:space="preserve">for GSO if UE supports only GSO or both GSO and NGSO satellites and for NGSO (LEO-600) if UE supports only NGSO satellites </w:delText>
        </w:r>
      </w:del>
      <w:del w:id="109" w:author="R&amp;S" w:date="2024-02-19T17:38:00Z">
        <w:r w:rsidR="009E475D" w:rsidRPr="00433ABE" w:rsidDel="00380096">
          <w:rPr>
            <w:rFonts w:hint="eastAsia"/>
            <w:lang w:eastAsia="en-GB"/>
          </w:rPr>
          <w:delText xml:space="preserve">replacing ephemeris in step 2 by </w:delText>
        </w:r>
      </w:del>
      <w:del w:id="110" w:author="R&amp;S" w:date="2024-02-19T13:25:00Z">
        <w:r w:rsidR="009E475D" w:rsidRPr="00433ABE" w:rsidDel="00E15A2D">
          <w:rPr>
            <w:rFonts w:hint="eastAsia"/>
            <w:lang w:eastAsia="en-GB"/>
          </w:rPr>
          <w:delText>corresponding tables in section 6.4A.1.4.3</w:delText>
        </w:r>
      </w:del>
      <w:ins w:id="111" w:author="R&amp;S" w:date="2024-02-20T11:32:00Z">
        <w:r w:rsidR="00A23CCE" w:rsidRPr="00433ABE">
          <w:rPr>
            <w:lang w:eastAsia="en-GB"/>
          </w:rPr>
          <w:t>replacing ephemeris in step 1 by</w:t>
        </w:r>
      </w:ins>
      <w:ins w:id="112" w:author="R&amp;S" w:date="2024-02-19T17:38:00Z">
        <w:r w:rsidR="00380096" w:rsidRPr="00433ABE">
          <w:rPr>
            <w:lang w:eastAsia="en-GB"/>
          </w:rPr>
          <w:t xml:space="preserve"> </w:t>
        </w:r>
      </w:ins>
      <w:ins w:id="113" w:author="R&amp;S" w:date="2024-02-19T13:24:00Z">
        <w:r w:rsidR="00E15A2D" w:rsidRPr="00433ABE">
          <w:rPr>
            <w:lang w:eastAsia="en-GB"/>
          </w:rPr>
          <w:t>Table</w:t>
        </w:r>
      </w:ins>
      <w:ins w:id="114" w:author="R&amp;S" w:date="2024-02-19T17:39:00Z">
        <w:r w:rsidR="00380096" w:rsidRPr="00433ABE">
          <w:rPr>
            <w:lang w:eastAsia="en-GB"/>
          </w:rPr>
          <w:t xml:space="preserve"> </w:t>
        </w:r>
      </w:ins>
      <w:ins w:id="115" w:author="R&amp;S" w:date="2024-02-19T13:24:00Z">
        <w:r w:rsidR="00E15A2D" w:rsidRPr="00433ABE">
          <w:rPr>
            <w:lang w:eastAsia="en-GB"/>
          </w:rPr>
          <w:t>6.4A.1</w:t>
        </w:r>
      </w:ins>
      <w:ins w:id="116" w:author="R&amp;S" w:date="2024-02-29T08:24:00Z">
        <w:r w:rsidR="008B49DA" w:rsidRPr="00433ABE">
          <w:t>_1</w:t>
        </w:r>
      </w:ins>
      <w:ins w:id="117" w:author="R&amp;S" w:date="2024-02-19T13:24:00Z">
        <w:r w:rsidR="00E15A2D" w:rsidRPr="00433ABE">
          <w:rPr>
            <w:lang w:eastAsia="en-GB"/>
          </w:rPr>
          <w:t>.4.3-2a</w:t>
        </w:r>
      </w:ins>
      <w:r w:rsidR="009E475D" w:rsidRPr="00433ABE">
        <w:rPr>
          <w:rFonts w:hint="eastAsia"/>
          <w:lang w:eastAsia="en-GB"/>
        </w:rPr>
        <w:t xml:space="preserve">. Test system shall send same SIB31 information during the duration of </w:t>
      </w:r>
      <w:del w:id="118" w:author="R&amp;S" w:date="2024-02-20T11:26:00Z">
        <w:r w:rsidR="009E475D" w:rsidRPr="00433ABE" w:rsidDel="001216A9">
          <w:rPr>
            <w:lang w:eastAsia="en-GB"/>
          </w:rPr>
          <w:delText xml:space="preserve">each </w:delText>
        </w:r>
      </w:del>
      <w:ins w:id="119" w:author="R&amp;S" w:date="2024-02-20T11:26:00Z">
        <w:r w:rsidR="001216A9" w:rsidRPr="00433ABE">
          <w:rPr>
            <w:lang w:eastAsia="en-GB"/>
          </w:rPr>
          <w:t>this</w:t>
        </w:r>
        <w:r w:rsidR="001216A9" w:rsidRPr="00433ABE">
          <w:rPr>
            <w:rFonts w:hint="eastAsia"/>
            <w:lang w:eastAsia="en-GB"/>
          </w:rPr>
          <w:t xml:space="preserve"> </w:t>
        </w:r>
      </w:ins>
      <w:r w:rsidR="009E475D" w:rsidRPr="00433ABE">
        <w:rPr>
          <w:rFonts w:hint="eastAsia"/>
          <w:lang w:eastAsia="en-GB"/>
        </w:rPr>
        <w:t>frequency error measurement.</w:t>
      </w:r>
    </w:p>
    <w:p w14:paraId="1BE41A18" w14:textId="0AD077EA" w:rsidR="009E475D" w:rsidRPr="00433ABE" w:rsidRDefault="00E667C0" w:rsidP="009E475D">
      <w:pPr>
        <w:pStyle w:val="B1"/>
        <w:overflowPunct w:val="0"/>
        <w:autoSpaceDE w:val="0"/>
        <w:autoSpaceDN w:val="0"/>
        <w:adjustRightInd w:val="0"/>
        <w:textAlignment w:val="baseline"/>
        <w:rPr>
          <w:lang w:eastAsia="en-GB"/>
        </w:rPr>
      </w:pPr>
      <w:ins w:id="120" w:author="R&amp;S" w:date="2024-02-20T10:52:00Z">
        <w:r w:rsidRPr="00433ABE">
          <w:rPr>
            <w:lang w:eastAsia="en-GB"/>
          </w:rPr>
          <w:t>9</w:t>
        </w:r>
      </w:ins>
      <w:del w:id="121" w:author="R&amp;S" w:date="2024-02-19T11:28:00Z">
        <w:r w:rsidR="009E475D" w:rsidRPr="00433ABE" w:rsidDel="00C73E2A">
          <w:rPr>
            <w:lang w:eastAsia="en-GB"/>
          </w:rPr>
          <w:delText>11</w:delText>
        </w:r>
      </w:del>
      <w:r w:rsidR="009E475D" w:rsidRPr="00433ABE">
        <w:rPr>
          <w:lang w:eastAsia="en-GB"/>
        </w:rPr>
        <w:t>.</w:t>
      </w:r>
      <w:r w:rsidR="009E475D" w:rsidRPr="00433ABE">
        <w:rPr>
          <w:lang w:eastAsia="en-GB"/>
        </w:rPr>
        <w:tab/>
        <w:t>Repeat from test procedure steps 1-</w:t>
      </w:r>
      <w:del w:id="122" w:author="R&amp;S" w:date="2024-02-19T11:28:00Z">
        <w:r w:rsidR="009E475D" w:rsidRPr="00433ABE" w:rsidDel="00C73E2A">
          <w:rPr>
            <w:lang w:eastAsia="en-GB"/>
          </w:rPr>
          <w:delText>8</w:delText>
        </w:r>
      </w:del>
      <w:ins w:id="123" w:author="R&amp;S" w:date="2024-02-20T10:52:00Z">
        <w:r w:rsidRPr="00433ABE">
          <w:rPr>
            <w:lang w:eastAsia="en-GB"/>
          </w:rPr>
          <w:t>6</w:t>
        </w:r>
      </w:ins>
      <w:r w:rsidR="009E475D" w:rsidRPr="00433ABE">
        <w:rPr>
          <w:lang w:eastAsia="en-GB"/>
        </w:rPr>
        <w:t xml:space="preserve"> </w:t>
      </w:r>
      <w:r w:rsidR="009E475D" w:rsidRPr="00433ABE">
        <w:rPr>
          <w:rFonts w:hint="eastAsia"/>
          <w:lang w:eastAsia="en-GB"/>
        </w:rPr>
        <w:t xml:space="preserve">with ephemeris values for half of maximum positive Doppler </w:t>
      </w:r>
      <w:del w:id="124" w:author="R&amp;S" w:date="2024-02-19T11:28:00Z">
        <w:r w:rsidR="009E475D" w:rsidRPr="00433ABE" w:rsidDel="00C73E2A">
          <w:rPr>
            <w:rFonts w:hint="eastAsia"/>
            <w:lang w:eastAsia="en-GB"/>
          </w:rPr>
          <w:delText xml:space="preserve">if UE supports only GSO or both GSO and NGSO satellites and for NGSO (LEO-600) if UE supports only NGSO satellites </w:delText>
        </w:r>
      </w:del>
      <w:del w:id="125" w:author="R&amp;S" w:date="2024-02-19T17:39:00Z">
        <w:r w:rsidR="009E475D" w:rsidRPr="00433ABE" w:rsidDel="00380096">
          <w:rPr>
            <w:rFonts w:hint="eastAsia"/>
            <w:lang w:eastAsia="en-GB"/>
          </w:rPr>
          <w:delText xml:space="preserve">replacing ephemeris in step 2 by </w:delText>
        </w:r>
      </w:del>
      <w:del w:id="126" w:author="R&amp;S" w:date="2024-02-19T13:25:00Z">
        <w:r w:rsidR="009E475D" w:rsidRPr="00433ABE" w:rsidDel="00E15A2D">
          <w:rPr>
            <w:rFonts w:hint="eastAsia"/>
            <w:lang w:eastAsia="en-GB"/>
          </w:rPr>
          <w:delText>corresponding tables in section 6.4A.1.4.3</w:delText>
        </w:r>
      </w:del>
      <w:ins w:id="127" w:author="R&amp;S" w:date="2024-02-20T11:32:00Z">
        <w:r w:rsidR="00A23CCE" w:rsidRPr="00433ABE">
          <w:rPr>
            <w:lang w:eastAsia="en-GB"/>
          </w:rPr>
          <w:t>replacing ephemeris in step 1 by</w:t>
        </w:r>
      </w:ins>
      <w:ins w:id="128" w:author="R&amp;S" w:date="2024-02-19T17:39:00Z">
        <w:r w:rsidR="00380096" w:rsidRPr="00433ABE">
          <w:rPr>
            <w:lang w:eastAsia="en-GB"/>
          </w:rPr>
          <w:t xml:space="preserve"> </w:t>
        </w:r>
      </w:ins>
      <w:ins w:id="129" w:author="R&amp;S" w:date="2024-02-19T13:25:00Z">
        <w:r w:rsidR="00E15A2D" w:rsidRPr="00433ABE">
          <w:rPr>
            <w:lang w:eastAsia="en-GB"/>
          </w:rPr>
          <w:t>Table</w:t>
        </w:r>
      </w:ins>
      <w:ins w:id="130" w:author="R&amp;S" w:date="2024-02-19T17:39:00Z">
        <w:r w:rsidR="00380096" w:rsidRPr="00433ABE">
          <w:rPr>
            <w:lang w:eastAsia="en-GB"/>
          </w:rPr>
          <w:t xml:space="preserve"> </w:t>
        </w:r>
      </w:ins>
      <w:ins w:id="131" w:author="R&amp;S" w:date="2024-02-19T13:25:00Z">
        <w:r w:rsidR="00E15A2D" w:rsidRPr="00433ABE">
          <w:rPr>
            <w:lang w:eastAsia="en-GB"/>
          </w:rPr>
          <w:t>6.4A.1</w:t>
        </w:r>
      </w:ins>
      <w:ins w:id="132" w:author="R&amp;S" w:date="2024-02-29T08:24:00Z">
        <w:r w:rsidR="008B49DA" w:rsidRPr="00433ABE">
          <w:t>_1</w:t>
        </w:r>
      </w:ins>
      <w:ins w:id="133" w:author="R&amp;S" w:date="2024-02-19T13:25:00Z">
        <w:r w:rsidR="00E15A2D" w:rsidRPr="00433ABE">
          <w:rPr>
            <w:lang w:eastAsia="en-GB"/>
          </w:rPr>
          <w:t>.4.3-3a</w:t>
        </w:r>
      </w:ins>
      <w:r w:rsidR="009E475D" w:rsidRPr="00433ABE">
        <w:rPr>
          <w:lang w:eastAsia="en-GB"/>
        </w:rPr>
        <w:t xml:space="preserve">. Test system shall send same SIB31 information during </w:t>
      </w:r>
      <w:del w:id="134" w:author="R&amp;S" w:date="2024-02-20T11:35:00Z">
        <w:r w:rsidR="009E475D" w:rsidRPr="00433ABE" w:rsidDel="0091059A">
          <w:rPr>
            <w:lang w:eastAsia="en-GB"/>
          </w:rPr>
          <w:delText xml:space="preserve">this </w:delText>
        </w:r>
      </w:del>
      <w:ins w:id="135" w:author="R&amp;S" w:date="2024-02-20T11:35:00Z">
        <w:r w:rsidR="0091059A" w:rsidRPr="00433ABE">
          <w:rPr>
            <w:lang w:eastAsia="en-GB"/>
          </w:rPr>
          <w:t xml:space="preserve">the </w:t>
        </w:r>
      </w:ins>
      <w:r w:rsidR="009E475D" w:rsidRPr="00433ABE">
        <w:rPr>
          <w:lang w:eastAsia="en-GB"/>
        </w:rPr>
        <w:t xml:space="preserve">duration of </w:t>
      </w:r>
      <w:del w:id="136" w:author="R&amp;S" w:date="2024-02-20T11:26:00Z">
        <w:r w:rsidR="009E475D" w:rsidRPr="00433ABE" w:rsidDel="001216A9">
          <w:rPr>
            <w:lang w:eastAsia="en-GB"/>
          </w:rPr>
          <w:delText xml:space="preserve">each </w:delText>
        </w:r>
      </w:del>
      <w:ins w:id="137" w:author="R&amp;S" w:date="2024-02-20T11:26:00Z">
        <w:r w:rsidR="001216A9" w:rsidRPr="00433ABE">
          <w:rPr>
            <w:lang w:eastAsia="en-GB"/>
          </w:rPr>
          <w:t xml:space="preserve">this </w:t>
        </w:r>
      </w:ins>
      <w:r w:rsidR="009E475D" w:rsidRPr="00433ABE">
        <w:rPr>
          <w:lang w:eastAsia="en-GB"/>
        </w:rPr>
        <w:t>frequency error measurement</w:t>
      </w:r>
    </w:p>
    <w:p w14:paraId="18C9C624" w14:textId="7EDC8A54" w:rsidR="009E475D" w:rsidRPr="00433ABE" w:rsidDel="00C73E2A" w:rsidRDefault="009E475D" w:rsidP="009E475D">
      <w:pPr>
        <w:pStyle w:val="B1"/>
        <w:overflowPunct w:val="0"/>
        <w:autoSpaceDE w:val="0"/>
        <w:autoSpaceDN w:val="0"/>
        <w:adjustRightInd w:val="0"/>
        <w:textAlignment w:val="baseline"/>
        <w:rPr>
          <w:del w:id="138" w:author="R&amp;S" w:date="2024-02-19T11:29:00Z"/>
          <w:lang w:eastAsia="en-GB"/>
        </w:rPr>
      </w:pPr>
      <w:del w:id="139" w:author="R&amp;S" w:date="2024-02-19T11:29:00Z">
        <w:r w:rsidRPr="00433ABE" w:rsidDel="00C73E2A">
          <w:rPr>
            <w:lang w:eastAsia="en-GB"/>
          </w:rPr>
          <w:delText>12.</w:delText>
        </w:r>
        <w:r w:rsidRPr="00433ABE" w:rsidDel="00C73E2A">
          <w:rPr>
            <w:lang w:eastAsia="en-GB"/>
          </w:rPr>
          <w:tab/>
          <w:delText>In case the UE supports both GSO and NGSO satellites, repeat test procedure steps 9-11 for NGSO (LEO-600)</w:delText>
        </w:r>
      </w:del>
    </w:p>
    <w:p w14:paraId="0FC30821" w14:textId="77777777" w:rsidR="009E475D" w:rsidRPr="00433ABE" w:rsidRDefault="009E475D" w:rsidP="009E475D">
      <w:pPr>
        <w:pStyle w:val="B1"/>
      </w:pPr>
    </w:p>
    <w:p w14:paraId="481BA48B" w14:textId="71F5E08C" w:rsidR="009E475D" w:rsidRPr="00433ABE" w:rsidRDefault="009E475D" w:rsidP="009E475D">
      <w:pPr>
        <w:pStyle w:val="H6"/>
      </w:pPr>
      <w:r w:rsidRPr="00433ABE">
        <w:t>6.4A.1</w:t>
      </w:r>
      <w:ins w:id="140" w:author="R&amp;S" w:date="2024-02-29T08:22:00Z">
        <w:r w:rsidR="008B49DA" w:rsidRPr="00433ABE">
          <w:t>_1</w:t>
        </w:r>
      </w:ins>
      <w:r w:rsidRPr="00433ABE">
        <w:t>.4.3</w:t>
      </w:r>
      <w:r w:rsidRPr="00433ABE">
        <w:tab/>
        <w:t>Message contents</w:t>
      </w:r>
    </w:p>
    <w:p w14:paraId="67843811" w14:textId="77777777" w:rsidR="009E475D" w:rsidRPr="00433ABE" w:rsidRDefault="009E475D" w:rsidP="009E475D">
      <w:pPr>
        <w:rPr>
          <w:color w:val="000000" w:themeColor="text1"/>
        </w:rPr>
      </w:pPr>
      <w:r w:rsidRPr="00433ABE">
        <w:t>Message</w:t>
      </w:r>
      <w:r w:rsidRPr="00433ABE">
        <w:rPr>
          <w:color w:val="000000" w:themeColor="text1"/>
        </w:rPr>
        <w:t xml:space="preserve"> contents are according to TS 36.508 [12] subclause 4.6 with the condition </w:t>
      </w:r>
      <w:proofErr w:type="spellStart"/>
      <w:r w:rsidRPr="00433ABE">
        <w:rPr>
          <w:color w:val="000000" w:themeColor="text1"/>
        </w:rPr>
        <w:t>CEModeA</w:t>
      </w:r>
      <w:proofErr w:type="spellEnd"/>
      <w:r w:rsidRPr="00433ABE">
        <w:rPr>
          <w:color w:val="000000" w:themeColor="text1"/>
        </w:rPr>
        <w:t xml:space="preserve"> and 5.6.2, the exceptions in subclause 7.3A.4.3.</w:t>
      </w:r>
    </w:p>
    <w:p w14:paraId="5667E0A1" w14:textId="42C096B5" w:rsidR="009E475D" w:rsidRPr="00433ABE" w:rsidRDefault="009E475D" w:rsidP="009E475D">
      <w:pPr>
        <w:pStyle w:val="TH"/>
        <w:rPr>
          <w:color w:val="000000" w:themeColor="text1"/>
          <w:lang w:val="en-US"/>
        </w:rPr>
      </w:pPr>
      <w:r w:rsidRPr="00433ABE">
        <w:rPr>
          <w:color w:val="000000" w:themeColor="text1"/>
          <w:lang w:eastAsia="en-GB"/>
        </w:rPr>
        <w:t>Table 6.4A.1</w:t>
      </w:r>
      <w:ins w:id="141" w:author="R&amp;S" w:date="2024-02-29T08:24:00Z">
        <w:r w:rsidR="008B49DA" w:rsidRPr="00433ABE">
          <w:rPr>
            <w:color w:val="000000" w:themeColor="text1"/>
            <w:lang w:eastAsia="en-GB"/>
          </w:rPr>
          <w:t>_1</w:t>
        </w:r>
      </w:ins>
      <w:r w:rsidRPr="00433ABE">
        <w:rPr>
          <w:color w:val="000000" w:themeColor="text1"/>
          <w:lang w:eastAsia="en-GB"/>
        </w:rPr>
        <w:t>.4.3-1a:</w:t>
      </w:r>
      <w:r w:rsidRPr="00433ABE">
        <w:rPr>
          <w:b w:val="0"/>
          <w:bCs/>
          <w:color w:val="000000" w:themeColor="text1"/>
          <w:lang w:eastAsia="en-GB"/>
        </w:rPr>
        <w:t xml:space="preserve"> </w:t>
      </w:r>
      <w:r w:rsidRPr="00433ABE">
        <w:rPr>
          <w:color w:val="000000" w:themeColor="text1"/>
        </w:rPr>
        <w:t>SystemInformationBlockType31- eMTC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20A0CB8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17560" w14:textId="0FBD7016" w:rsidR="009E475D" w:rsidRPr="00433ABE" w:rsidRDefault="009E475D" w:rsidP="009E475D">
            <w:pPr>
              <w:pStyle w:val="TAH"/>
              <w:jc w:val="left"/>
              <w:rPr>
                <w:b w:val="0"/>
                <w:color w:val="000000" w:themeColor="text1"/>
                <w:lang w:eastAsia="en-GB"/>
              </w:rPr>
            </w:pPr>
            <w:r w:rsidRPr="00433ABE">
              <w:rPr>
                <w:b w:val="0"/>
                <w:bCs/>
                <w:color w:val="000000" w:themeColor="text1"/>
                <w:lang w:eastAsia="en-GB"/>
              </w:rPr>
              <w:t>Derivation Path: TS 36.508</w:t>
            </w:r>
            <w:ins w:id="142" w:author="R&amp;S" w:date="2024-02-27T07:44:00Z">
              <w:r w:rsidR="00FC37BD" w:rsidRPr="00433ABE">
                <w:rPr>
                  <w:b w:val="0"/>
                  <w:bCs/>
                  <w:color w:val="000000" w:themeColor="text1"/>
                  <w:lang w:eastAsia="en-GB"/>
                </w:rPr>
                <w:t xml:space="preserve"> [12]</w:t>
              </w:r>
            </w:ins>
            <w:r w:rsidRPr="00433ABE">
              <w:rPr>
                <w:b w:val="0"/>
                <w:bCs/>
                <w:color w:val="000000" w:themeColor="text1"/>
                <w:lang w:eastAsia="en-GB"/>
              </w:rPr>
              <w:t xml:space="preserve"> Table </w:t>
            </w:r>
            <w:del w:id="143" w:author="R&amp;S" w:date="2024-02-27T07:44:00Z">
              <w:r w:rsidRPr="00433ABE" w:rsidDel="00FC37BD">
                <w:rPr>
                  <w:b w:val="0"/>
                  <w:bCs/>
                  <w:color w:val="000000" w:themeColor="text1"/>
                  <w:lang w:eastAsia="en-GB"/>
                </w:rPr>
                <w:delText xml:space="preserve">FFS </w:delText>
              </w:r>
            </w:del>
            <w:ins w:id="144" w:author="R&amp;S" w:date="2024-02-27T07:44:00Z">
              <w:r w:rsidR="00FC37BD" w:rsidRPr="00433ABE">
                <w:rPr>
                  <w:b w:val="0"/>
                  <w:bCs/>
                  <w:color w:val="000000" w:themeColor="text1"/>
                  <w:lang w:eastAsia="en-GB"/>
                </w:rPr>
                <w:t>5.6.3.1-1</w:t>
              </w:r>
            </w:ins>
          </w:p>
        </w:tc>
      </w:tr>
      <w:tr w:rsidR="009E475D" w:rsidRPr="00433ABE" w14:paraId="10601DA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ABCF5B" w14:textId="77777777" w:rsidR="009E475D" w:rsidRPr="00433ABE" w:rsidRDefault="009E475D" w:rsidP="009E475D">
            <w:pPr>
              <w:pStyle w:val="TAH"/>
              <w:rPr>
                <w:bCs/>
                <w:color w:val="000000" w:themeColor="text1"/>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3EB872"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68D7B"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E9DFE"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40F49D1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F27D3"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87A96A"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7B003B"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C49E2A" w14:textId="77777777" w:rsidR="009E475D" w:rsidRPr="00433ABE" w:rsidRDefault="009E475D" w:rsidP="009E475D">
            <w:pPr>
              <w:pStyle w:val="TAL"/>
              <w:rPr>
                <w:color w:val="000000" w:themeColor="text1"/>
                <w:lang w:eastAsia="en-GB"/>
              </w:rPr>
            </w:pPr>
          </w:p>
        </w:tc>
      </w:tr>
      <w:tr w:rsidR="009E475D" w:rsidRPr="00433ABE" w14:paraId="63D6C46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AF0CB"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345E23"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0C15A4"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73CDE" w14:textId="77777777" w:rsidR="009E475D" w:rsidRPr="00433ABE" w:rsidRDefault="009E475D" w:rsidP="009E475D">
            <w:pPr>
              <w:pStyle w:val="TAL"/>
              <w:rPr>
                <w:color w:val="000000" w:themeColor="text1"/>
              </w:rPr>
            </w:pPr>
          </w:p>
        </w:tc>
      </w:tr>
      <w:tr w:rsidR="009E475D" w:rsidRPr="00433ABE" w14:paraId="129012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3A50C8"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9D18F"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29510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16AA4D" w14:textId="77777777" w:rsidR="009E475D" w:rsidRPr="00433ABE" w:rsidRDefault="009E475D" w:rsidP="009E475D">
            <w:pPr>
              <w:pStyle w:val="TAL"/>
              <w:rPr>
                <w:color w:val="000000" w:themeColor="text1"/>
                <w:lang w:eastAsia="en-GB"/>
              </w:rPr>
            </w:pPr>
          </w:p>
        </w:tc>
      </w:tr>
      <w:tr w:rsidR="009E475D" w:rsidRPr="00433ABE" w14:paraId="1BB17F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92FFD"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52D7BA"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AB3BD"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3E4A34" w14:textId="77777777" w:rsidR="009E475D" w:rsidRPr="00433ABE" w:rsidRDefault="009E475D" w:rsidP="009E475D">
            <w:pPr>
              <w:rPr>
                <w:i/>
                <w:iCs/>
                <w:color w:val="000000" w:themeColor="text1"/>
                <w:lang w:eastAsia="en-GB"/>
              </w:rPr>
            </w:pPr>
          </w:p>
        </w:tc>
      </w:tr>
      <w:tr w:rsidR="009E475D" w:rsidRPr="00433ABE" w14:paraId="79CD7E8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7D140"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732A8B" w14:textId="77777777" w:rsidR="009E475D" w:rsidRPr="00433ABE" w:rsidRDefault="009E475D" w:rsidP="009E475D">
            <w:pPr>
              <w:pStyle w:val="TAL"/>
              <w:rPr>
                <w:color w:val="000000" w:themeColor="text1"/>
                <w:sz w:val="20"/>
              </w:rPr>
            </w:pPr>
            <w:r w:rsidRPr="00433ABE">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33C30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D329" w14:textId="77777777" w:rsidR="009E475D" w:rsidRPr="00433ABE" w:rsidRDefault="009E475D" w:rsidP="009E475D">
            <w:pPr>
              <w:pStyle w:val="TAL"/>
              <w:rPr>
                <w:color w:val="000000" w:themeColor="text1"/>
                <w:lang w:eastAsia="en-GB"/>
              </w:rPr>
            </w:pPr>
          </w:p>
        </w:tc>
      </w:tr>
      <w:tr w:rsidR="009E475D" w:rsidRPr="00433ABE" w14:paraId="229E143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C929B"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1124BE" w14:textId="77777777" w:rsidR="009E475D" w:rsidRPr="00433ABE" w:rsidRDefault="009E475D" w:rsidP="009E475D">
            <w:pPr>
              <w:pStyle w:val="TAL"/>
              <w:rPr>
                <w:color w:val="000000" w:themeColor="text1"/>
              </w:rPr>
            </w:pPr>
            <w:r w:rsidRPr="00433ABE">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B5E1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15AD16" w14:textId="77777777" w:rsidR="009E475D" w:rsidRPr="00433ABE" w:rsidRDefault="009E475D" w:rsidP="009E475D">
            <w:pPr>
              <w:pStyle w:val="TAL"/>
              <w:rPr>
                <w:color w:val="000000" w:themeColor="text1"/>
                <w:lang w:eastAsia="en-GB"/>
              </w:rPr>
            </w:pPr>
          </w:p>
        </w:tc>
      </w:tr>
      <w:tr w:rsidR="009E475D" w:rsidRPr="00433ABE" w14:paraId="5463C88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93E32"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3C5F4" w14:textId="77777777" w:rsidR="009E475D" w:rsidRPr="00433ABE" w:rsidRDefault="009E475D" w:rsidP="009E475D">
            <w:pPr>
              <w:pStyle w:val="TAL"/>
              <w:rPr>
                <w:color w:val="000000" w:themeColor="text1"/>
              </w:rPr>
            </w:pPr>
            <w:r w:rsidRPr="00433ABE">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DE78D"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8D1C2" w14:textId="77777777" w:rsidR="009E475D" w:rsidRPr="00433ABE" w:rsidRDefault="009E475D" w:rsidP="009E475D">
            <w:pPr>
              <w:pStyle w:val="TAL"/>
              <w:rPr>
                <w:color w:val="000000" w:themeColor="text1"/>
                <w:lang w:eastAsia="en-GB"/>
              </w:rPr>
            </w:pPr>
          </w:p>
        </w:tc>
      </w:tr>
      <w:tr w:rsidR="009E475D" w:rsidRPr="00433ABE" w14:paraId="3DF715F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0E712"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7D52F7" w14:textId="77777777" w:rsidR="009E475D" w:rsidRPr="00433ABE" w:rsidRDefault="009E475D" w:rsidP="009E475D">
            <w:pPr>
              <w:pStyle w:val="TAL"/>
              <w:rPr>
                <w:color w:val="000000" w:themeColor="text1"/>
              </w:rPr>
            </w:pPr>
            <w:r w:rsidRPr="00433ABE">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494C4"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2BDE2C" w14:textId="77777777" w:rsidR="009E475D" w:rsidRPr="00433ABE" w:rsidRDefault="009E475D" w:rsidP="009E475D">
            <w:pPr>
              <w:pStyle w:val="TAL"/>
              <w:rPr>
                <w:color w:val="000000" w:themeColor="text1"/>
                <w:lang w:eastAsia="en-GB"/>
              </w:rPr>
            </w:pPr>
          </w:p>
        </w:tc>
      </w:tr>
      <w:tr w:rsidR="009E475D" w:rsidRPr="00433ABE" w14:paraId="63096EA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11EE8F"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F9B147" w14:textId="77777777" w:rsidR="009E475D" w:rsidRPr="00433ABE" w:rsidRDefault="009E475D" w:rsidP="009E475D">
            <w:pPr>
              <w:pStyle w:val="TAL"/>
              <w:rPr>
                <w:color w:val="000000" w:themeColor="text1"/>
              </w:rPr>
            </w:pPr>
            <w:r w:rsidRPr="00433ABE">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12B5A7"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CF9EBD" w14:textId="77777777" w:rsidR="009E475D" w:rsidRPr="00433ABE" w:rsidRDefault="009E475D" w:rsidP="009E475D">
            <w:pPr>
              <w:pStyle w:val="TAL"/>
              <w:rPr>
                <w:color w:val="000000" w:themeColor="text1"/>
                <w:lang w:eastAsia="en-GB"/>
              </w:rPr>
            </w:pPr>
          </w:p>
        </w:tc>
      </w:tr>
      <w:tr w:rsidR="009E475D" w:rsidRPr="00433ABE" w14:paraId="6724121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807FC"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875BA4" w14:textId="77777777" w:rsidR="009E475D" w:rsidRPr="00433ABE" w:rsidRDefault="009E475D" w:rsidP="009E475D">
            <w:pPr>
              <w:pStyle w:val="TAL"/>
              <w:rPr>
                <w:color w:val="000000" w:themeColor="text1"/>
              </w:rPr>
            </w:pPr>
            <w:r w:rsidRPr="00433ABE">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D35740"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726B1" w14:textId="77777777" w:rsidR="009E475D" w:rsidRPr="00433ABE" w:rsidRDefault="009E475D" w:rsidP="009E475D">
            <w:pPr>
              <w:pStyle w:val="TAL"/>
              <w:rPr>
                <w:color w:val="000000" w:themeColor="text1"/>
                <w:lang w:eastAsia="en-GB"/>
              </w:rPr>
            </w:pPr>
          </w:p>
        </w:tc>
      </w:tr>
      <w:tr w:rsidR="009E475D" w:rsidRPr="00433ABE" w14:paraId="1515C7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7DD1E"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4AA809"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1D168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6B1F4" w14:textId="77777777" w:rsidR="009E475D" w:rsidRPr="00433ABE" w:rsidRDefault="009E475D" w:rsidP="009E475D">
            <w:pPr>
              <w:pStyle w:val="TAL"/>
              <w:rPr>
                <w:color w:val="000000" w:themeColor="text1"/>
                <w:lang w:eastAsia="en-GB"/>
              </w:rPr>
            </w:pPr>
          </w:p>
        </w:tc>
      </w:tr>
      <w:tr w:rsidR="00FC37BD" w:rsidRPr="00433ABE" w14:paraId="50FC0B78" w14:textId="77777777" w:rsidTr="00FC37BD">
        <w:trPr>
          <w:jc w:val="center"/>
          <w:ins w:id="145"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AE95C" w14:textId="77777777" w:rsidR="00FC37BD" w:rsidRPr="00433ABE" w:rsidRDefault="00FC37BD" w:rsidP="00FC37BD">
            <w:pPr>
              <w:pStyle w:val="TAL"/>
              <w:rPr>
                <w:ins w:id="146" w:author="R&amp;S" w:date="2024-02-27T07:44:00Z"/>
                <w:color w:val="000000" w:themeColor="text1"/>
                <w:lang w:eastAsia="en-GB"/>
              </w:rPr>
            </w:pPr>
            <w:ins w:id="147" w:author="R&amp;S" w:date="2024-02-27T07:44: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741D2" w14:textId="77777777" w:rsidR="00FC37BD" w:rsidRPr="00433ABE" w:rsidRDefault="00FC37BD" w:rsidP="00FC37BD">
            <w:pPr>
              <w:pStyle w:val="TAL"/>
              <w:rPr>
                <w:ins w:id="148" w:author="R&amp;S" w:date="2024-02-27T07:4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14CF23" w14:textId="77777777" w:rsidR="00FC37BD" w:rsidRPr="00433ABE" w:rsidRDefault="00FC37BD" w:rsidP="00FC37BD">
            <w:pPr>
              <w:pStyle w:val="TAL"/>
              <w:rPr>
                <w:ins w:id="149" w:author="R&amp;S" w:date="2024-02-27T07:4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B2DE1" w14:textId="77777777" w:rsidR="00FC37BD" w:rsidRPr="00433ABE" w:rsidRDefault="00FC37BD" w:rsidP="00FC37BD">
            <w:pPr>
              <w:pStyle w:val="TAL"/>
              <w:rPr>
                <w:ins w:id="150" w:author="R&amp;S" w:date="2024-02-27T07:44:00Z"/>
                <w:color w:val="000000" w:themeColor="text1"/>
                <w:lang w:eastAsia="en-GB"/>
              </w:rPr>
            </w:pPr>
          </w:p>
        </w:tc>
      </w:tr>
      <w:tr w:rsidR="00FC37BD" w:rsidRPr="00433ABE" w14:paraId="6C9EEE56" w14:textId="77777777" w:rsidTr="00FC37BD">
        <w:trPr>
          <w:jc w:val="center"/>
          <w:ins w:id="151"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0E8D0" w14:textId="77777777" w:rsidR="00FC37BD" w:rsidRPr="00433ABE" w:rsidRDefault="00FC37BD" w:rsidP="00FC37BD">
            <w:pPr>
              <w:pStyle w:val="TAL"/>
              <w:rPr>
                <w:ins w:id="152" w:author="R&amp;S" w:date="2024-02-27T07:44:00Z"/>
                <w:color w:val="000000" w:themeColor="text1"/>
                <w:lang w:eastAsia="en-GB"/>
              </w:rPr>
            </w:pPr>
            <w:ins w:id="153" w:author="R&amp;S" w:date="2024-02-27T07:44: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54D1" w14:textId="77777777" w:rsidR="00FC37BD" w:rsidRPr="00433ABE" w:rsidRDefault="00FC37BD" w:rsidP="00FC37BD">
            <w:pPr>
              <w:pStyle w:val="TAL"/>
              <w:rPr>
                <w:ins w:id="154" w:author="R&amp;S" w:date="2024-02-27T07:44:00Z"/>
                <w:color w:val="000000" w:themeColor="text1"/>
              </w:rPr>
            </w:pPr>
            <w:ins w:id="155" w:author="R&amp;S" w:date="2024-02-27T07:44: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C2CD71" w14:textId="77777777" w:rsidR="00FC37BD" w:rsidRPr="00433ABE" w:rsidRDefault="00FC37BD" w:rsidP="00FC37BD">
            <w:pPr>
              <w:pStyle w:val="TAL"/>
              <w:rPr>
                <w:ins w:id="156" w:author="R&amp;S" w:date="2024-02-27T07:4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5010BC" w14:textId="77777777" w:rsidR="00FC37BD" w:rsidRPr="00433ABE" w:rsidRDefault="00FC37BD" w:rsidP="00FC37BD">
            <w:pPr>
              <w:pStyle w:val="TAL"/>
              <w:rPr>
                <w:ins w:id="157" w:author="R&amp;S" w:date="2024-02-27T07:44:00Z"/>
                <w:color w:val="000000" w:themeColor="text1"/>
                <w:lang w:eastAsia="en-GB"/>
              </w:rPr>
            </w:pPr>
          </w:p>
        </w:tc>
      </w:tr>
      <w:tr w:rsidR="00FC37BD" w:rsidRPr="00433ABE" w14:paraId="6A0E10DE" w14:textId="77777777" w:rsidTr="00FC37BD">
        <w:trPr>
          <w:jc w:val="center"/>
          <w:ins w:id="158"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2A44C4" w14:textId="77777777" w:rsidR="00FC37BD" w:rsidRPr="00433ABE" w:rsidRDefault="00FC37BD" w:rsidP="00FC37BD">
            <w:pPr>
              <w:pStyle w:val="TAL"/>
              <w:rPr>
                <w:ins w:id="159" w:author="R&amp;S" w:date="2024-02-27T07:44:00Z"/>
                <w:color w:val="000000" w:themeColor="text1"/>
                <w:lang w:eastAsia="en-GB"/>
              </w:rPr>
            </w:pPr>
            <w:ins w:id="160" w:author="R&amp;S" w:date="2024-02-27T07:44: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9CDFDA" w14:textId="77777777" w:rsidR="00FC37BD" w:rsidRPr="00433ABE" w:rsidRDefault="00FC37BD" w:rsidP="00FC37BD">
            <w:pPr>
              <w:pStyle w:val="TAL"/>
              <w:rPr>
                <w:ins w:id="161" w:author="R&amp;S" w:date="2024-02-27T07:4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4A76E" w14:textId="77777777" w:rsidR="00FC37BD" w:rsidRPr="00433ABE" w:rsidRDefault="00FC37BD" w:rsidP="00FC37BD">
            <w:pPr>
              <w:pStyle w:val="TAL"/>
              <w:rPr>
                <w:ins w:id="162" w:author="R&amp;S" w:date="2024-02-27T07:4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D7FCE8" w14:textId="77777777" w:rsidR="00FC37BD" w:rsidRPr="00433ABE" w:rsidRDefault="00FC37BD" w:rsidP="00FC37BD">
            <w:pPr>
              <w:pStyle w:val="TAL"/>
              <w:rPr>
                <w:ins w:id="163" w:author="R&amp;S" w:date="2024-02-27T07:44:00Z"/>
                <w:color w:val="000000" w:themeColor="text1"/>
                <w:lang w:eastAsia="en-GB"/>
              </w:rPr>
            </w:pPr>
          </w:p>
        </w:tc>
      </w:tr>
      <w:tr w:rsidR="00FC37BD" w:rsidRPr="00433ABE" w14:paraId="24DE841B" w14:textId="77777777" w:rsidTr="00FC37BD">
        <w:trPr>
          <w:jc w:val="center"/>
          <w:ins w:id="164"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A0484" w14:textId="77777777" w:rsidR="00FC37BD" w:rsidRPr="00433ABE" w:rsidRDefault="00FC37BD" w:rsidP="00FC37BD">
            <w:pPr>
              <w:pStyle w:val="TAL"/>
              <w:rPr>
                <w:ins w:id="165" w:author="R&amp;S" w:date="2024-02-27T07:44:00Z"/>
                <w:color w:val="000000" w:themeColor="text1"/>
                <w:lang w:eastAsia="en-GB"/>
              </w:rPr>
            </w:pPr>
            <w:ins w:id="166" w:author="R&amp;S" w:date="2024-02-27T07:44: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7C1D0F" w14:textId="77777777" w:rsidR="00FC37BD" w:rsidRPr="00433ABE" w:rsidRDefault="00FC37BD" w:rsidP="00FC37BD">
            <w:pPr>
              <w:pStyle w:val="TAL"/>
              <w:rPr>
                <w:ins w:id="167" w:author="R&amp;S" w:date="2024-02-27T07:4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1DF" w14:textId="77777777" w:rsidR="00FC37BD" w:rsidRPr="00433ABE" w:rsidRDefault="00FC37BD" w:rsidP="00FC37BD">
            <w:pPr>
              <w:pStyle w:val="TAL"/>
              <w:rPr>
                <w:ins w:id="168" w:author="R&amp;S" w:date="2024-02-27T07:4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BA7BA" w14:textId="77777777" w:rsidR="00FC37BD" w:rsidRPr="00433ABE" w:rsidRDefault="00FC37BD" w:rsidP="00FC37BD">
            <w:pPr>
              <w:pStyle w:val="TAL"/>
              <w:rPr>
                <w:ins w:id="169" w:author="R&amp;S" w:date="2024-02-27T07:44:00Z"/>
                <w:color w:val="000000" w:themeColor="text1"/>
                <w:lang w:eastAsia="en-GB"/>
              </w:rPr>
            </w:pPr>
          </w:p>
        </w:tc>
      </w:tr>
      <w:tr w:rsidR="009E475D" w:rsidRPr="00433ABE" w14:paraId="2DE2285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F886045" w14:textId="77777777" w:rsidR="009E475D" w:rsidRPr="00433ABE" w:rsidRDefault="009E475D" w:rsidP="009E475D">
            <w:pPr>
              <w:pStyle w:val="TAN"/>
              <w:rPr>
                <w:color w:val="000000" w:themeColor="text1"/>
                <w:lang w:val="en-US" w:eastAsia="en-GB"/>
              </w:rPr>
            </w:pPr>
            <w:r w:rsidRPr="00433ABE">
              <w:rPr>
                <w:color w:val="000000" w:themeColor="text1"/>
                <w:lang w:eastAsia="fr-FR"/>
              </w:rPr>
              <w:t>NOTE 1: Satellite-UE elevation angle equal to 26.15 degrees, one-way delay equal to 129.93 ms and Doppler equal to 0.17 ppm</w:t>
            </w:r>
          </w:p>
        </w:tc>
      </w:tr>
    </w:tbl>
    <w:p w14:paraId="58331D79" w14:textId="77777777" w:rsidR="009E475D" w:rsidRPr="00433ABE" w:rsidRDefault="009E475D" w:rsidP="009E475D">
      <w:pPr>
        <w:rPr>
          <w:color w:val="000000" w:themeColor="text1"/>
        </w:rPr>
      </w:pPr>
    </w:p>
    <w:p w14:paraId="3BFE92CF" w14:textId="6AB806B2" w:rsidR="009E475D" w:rsidRPr="00433ABE" w:rsidDel="00C73E2A" w:rsidRDefault="009E475D">
      <w:pPr>
        <w:pStyle w:val="TH"/>
        <w:rPr>
          <w:del w:id="170" w:author="R&amp;S" w:date="2024-02-19T11:29:00Z"/>
          <w:lang w:val="en-US"/>
        </w:rPr>
      </w:pPr>
      <w:r w:rsidRPr="00433ABE">
        <w:rPr>
          <w:lang w:eastAsia="en-GB"/>
        </w:rPr>
        <w:lastRenderedPageBreak/>
        <w:t>Table 6.4A.1</w:t>
      </w:r>
      <w:ins w:id="171" w:author="R&amp;S" w:date="2024-02-29T08:24:00Z">
        <w:r w:rsidR="008B49DA" w:rsidRPr="00433ABE">
          <w:rPr>
            <w:b w:val="0"/>
            <w:lang w:eastAsia="en-GB"/>
          </w:rPr>
          <w:t>_1</w:t>
        </w:r>
      </w:ins>
      <w:r w:rsidRPr="00433ABE">
        <w:rPr>
          <w:lang w:eastAsia="en-GB"/>
        </w:rPr>
        <w:t>.4.3-1b:</w:t>
      </w:r>
      <w:ins w:id="172" w:author="R&amp;S" w:date="2024-02-19T11:29:00Z">
        <w:r w:rsidR="00C73E2A" w:rsidRPr="00433ABE">
          <w:rPr>
            <w:lang w:eastAsia="en-GB"/>
          </w:rPr>
          <w:t xml:space="preserve"> Void</w:t>
        </w:r>
      </w:ins>
      <w:del w:id="173" w:author="R&amp;S" w:date="2024-02-19T11:29:00Z">
        <w:r w:rsidRPr="00433ABE" w:rsidDel="00C73E2A">
          <w:rPr>
            <w:bCs/>
            <w:lang w:eastAsia="en-GB"/>
          </w:rPr>
          <w:delText xml:space="preserve"> </w:delText>
        </w:r>
        <w:r w:rsidRPr="00433ABE" w:rsidDel="00C73E2A">
          <w:delText>SystemInformationBlockType31- eMTC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C73E2A" w14:paraId="7658C699" w14:textId="75C82C8A" w:rsidTr="009E475D">
        <w:trPr>
          <w:jc w:val="center"/>
          <w:del w:id="174" w:author="R&amp;S" w:date="2024-02-19T11:2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2DF99" w14:textId="0585B6F3" w:rsidR="009E475D" w:rsidRPr="00433ABE" w:rsidDel="00C73E2A" w:rsidRDefault="009E475D">
            <w:pPr>
              <w:pStyle w:val="TH"/>
              <w:rPr>
                <w:del w:id="175" w:author="R&amp;S" w:date="2024-02-19T11:29:00Z"/>
                <w:bCs/>
                <w:lang w:eastAsia="en-GB"/>
              </w:rPr>
              <w:pPrChange w:id="176" w:author="R&amp;S" w:date="2024-02-20T11:35:00Z">
                <w:pPr>
                  <w:pStyle w:val="TAH"/>
                  <w:jc w:val="left"/>
                </w:pPr>
              </w:pPrChange>
            </w:pPr>
            <w:del w:id="177" w:author="R&amp;S" w:date="2024-02-19T11:29:00Z">
              <w:r w:rsidRPr="00433ABE" w:rsidDel="00C73E2A">
                <w:rPr>
                  <w:bCs/>
                  <w:lang w:eastAsia="en-GB"/>
                </w:rPr>
                <w:delText>Derivation Path: TS 36.508 Table FFS</w:delText>
              </w:r>
            </w:del>
          </w:p>
        </w:tc>
      </w:tr>
      <w:tr w:rsidR="009E475D" w:rsidRPr="00433ABE" w:rsidDel="00C73E2A" w14:paraId="3A9166B5" w14:textId="215F261C" w:rsidTr="009E475D">
        <w:trPr>
          <w:jc w:val="center"/>
          <w:del w:id="178"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7C980" w14:textId="0C51FCAF" w:rsidR="009E475D" w:rsidRPr="00433ABE" w:rsidDel="00C73E2A" w:rsidRDefault="009E475D">
            <w:pPr>
              <w:pStyle w:val="TH"/>
              <w:rPr>
                <w:del w:id="179" w:author="R&amp;S" w:date="2024-02-19T11:29:00Z"/>
                <w:bCs/>
                <w:lang w:eastAsia="en-GB"/>
              </w:rPr>
              <w:pPrChange w:id="180" w:author="R&amp;S" w:date="2024-02-20T11:35:00Z">
                <w:pPr>
                  <w:pStyle w:val="TAH"/>
                </w:pPr>
              </w:pPrChange>
            </w:pPr>
            <w:del w:id="181" w:author="R&amp;S" w:date="2024-02-19T11:29:00Z">
              <w:r w:rsidRPr="00433ABE" w:rsidDel="00C73E2A">
                <w:rPr>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A1F52" w14:textId="40577514" w:rsidR="009E475D" w:rsidRPr="00433ABE" w:rsidDel="00C73E2A" w:rsidRDefault="009E475D">
            <w:pPr>
              <w:pStyle w:val="TH"/>
              <w:rPr>
                <w:del w:id="182" w:author="R&amp;S" w:date="2024-02-19T11:29:00Z"/>
                <w:lang w:eastAsia="en-GB"/>
              </w:rPr>
              <w:pPrChange w:id="183" w:author="R&amp;S" w:date="2024-02-20T11:35:00Z">
                <w:pPr>
                  <w:pStyle w:val="TAH"/>
                </w:pPr>
              </w:pPrChange>
            </w:pPr>
            <w:del w:id="184" w:author="R&amp;S" w:date="2024-02-19T11:29:00Z">
              <w:r w:rsidRPr="00433ABE" w:rsidDel="00C73E2A">
                <w:rPr>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0753D" w14:textId="7633603F" w:rsidR="009E475D" w:rsidRPr="00433ABE" w:rsidDel="00C73E2A" w:rsidRDefault="009E475D">
            <w:pPr>
              <w:pStyle w:val="TH"/>
              <w:rPr>
                <w:del w:id="185" w:author="R&amp;S" w:date="2024-02-19T11:29:00Z"/>
                <w:lang w:eastAsia="en-GB"/>
              </w:rPr>
              <w:pPrChange w:id="186" w:author="R&amp;S" w:date="2024-02-20T11:35:00Z">
                <w:pPr>
                  <w:pStyle w:val="TAH"/>
                </w:pPr>
              </w:pPrChange>
            </w:pPr>
            <w:del w:id="187" w:author="R&amp;S" w:date="2024-02-19T11:29:00Z">
              <w:r w:rsidRPr="00433ABE" w:rsidDel="00C73E2A">
                <w:rPr>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FE8718" w14:textId="2C0044E1" w:rsidR="009E475D" w:rsidRPr="00433ABE" w:rsidDel="00C73E2A" w:rsidRDefault="009E475D">
            <w:pPr>
              <w:pStyle w:val="TH"/>
              <w:rPr>
                <w:del w:id="188" w:author="R&amp;S" w:date="2024-02-19T11:29:00Z"/>
                <w:lang w:eastAsia="en-GB"/>
              </w:rPr>
              <w:pPrChange w:id="189" w:author="R&amp;S" w:date="2024-02-20T11:35:00Z">
                <w:pPr>
                  <w:pStyle w:val="TAH"/>
                </w:pPr>
              </w:pPrChange>
            </w:pPr>
            <w:del w:id="190" w:author="R&amp;S" w:date="2024-02-19T11:29:00Z">
              <w:r w:rsidRPr="00433ABE" w:rsidDel="00C73E2A">
                <w:rPr>
                  <w:lang w:eastAsia="en-GB"/>
                </w:rPr>
                <w:delText>Condition</w:delText>
              </w:r>
            </w:del>
          </w:p>
        </w:tc>
      </w:tr>
      <w:tr w:rsidR="009E475D" w:rsidRPr="00433ABE" w:rsidDel="00C73E2A" w14:paraId="529E7FED" w14:textId="507A4A51" w:rsidTr="009E475D">
        <w:trPr>
          <w:jc w:val="center"/>
          <w:del w:id="19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1DF010" w14:textId="5A45C6C1" w:rsidR="009E475D" w:rsidRPr="00433ABE" w:rsidDel="00C73E2A" w:rsidRDefault="009E475D">
            <w:pPr>
              <w:pStyle w:val="TH"/>
              <w:rPr>
                <w:del w:id="192" w:author="R&amp;S" w:date="2024-02-19T11:29:00Z"/>
                <w:lang w:eastAsia="en-GB"/>
              </w:rPr>
              <w:pPrChange w:id="193" w:author="R&amp;S" w:date="2024-02-20T11:35:00Z">
                <w:pPr>
                  <w:pStyle w:val="TAL"/>
                </w:pPr>
              </w:pPrChange>
            </w:pPr>
            <w:del w:id="194" w:author="R&amp;S" w:date="2024-02-19T11:29:00Z">
              <w:r w:rsidRPr="00433ABE" w:rsidDel="00C73E2A">
                <w:rPr>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F8C80" w14:textId="41E6B800" w:rsidR="009E475D" w:rsidRPr="00433ABE" w:rsidDel="00C73E2A" w:rsidRDefault="009E475D">
            <w:pPr>
              <w:pStyle w:val="TH"/>
              <w:rPr>
                <w:del w:id="195" w:author="R&amp;S" w:date="2024-02-19T11:29:00Z"/>
                <w:lang w:eastAsia="en-GB"/>
              </w:rPr>
              <w:pPrChange w:id="19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0DD98C" w14:textId="4B2DA254" w:rsidR="009E475D" w:rsidRPr="00433ABE" w:rsidDel="00C73E2A" w:rsidRDefault="009E475D">
            <w:pPr>
              <w:pStyle w:val="TH"/>
              <w:rPr>
                <w:del w:id="197" w:author="R&amp;S" w:date="2024-02-19T11:29:00Z"/>
                <w:lang w:eastAsia="en-GB"/>
              </w:rPr>
              <w:pPrChange w:id="19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5FC1E6" w14:textId="30B9518D" w:rsidR="009E475D" w:rsidRPr="00433ABE" w:rsidDel="00C73E2A" w:rsidRDefault="009E475D">
            <w:pPr>
              <w:pStyle w:val="TH"/>
              <w:rPr>
                <w:del w:id="199" w:author="R&amp;S" w:date="2024-02-19T11:29:00Z"/>
                <w:lang w:eastAsia="en-GB"/>
              </w:rPr>
              <w:pPrChange w:id="200" w:author="R&amp;S" w:date="2024-02-20T11:35:00Z">
                <w:pPr>
                  <w:pStyle w:val="TAL"/>
                </w:pPr>
              </w:pPrChange>
            </w:pPr>
          </w:p>
        </w:tc>
      </w:tr>
      <w:tr w:rsidR="009E475D" w:rsidRPr="00433ABE" w:rsidDel="00C73E2A" w14:paraId="14DA53FD" w14:textId="47644A1C" w:rsidTr="009E475D">
        <w:trPr>
          <w:jc w:val="center"/>
          <w:del w:id="20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E8C2E" w14:textId="7E81D2D3" w:rsidR="009E475D" w:rsidRPr="00433ABE" w:rsidDel="00C73E2A" w:rsidRDefault="009E475D">
            <w:pPr>
              <w:pStyle w:val="TH"/>
              <w:rPr>
                <w:del w:id="202" w:author="R&amp;S" w:date="2024-02-19T11:29:00Z"/>
                <w:lang w:eastAsia="en-GB"/>
              </w:rPr>
              <w:pPrChange w:id="203" w:author="R&amp;S" w:date="2024-02-20T11:35:00Z">
                <w:pPr>
                  <w:pStyle w:val="TAL"/>
                </w:pPr>
              </w:pPrChange>
            </w:pPr>
            <w:del w:id="204" w:author="R&amp;S" w:date="2024-02-19T11:29:00Z">
              <w:r w:rsidRPr="00433ABE" w:rsidDel="00C73E2A">
                <w:rPr>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747576" w14:textId="5581DAD8" w:rsidR="009E475D" w:rsidRPr="00433ABE" w:rsidDel="00C73E2A" w:rsidRDefault="009E475D">
            <w:pPr>
              <w:pStyle w:val="TH"/>
              <w:rPr>
                <w:del w:id="205" w:author="R&amp;S" w:date="2024-02-19T11:29:00Z"/>
                <w:lang w:eastAsia="en-GB"/>
              </w:rPr>
              <w:pPrChange w:id="20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04E9" w14:textId="71B56369" w:rsidR="009E475D" w:rsidRPr="00433ABE" w:rsidDel="00C73E2A" w:rsidRDefault="009E475D">
            <w:pPr>
              <w:pStyle w:val="TH"/>
              <w:rPr>
                <w:del w:id="207" w:author="R&amp;S" w:date="2024-02-19T11:29:00Z"/>
              </w:rPr>
              <w:pPrChange w:id="20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83EB4" w14:textId="56B3B645" w:rsidR="009E475D" w:rsidRPr="00433ABE" w:rsidDel="00C73E2A" w:rsidRDefault="009E475D">
            <w:pPr>
              <w:pStyle w:val="TH"/>
              <w:rPr>
                <w:del w:id="209" w:author="R&amp;S" w:date="2024-02-19T11:29:00Z"/>
              </w:rPr>
              <w:pPrChange w:id="210" w:author="R&amp;S" w:date="2024-02-20T11:35:00Z">
                <w:pPr>
                  <w:pStyle w:val="TAL"/>
                </w:pPr>
              </w:pPrChange>
            </w:pPr>
          </w:p>
        </w:tc>
      </w:tr>
      <w:tr w:rsidR="009E475D" w:rsidRPr="00433ABE" w:rsidDel="00C73E2A" w14:paraId="5A3158EA" w14:textId="7D9111A9" w:rsidTr="009E475D">
        <w:trPr>
          <w:jc w:val="center"/>
          <w:del w:id="21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4C729" w14:textId="6D7BF43A" w:rsidR="009E475D" w:rsidRPr="00433ABE" w:rsidDel="00C73E2A" w:rsidRDefault="009E475D">
            <w:pPr>
              <w:pStyle w:val="TH"/>
              <w:rPr>
                <w:del w:id="212" w:author="R&amp;S" w:date="2024-02-19T11:29:00Z"/>
                <w:lang w:eastAsia="en-GB"/>
              </w:rPr>
              <w:pPrChange w:id="213" w:author="R&amp;S" w:date="2024-02-20T11:35:00Z">
                <w:pPr>
                  <w:pStyle w:val="TAL"/>
                </w:pPr>
              </w:pPrChange>
            </w:pPr>
            <w:del w:id="214" w:author="R&amp;S" w:date="2024-02-19T11:29:00Z">
              <w:r w:rsidRPr="00433ABE" w:rsidDel="00C73E2A">
                <w:rPr>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E936D9" w14:textId="47555007" w:rsidR="009E475D" w:rsidRPr="00433ABE" w:rsidDel="00C73E2A" w:rsidRDefault="009E475D">
            <w:pPr>
              <w:pStyle w:val="TH"/>
              <w:rPr>
                <w:del w:id="215" w:author="R&amp;S" w:date="2024-02-19T11:29:00Z"/>
                <w:lang w:eastAsia="en-GB"/>
              </w:rPr>
              <w:pPrChange w:id="21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EA238F" w14:textId="2EEBF93B" w:rsidR="009E475D" w:rsidRPr="00433ABE" w:rsidDel="00C73E2A" w:rsidRDefault="009E475D">
            <w:pPr>
              <w:pStyle w:val="TH"/>
              <w:rPr>
                <w:del w:id="217" w:author="R&amp;S" w:date="2024-02-19T11:29:00Z"/>
                <w:i/>
                <w:iCs/>
                <w:lang w:eastAsia="en-GB"/>
              </w:rPr>
              <w:pPrChange w:id="21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3012F" w14:textId="2DC51A5C" w:rsidR="009E475D" w:rsidRPr="00433ABE" w:rsidDel="00C73E2A" w:rsidRDefault="009E475D">
            <w:pPr>
              <w:pStyle w:val="TH"/>
              <w:rPr>
                <w:del w:id="219" w:author="R&amp;S" w:date="2024-02-19T11:29:00Z"/>
                <w:lang w:eastAsia="en-GB"/>
              </w:rPr>
              <w:pPrChange w:id="220" w:author="R&amp;S" w:date="2024-02-20T11:35:00Z">
                <w:pPr>
                  <w:pStyle w:val="TAL"/>
                </w:pPr>
              </w:pPrChange>
            </w:pPr>
          </w:p>
        </w:tc>
      </w:tr>
      <w:tr w:rsidR="009E475D" w:rsidRPr="00433ABE" w:rsidDel="00C73E2A" w14:paraId="204DD4A8" w14:textId="123FECEE" w:rsidTr="009E475D">
        <w:trPr>
          <w:jc w:val="center"/>
          <w:del w:id="22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CF821" w14:textId="415F8338" w:rsidR="009E475D" w:rsidRPr="00433ABE" w:rsidDel="00C73E2A" w:rsidRDefault="009E475D">
            <w:pPr>
              <w:pStyle w:val="TH"/>
              <w:rPr>
                <w:del w:id="222" w:author="R&amp;S" w:date="2024-02-19T11:29:00Z"/>
                <w:lang w:eastAsia="en-GB"/>
              </w:rPr>
              <w:pPrChange w:id="223" w:author="R&amp;S" w:date="2024-02-20T11:35:00Z">
                <w:pPr>
                  <w:pStyle w:val="TAL"/>
                </w:pPr>
              </w:pPrChange>
            </w:pPr>
            <w:del w:id="224" w:author="R&amp;S" w:date="2024-02-19T11:29:00Z">
              <w:r w:rsidRPr="00433ABE" w:rsidDel="00C73E2A">
                <w:rPr>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37CBC8" w14:textId="0839DAE2" w:rsidR="009E475D" w:rsidRPr="00433ABE" w:rsidDel="00C73E2A" w:rsidRDefault="009E475D">
            <w:pPr>
              <w:pStyle w:val="TH"/>
              <w:rPr>
                <w:del w:id="225" w:author="R&amp;S" w:date="2024-02-19T11:29:00Z"/>
              </w:rPr>
              <w:pPrChange w:id="22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915734" w14:textId="2E8EB3EB" w:rsidR="009E475D" w:rsidRPr="00433ABE" w:rsidDel="00C73E2A" w:rsidRDefault="009E475D">
            <w:pPr>
              <w:pStyle w:val="TH"/>
              <w:rPr>
                <w:del w:id="227" w:author="R&amp;S" w:date="2024-02-19T11:29:00Z"/>
                <w:i/>
                <w:iCs/>
                <w:lang w:eastAsia="en-GB"/>
              </w:rPr>
              <w:pPrChange w:id="22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B2B6E" w14:textId="33991178" w:rsidR="009E475D" w:rsidRPr="00433ABE" w:rsidDel="00C73E2A" w:rsidRDefault="009E475D">
            <w:pPr>
              <w:pStyle w:val="TH"/>
              <w:rPr>
                <w:del w:id="229" w:author="R&amp;S" w:date="2024-02-19T11:29:00Z"/>
                <w:i/>
                <w:iCs/>
                <w:lang w:eastAsia="en-GB"/>
              </w:rPr>
              <w:pPrChange w:id="230" w:author="R&amp;S" w:date="2024-02-20T11:35:00Z">
                <w:pPr/>
              </w:pPrChange>
            </w:pPr>
          </w:p>
        </w:tc>
      </w:tr>
      <w:tr w:rsidR="009E475D" w:rsidRPr="00433ABE" w:rsidDel="00C73E2A" w14:paraId="224603EE" w14:textId="71DDC4BA" w:rsidTr="009E475D">
        <w:trPr>
          <w:jc w:val="center"/>
          <w:del w:id="23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05A0" w14:textId="46C2B268" w:rsidR="009E475D" w:rsidRPr="00433ABE" w:rsidDel="00C73E2A" w:rsidRDefault="009E475D">
            <w:pPr>
              <w:pStyle w:val="TH"/>
              <w:rPr>
                <w:del w:id="232" w:author="R&amp;S" w:date="2024-02-19T11:29:00Z"/>
                <w:rFonts w:cs="Arial"/>
                <w:szCs w:val="18"/>
                <w:lang w:eastAsia="en-GB"/>
              </w:rPr>
              <w:pPrChange w:id="233" w:author="R&amp;S" w:date="2024-02-20T11:35:00Z">
                <w:pPr>
                  <w:pStyle w:val="TAL"/>
                </w:pPr>
              </w:pPrChange>
            </w:pPr>
            <w:del w:id="234" w:author="R&amp;S" w:date="2024-02-19T11:29:00Z">
              <w:r w:rsidRPr="00433ABE" w:rsidDel="00C73E2A">
                <w:rPr>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B8A7BD" w14:textId="469F816B" w:rsidR="009E475D" w:rsidRPr="00433ABE" w:rsidDel="00C73E2A" w:rsidRDefault="009E475D">
            <w:pPr>
              <w:pStyle w:val="TH"/>
              <w:rPr>
                <w:del w:id="235" w:author="R&amp;S" w:date="2024-02-19T11:29:00Z"/>
              </w:rPr>
              <w:pPrChange w:id="236" w:author="R&amp;S" w:date="2024-02-20T11:35:00Z">
                <w:pPr>
                  <w:pStyle w:val="TAL"/>
                </w:pPr>
              </w:pPrChange>
            </w:pPr>
            <w:del w:id="237" w:author="R&amp;S" w:date="2024-02-19T11:29:00Z">
              <w:r w:rsidRPr="00433ABE" w:rsidDel="00C73E2A">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7C49E" w14:textId="7034B79E" w:rsidR="009E475D" w:rsidRPr="00433ABE" w:rsidDel="00C73E2A" w:rsidRDefault="009E475D">
            <w:pPr>
              <w:pStyle w:val="TH"/>
              <w:rPr>
                <w:del w:id="238" w:author="R&amp;S" w:date="2024-02-19T11:29:00Z"/>
                <w:i/>
                <w:iCs/>
                <w:lang w:eastAsia="en-GB"/>
              </w:rPr>
              <w:pPrChange w:id="23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EBBC2" w14:textId="317508C2" w:rsidR="009E475D" w:rsidRPr="00433ABE" w:rsidDel="00C73E2A" w:rsidRDefault="009E475D">
            <w:pPr>
              <w:pStyle w:val="TH"/>
              <w:rPr>
                <w:del w:id="240" w:author="R&amp;S" w:date="2024-02-19T11:29:00Z"/>
                <w:lang w:eastAsia="en-GB"/>
              </w:rPr>
              <w:pPrChange w:id="241" w:author="R&amp;S" w:date="2024-02-20T11:35:00Z">
                <w:pPr>
                  <w:pStyle w:val="TAL"/>
                </w:pPr>
              </w:pPrChange>
            </w:pPr>
          </w:p>
        </w:tc>
      </w:tr>
      <w:tr w:rsidR="009E475D" w:rsidRPr="00433ABE" w:rsidDel="00C73E2A" w14:paraId="56480527" w14:textId="6D7C02A3" w:rsidTr="009E475D">
        <w:trPr>
          <w:jc w:val="center"/>
          <w:del w:id="242"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17E13" w14:textId="66F9045D" w:rsidR="009E475D" w:rsidRPr="00433ABE" w:rsidDel="00C73E2A" w:rsidRDefault="009E475D">
            <w:pPr>
              <w:pStyle w:val="TH"/>
              <w:rPr>
                <w:del w:id="243" w:author="R&amp;S" w:date="2024-02-19T11:29:00Z"/>
                <w:lang w:eastAsia="en-GB"/>
              </w:rPr>
              <w:pPrChange w:id="244" w:author="R&amp;S" w:date="2024-02-20T11:35:00Z">
                <w:pPr>
                  <w:pStyle w:val="TAL"/>
                </w:pPr>
              </w:pPrChange>
            </w:pPr>
            <w:del w:id="245" w:author="R&amp;S" w:date="2024-02-19T11:29:00Z">
              <w:r w:rsidRPr="00433ABE" w:rsidDel="00C73E2A">
                <w:rPr>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11E9D16" w14:textId="7A293EBF" w:rsidR="009E475D" w:rsidRPr="00433ABE" w:rsidDel="00C73E2A" w:rsidRDefault="009E475D">
            <w:pPr>
              <w:pStyle w:val="TH"/>
              <w:rPr>
                <w:del w:id="246" w:author="R&amp;S" w:date="2024-02-19T11:29:00Z"/>
              </w:rPr>
              <w:pPrChange w:id="247" w:author="R&amp;S" w:date="2024-02-20T11:35:00Z">
                <w:pPr>
                  <w:pStyle w:val="TAL"/>
                </w:pPr>
              </w:pPrChange>
            </w:pPr>
            <w:del w:id="248" w:author="R&amp;S" w:date="2024-02-19T11:29:00Z">
              <w:r w:rsidRPr="00433ABE" w:rsidDel="00C73E2A">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7D03FA" w14:textId="1B5912DC" w:rsidR="009E475D" w:rsidRPr="00433ABE" w:rsidDel="00C73E2A" w:rsidRDefault="009E475D">
            <w:pPr>
              <w:pStyle w:val="TH"/>
              <w:rPr>
                <w:del w:id="249" w:author="R&amp;S" w:date="2024-02-19T11:29:00Z"/>
                <w:i/>
                <w:iCs/>
                <w:lang w:eastAsia="en-GB"/>
              </w:rPr>
              <w:pPrChange w:id="25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E3D06" w14:textId="433543EF" w:rsidR="009E475D" w:rsidRPr="00433ABE" w:rsidDel="00C73E2A" w:rsidRDefault="009E475D">
            <w:pPr>
              <w:pStyle w:val="TH"/>
              <w:rPr>
                <w:del w:id="251" w:author="R&amp;S" w:date="2024-02-19T11:29:00Z"/>
                <w:lang w:eastAsia="en-GB"/>
              </w:rPr>
              <w:pPrChange w:id="252" w:author="R&amp;S" w:date="2024-02-20T11:35:00Z">
                <w:pPr>
                  <w:pStyle w:val="TAL"/>
                </w:pPr>
              </w:pPrChange>
            </w:pPr>
          </w:p>
        </w:tc>
      </w:tr>
      <w:tr w:rsidR="009E475D" w:rsidRPr="00433ABE" w:rsidDel="00C73E2A" w14:paraId="6F64C10E" w14:textId="466C2460" w:rsidTr="009E475D">
        <w:trPr>
          <w:jc w:val="center"/>
          <w:del w:id="253"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A960A" w14:textId="497E06C0" w:rsidR="009E475D" w:rsidRPr="00433ABE" w:rsidDel="00C73E2A" w:rsidRDefault="009E475D">
            <w:pPr>
              <w:pStyle w:val="TH"/>
              <w:rPr>
                <w:del w:id="254" w:author="R&amp;S" w:date="2024-02-19T11:29:00Z"/>
                <w:lang w:eastAsia="en-GB"/>
              </w:rPr>
              <w:pPrChange w:id="255" w:author="R&amp;S" w:date="2024-02-20T11:35:00Z">
                <w:pPr>
                  <w:pStyle w:val="TAL"/>
                </w:pPr>
              </w:pPrChange>
            </w:pPr>
            <w:del w:id="256" w:author="R&amp;S" w:date="2024-02-19T11:29:00Z">
              <w:r w:rsidRPr="00433ABE" w:rsidDel="00C73E2A">
                <w:rPr>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5AD48C" w14:textId="02D5BE02" w:rsidR="009E475D" w:rsidRPr="00433ABE" w:rsidDel="00C73E2A" w:rsidRDefault="009E475D">
            <w:pPr>
              <w:pStyle w:val="TH"/>
              <w:rPr>
                <w:del w:id="257" w:author="R&amp;S" w:date="2024-02-19T11:29:00Z"/>
              </w:rPr>
              <w:pPrChange w:id="258" w:author="R&amp;S" w:date="2024-02-20T11:35:00Z">
                <w:pPr>
                  <w:pStyle w:val="TAL"/>
                </w:pPr>
              </w:pPrChange>
            </w:pPr>
            <w:del w:id="259" w:author="R&amp;S" w:date="2024-02-19T11:29:00Z">
              <w:r w:rsidRPr="00433ABE" w:rsidDel="00C73E2A">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98F3AC" w14:textId="5CE7066D" w:rsidR="009E475D" w:rsidRPr="00433ABE" w:rsidDel="00C73E2A" w:rsidRDefault="009E475D">
            <w:pPr>
              <w:pStyle w:val="TH"/>
              <w:rPr>
                <w:del w:id="260" w:author="R&amp;S" w:date="2024-02-19T11:29:00Z"/>
                <w:i/>
                <w:iCs/>
                <w:lang w:eastAsia="en-GB"/>
              </w:rPr>
              <w:pPrChange w:id="26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8EE25" w14:textId="25EE6A2E" w:rsidR="009E475D" w:rsidRPr="00433ABE" w:rsidDel="00C73E2A" w:rsidRDefault="009E475D">
            <w:pPr>
              <w:pStyle w:val="TH"/>
              <w:rPr>
                <w:del w:id="262" w:author="R&amp;S" w:date="2024-02-19T11:29:00Z"/>
                <w:lang w:eastAsia="en-GB"/>
              </w:rPr>
              <w:pPrChange w:id="263" w:author="R&amp;S" w:date="2024-02-20T11:35:00Z">
                <w:pPr>
                  <w:pStyle w:val="TAL"/>
                </w:pPr>
              </w:pPrChange>
            </w:pPr>
          </w:p>
        </w:tc>
      </w:tr>
      <w:tr w:rsidR="009E475D" w:rsidRPr="00433ABE" w:rsidDel="00C73E2A" w14:paraId="65E46BCA" w14:textId="659EFEB7" w:rsidTr="009E475D">
        <w:trPr>
          <w:jc w:val="center"/>
          <w:del w:id="26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F1819" w14:textId="3DBC6386" w:rsidR="009E475D" w:rsidRPr="00433ABE" w:rsidDel="00C73E2A" w:rsidRDefault="009E475D">
            <w:pPr>
              <w:pStyle w:val="TH"/>
              <w:rPr>
                <w:del w:id="265" w:author="R&amp;S" w:date="2024-02-19T11:29:00Z"/>
                <w:lang w:eastAsia="en-GB"/>
              </w:rPr>
              <w:pPrChange w:id="266" w:author="R&amp;S" w:date="2024-02-20T11:35:00Z">
                <w:pPr>
                  <w:pStyle w:val="TAL"/>
                </w:pPr>
              </w:pPrChange>
            </w:pPr>
            <w:del w:id="267" w:author="R&amp;S" w:date="2024-02-19T11:29:00Z">
              <w:r w:rsidRPr="00433ABE" w:rsidDel="00C73E2A">
                <w:rPr>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5C1AAD" w14:textId="7F42CDB0" w:rsidR="009E475D" w:rsidRPr="00433ABE" w:rsidDel="00C73E2A" w:rsidRDefault="009E475D">
            <w:pPr>
              <w:pStyle w:val="TH"/>
              <w:rPr>
                <w:del w:id="268" w:author="R&amp;S" w:date="2024-02-19T11:29:00Z"/>
              </w:rPr>
              <w:pPrChange w:id="269" w:author="R&amp;S" w:date="2024-02-20T11:35:00Z">
                <w:pPr>
                  <w:pStyle w:val="TAL"/>
                </w:pPr>
              </w:pPrChange>
            </w:pPr>
            <w:del w:id="270" w:author="R&amp;S" w:date="2024-02-19T11:29:00Z">
              <w:r w:rsidRPr="00433ABE" w:rsidDel="00C73E2A">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781D09" w14:textId="40D9DA1D" w:rsidR="009E475D" w:rsidRPr="00433ABE" w:rsidDel="00C73E2A" w:rsidRDefault="009E475D">
            <w:pPr>
              <w:pStyle w:val="TH"/>
              <w:rPr>
                <w:del w:id="271" w:author="R&amp;S" w:date="2024-02-19T11:29:00Z"/>
                <w:i/>
                <w:iCs/>
                <w:lang w:eastAsia="en-GB"/>
              </w:rPr>
              <w:pPrChange w:id="27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ED955" w14:textId="00916A13" w:rsidR="009E475D" w:rsidRPr="00433ABE" w:rsidDel="00C73E2A" w:rsidRDefault="009E475D">
            <w:pPr>
              <w:pStyle w:val="TH"/>
              <w:rPr>
                <w:del w:id="273" w:author="R&amp;S" w:date="2024-02-19T11:29:00Z"/>
                <w:lang w:eastAsia="en-GB"/>
              </w:rPr>
              <w:pPrChange w:id="274" w:author="R&amp;S" w:date="2024-02-20T11:35:00Z">
                <w:pPr>
                  <w:pStyle w:val="TAL"/>
                </w:pPr>
              </w:pPrChange>
            </w:pPr>
          </w:p>
        </w:tc>
      </w:tr>
      <w:tr w:rsidR="009E475D" w:rsidRPr="00433ABE" w:rsidDel="00C73E2A" w14:paraId="28651142" w14:textId="0438D063" w:rsidTr="009E475D">
        <w:trPr>
          <w:jc w:val="center"/>
          <w:del w:id="275"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82364" w14:textId="1F9EABF1" w:rsidR="009E475D" w:rsidRPr="00433ABE" w:rsidDel="00C73E2A" w:rsidRDefault="009E475D">
            <w:pPr>
              <w:pStyle w:val="TH"/>
              <w:rPr>
                <w:del w:id="276" w:author="R&amp;S" w:date="2024-02-19T11:29:00Z"/>
                <w:lang w:eastAsia="en-GB"/>
              </w:rPr>
              <w:pPrChange w:id="277" w:author="R&amp;S" w:date="2024-02-20T11:35:00Z">
                <w:pPr>
                  <w:pStyle w:val="TAL"/>
                </w:pPr>
              </w:pPrChange>
            </w:pPr>
            <w:del w:id="278" w:author="R&amp;S" w:date="2024-02-19T11:29:00Z">
              <w:r w:rsidRPr="00433ABE" w:rsidDel="00C73E2A">
                <w:rPr>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2623B" w14:textId="25370C5A" w:rsidR="009E475D" w:rsidRPr="00433ABE" w:rsidDel="00C73E2A" w:rsidRDefault="009E475D">
            <w:pPr>
              <w:pStyle w:val="TH"/>
              <w:rPr>
                <w:del w:id="279" w:author="R&amp;S" w:date="2024-02-19T11:29:00Z"/>
              </w:rPr>
              <w:pPrChange w:id="280" w:author="R&amp;S" w:date="2024-02-20T11:35:00Z">
                <w:pPr>
                  <w:pStyle w:val="TAL"/>
                </w:pPr>
              </w:pPrChange>
            </w:pPr>
            <w:del w:id="281" w:author="R&amp;S" w:date="2024-02-19T11:29:00Z">
              <w:r w:rsidRPr="00433ABE" w:rsidDel="00C73E2A">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BF6666" w14:textId="4BE19D54" w:rsidR="009E475D" w:rsidRPr="00433ABE" w:rsidDel="00C73E2A" w:rsidRDefault="009E475D">
            <w:pPr>
              <w:pStyle w:val="TH"/>
              <w:rPr>
                <w:del w:id="282" w:author="R&amp;S" w:date="2024-02-19T11:29:00Z"/>
                <w:i/>
                <w:iCs/>
                <w:lang w:eastAsia="en-GB"/>
              </w:rPr>
              <w:pPrChange w:id="28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C81F49" w14:textId="295D880B" w:rsidR="009E475D" w:rsidRPr="00433ABE" w:rsidDel="00C73E2A" w:rsidRDefault="009E475D">
            <w:pPr>
              <w:pStyle w:val="TH"/>
              <w:rPr>
                <w:del w:id="284" w:author="R&amp;S" w:date="2024-02-19T11:29:00Z"/>
                <w:lang w:eastAsia="en-GB"/>
              </w:rPr>
              <w:pPrChange w:id="285" w:author="R&amp;S" w:date="2024-02-20T11:35:00Z">
                <w:pPr>
                  <w:pStyle w:val="TAL"/>
                </w:pPr>
              </w:pPrChange>
            </w:pPr>
          </w:p>
        </w:tc>
      </w:tr>
      <w:tr w:rsidR="009E475D" w:rsidRPr="00433ABE" w:rsidDel="00C73E2A" w14:paraId="1E067A50" w14:textId="74BAD059" w:rsidTr="009E475D">
        <w:trPr>
          <w:jc w:val="center"/>
          <w:del w:id="286"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3CD5E" w14:textId="129F16E5" w:rsidR="009E475D" w:rsidRPr="00433ABE" w:rsidDel="00C73E2A" w:rsidRDefault="009E475D">
            <w:pPr>
              <w:pStyle w:val="TH"/>
              <w:rPr>
                <w:del w:id="287" w:author="R&amp;S" w:date="2024-02-19T11:29:00Z"/>
                <w:lang w:eastAsia="en-GB"/>
              </w:rPr>
              <w:pPrChange w:id="288" w:author="R&amp;S" w:date="2024-02-20T11:35:00Z">
                <w:pPr>
                  <w:pStyle w:val="TAL"/>
                </w:pPr>
              </w:pPrChange>
            </w:pPr>
            <w:del w:id="289" w:author="R&amp;S" w:date="2024-02-19T11:29:00Z">
              <w:r w:rsidRPr="00433ABE" w:rsidDel="00C73E2A">
                <w:rPr>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FA786C" w14:textId="7C3E1A1E" w:rsidR="009E475D" w:rsidRPr="00433ABE" w:rsidDel="00C73E2A" w:rsidRDefault="009E475D">
            <w:pPr>
              <w:pStyle w:val="TH"/>
              <w:rPr>
                <w:del w:id="290" w:author="R&amp;S" w:date="2024-02-19T11:29:00Z"/>
              </w:rPr>
              <w:pPrChange w:id="291" w:author="R&amp;S" w:date="2024-02-20T11:35:00Z">
                <w:pPr>
                  <w:pStyle w:val="TAL"/>
                </w:pPr>
              </w:pPrChange>
            </w:pPr>
            <w:del w:id="292" w:author="R&amp;S" w:date="2024-02-19T11:29:00Z">
              <w:r w:rsidRPr="00433ABE" w:rsidDel="00C73E2A">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EAA8F2" w14:textId="757CE350" w:rsidR="009E475D" w:rsidRPr="00433ABE" w:rsidDel="00C73E2A" w:rsidRDefault="009E475D">
            <w:pPr>
              <w:pStyle w:val="TH"/>
              <w:rPr>
                <w:del w:id="293" w:author="R&amp;S" w:date="2024-02-19T11:29:00Z"/>
                <w:i/>
                <w:iCs/>
                <w:lang w:eastAsia="en-GB"/>
              </w:rPr>
              <w:pPrChange w:id="29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5FF9FF" w14:textId="53295BFD" w:rsidR="009E475D" w:rsidRPr="00433ABE" w:rsidDel="00C73E2A" w:rsidRDefault="009E475D">
            <w:pPr>
              <w:pStyle w:val="TH"/>
              <w:rPr>
                <w:del w:id="295" w:author="R&amp;S" w:date="2024-02-19T11:29:00Z"/>
                <w:lang w:eastAsia="en-GB"/>
              </w:rPr>
              <w:pPrChange w:id="296" w:author="R&amp;S" w:date="2024-02-20T11:35:00Z">
                <w:pPr>
                  <w:pStyle w:val="TAL"/>
                </w:pPr>
              </w:pPrChange>
            </w:pPr>
          </w:p>
        </w:tc>
      </w:tr>
      <w:tr w:rsidR="009E475D" w:rsidRPr="00433ABE" w:rsidDel="00C73E2A" w14:paraId="02D244E6" w14:textId="19665428" w:rsidTr="009E475D">
        <w:trPr>
          <w:jc w:val="center"/>
          <w:del w:id="297"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F1E42" w14:textId="3DD7E590" w:rsidR="009E475D" w:rsidRPr="00433ABE" w:rsidDel="00C73E2A" w:rsidRDefault="009E475D">
            <w:pPr>
              <w:pStyle w:val="TH"/>
              <w:rPr>
                <w:del w:id="298" w:author="R&amp;S" w:date="2024-02-19T11:29:00Z"/>
                <w:lang w:eastAsia="en-GB"/>
              </w:rPr>
              <w:pPrChange w:id="299" w:author="R&amp;S" w:date="2024-02-20T11:35:00Z">
                <w:pPr>
                  <w:pStyle w:val="TAL"/>
                </w:pPr>
              </w:pPrChange>
            </w:pPr>
            <w:del w:id="300" w:author="R&amp;S" w:date="2024-02-19T11:29:00Z">
              <w:r w:rsidRPr="00433ABE" w:rsidDel="00C73E2A">
                <w:rPr>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88C9F5" w14:textId="1E8E8946" w:rsidR="009E475D" w:rsidRPr="00433ABE" w:rsidDel="00C73E2A" w:rsidRDefault="009E475D">
            <w:pPr>
              <w:pStyle w:val="TH"/>
              <w:rPr>
                <w:del w:id="301" w:author="R&amp;S" w:date="2024-02-19T11:29:00Z"/>
              </w:rPr>
              <w:pPrChange w:id="30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B878C5" w14:textId="5D35129A" w:rsidR="009E475D" w:rsidRPr="00433ABE" w:rsidDel="00C73E2A" w:rsidRDefault="009E475D">
            <w:pPr>
              <w:pStyle w:val="TH"/>
              <w:rPr>
                <w:del w:id="303" w:author="R&amp;S" w:date="2024-02-19T11:29:00Z"/>
                <w:i/>
                <w:iCs/>
                <w:lang w:eastAsia="en-GB"/>
              </w:rPr>
              <w:pPrChange w:id="30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E0352" w14:textId="5817856C" w:rsidR="009E475D" w:rsidRPr="00433ABE" w:rsidDel="00C73E2A" w:rsidRDefault="009E475D">
            <w:pPr>
              <w:pStyle w:val="TH"/>
              <w:rPr>
                <w:del w:id="305" w:author="R&amp;S" w:date="2024-02-19T11:29:00Z"/>
                <w:lang w:eastAsia="en-GB"/>
              </w:rPr>
              <w:pPrChange w:id="306" w:author="R&amp;S" w:date="2024-02-20T11:35:00Z">
                <w:pPr>
                  <w:pStyle w:val="TAL"/>
                </w:pPr>
              </w:pPrChange>
            </w:pPr>
          </w:p>
        </w:tc>
      </w:tr>
      <w:tr w:rsidR="009E475D" w:rsidRPr="00433ABE" w:rsidDel="00C73E2A" w14:paraId="28FB1D4F" w14:textId="135F0710" w:rsidTr="009E475D">
        <w:trPr>
          <w:jc w:val="center"/>
          <w:del w:id="307" w:author="R&amp;S" w:date="2024-02-19T11:2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7A9D271" w14:textId="68A815F3" w:rsidR="009E475D" w:rsidRPr="00433ABE" w:rsidDel="00C73E2A" w:rsidRDefault="009E475D">
            <w:pPr>
              <w:pStyle w:val="TH"/>
              <w:rPr>
                <w:del w:id="308" w:author="R&amp;S" w:date="2024-02-19T11:29:00Z"/>
                <w:lang w:val="en-US" w:eastAsia="en-GB"/>
              </w:rPr>
              <w:pPrChange w:id="309" w:author="R&amp;S" w:date="2024-02-20T11:35:00Z">
                <w:pPr>
                  <w:pStyle w:val="TAN"/>
                </w:pPr>
              </w:pPrChange>
            </w:pPr>
            <w:del w:id="310" w:author="R&amp;S" w:date="2024-02-19T11:29:00Z">
              <w:r w:rsidRPr="00433ABE" w:rsidDel="00C73E2A">
                <w:delText>NOTE 1: Satellite-UE elevation angle equal to 10 degrees, one-way delay equal to 6.44 ms and Doppler equal to 22.65 ppm.</w:delText>
              </w:r>
            </w:del>
          </w:p>
        </w:tc>
      </w:tr>
    </w:tbl>
    <w:p w14:paraId="44A02B87" w14:textId="77777777" w:rsidR="009E475D" w:rsidRPr="00433ABE" w:rsidRDefault="009E475D">
      <w:pPr>
        <w:pStyle w:val="TH"/>
        <w:pPrChange w:id="311" w:author="R&amp;S" w:date="2024-02-20T11:35:00Z">
          <w:pPr/>
        </w:pPrChange>
      </w:pPr>
    </w:p>
    <w:p w14:paraId="4FB2ACFD" w14:textId="7D38463F" w:rsidR="009E475D" w:rsidRPr="00433ABE" w:rsidRDefault="009E475D" w:rsidP="009E475D">
      <w:pPr>
        <w:pStyle w:val="TH"/>
        <w:rPr>
          <w:color w:val="000000" w:themeColor="text1"/>
          <w:lang w:val="en-US"/>
        </w:rPr>
      </w:pPr>
      <w:r w:rsidRPr="00433ABE">
        <w:rPr>
          <w:color w:val="000000" w:themeColor="text1"/>
          <w:lang w:eastAsia="en-GB"/>
        </w:rPr>
        <w:t>Table 6.4A.1</w:t>
      </w:r>
      <w:ins w:id="312" w:author="R&amp;S" w:date="2024-02-29T08:24:00Z">
        <w:r w:rsidR="008B49DA" w:rsidRPr="00433ABE">
          <w:rPr>
            <w:color w:val="000000" w:themeColor="text1"/>
            <w:lang w:eastAsia="en-GB"/>
          </w:rPr>
          <w:t>_1</w:t>
        </w:r>
      </w:ins>
      <w:r w:rsidRPr="00433ABE">
        <w:rPr>
          <w:color w:val="000000" w:themeColor="text1"/>
          <w:lang w:eastAsia="en-GB"/>
        </w:rPr>
        <w:t>.4.3-2a:</w:t>
      </w:r>
      <w:r w:rsidRPr="00433ABE">
        <w:rPr>
          <w:b w:val="0"/>
          <w:bCs/>
          <w:color w:val="000000" w:themeColor="text1"/>
          <w:lang w:eastAsia="en-GB"/>
        </w:rPr>
        <w:t xml:space="preserve"> </w:t>
      </w:r>
      <w:r w:rsidRPr="00433ABE">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5641956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42AD" w14:textId="4C362718" w:rsidR="009E475D" w:rsidRPr="00433ABE" w:rsidRDefault="009E475D" w:rsidP="009E475D">
            <w:pPr>
              <w:pStyle w:val="TAH"/>
              <w:jc w:val="left"/>
              <w:rPr>
                <w:b w:val="0"/>
                <w:bCs/>
                <w:color w:val="000000" w:themeColor="text1"/>
                <w:sz w:val="20"/>
                <w:lang w:eastAsia="en-GB"/>
              </w:rPr>
            </w:pPr>
            <w:r w:rsidRPr="00433ABE">
              <w:rPr>
                <w:b w:val="0"/>
                <w:bCs/>
                <w:color w:val="000000" w:themeColor="text1"/>
                <w:lang w:eastAsia="en-GB"/>
              </w:rPr>
              <w:t>Derivation Path: TS 36.508</w:t>
            </w:r>
            <w:ins w:id="313" w:author="R&amp;S" w:date="2024-02-27T07:46:00Z">
              <w:r w:rsidR="009941AD" w:rsidRPr="00433ABE">
                <w:rPr>
                  <w:b w:val="0"/>
                  <w:bCs/>
                  <w:color w:val="000000" w:themeColor="text1"/>
                  <w:lang w:eastAsia="en-GB"/>
                </w:rPr>
                <w:t xml:space="preserve"> [12]</w:t>
              </w:r>
            </w:ins>
            <w:r w:rsidRPr="00433ABE">
              <w:rPr>
                <w:b w:val="0"/>
                <w:bCs/>
                <w:color w:val="000000" w:themeColor="text1"/>
                <w:lang w:eastAsia="en-GB"/>
              </w:rPr>
              <w:t xml:space="preserve"> Table </w:t>
            </w:r>
            <w:del w:id="314" w:author="R&amp;S" w:date="2024-02-27T07:46:00Z">
              <w:r w:rsidRPr="00433ABE" w:rsidDel="009941AD">
                <w:rPr>
                  <w:b w:val="0"/>
                  <w:bCs/>
                  <w:color w:val="000000" w:themeColor="text1"/>
                  <w:lang w:eastAsia="en-GB"/>
                </w:rPr>
                <w:delText>FFS</w:delText>
              </w:r>
            </w:del>
            <w:ins w:id="315" w:author="R&amp;S" w:date="2024-02-27T07:46:00Z">
              <w:r w:rsidR="009941AD" w:rsidRPr="00433ABE">
                <w:rPr>
                  <w:b w:val="0"/>
                  <w:bCs/>
                  <w:color w:val="000000" w:themeColor="text1"/>
                  <w:lang w:eastAsia="en-GB"/>
                </w:rPr>
                <w:t>5.6.3.1-1</w:t>
              </w:r>
            </w:ins>
          </w:p>
        </w:tc>
      </w:tr>
      <w:tr w:rsidR="009E475D" w:rsidRPr="00433ABE" w14:paraId="3279880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C7C5C" w14:textId="77777777" w:rsidR="009E475D" w:rsidRPr="00433ABE" w:rsidRDefault="009E475D" w:rsidP="009E475D">
            <w:pPr>
              <w:pStyle w:val="TAH"/>
              <w:rPr>
                <w:bCs/>
                <w:color w:val="000000" w:themeColor="text1"/>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0BB242"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69D8"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632B1A"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34235EE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4173B"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DC3675"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20271"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47E05" w14:textId="77777777" w:rsidR="009E475D" w:rsidRPr="00433ABE" w:rsidRDefault="009E475D" w:rsidP="009E475D">
            <w:pPr>
              <w:pStyle w:val="TAL"/>
              <w:rPr>
                <w:color w:val="000000" w:themeColor="text1"/>
                <w:lang w:eastAsia="en-GB"/>
              </w:rPr>
            </w:pPr>
          </w:p>
        </w:tc>
      </w:tr>
      <w:tr w:rsidR="009E475D" w:rsidRPr="00433ABE" w14:paraId="748C467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CC2FF"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18CE0"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637DB"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9952A" w14:textId="77777777" w:rsidR="009E475D" w:rsidRPr="00433ABE" w:rsidRDefault="009E475D" w:rsidP="009E475D">
            <w:pPr>
              <w:pStyle w:val="TAL"/>
              <w:rPr>
                <w:color w:val="000000" w:themeColor="text1"/>
              </w:rPr>
            </w:pPr>
          </w:p>
        </w:tc>
      </w:tr>
      <w:tr w:rsidR="009E475D" w:rsidRPr="00433ABE" w14:paraId="31FCD4E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85E1B"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BF1D08"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C992F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1836D7" w14:textId="77777777" w:rsidR="009E475D" w:rsidRPr="00433ABE" w:rsidRDefault="009E475D" w:rsidP="009E475D">
            <w:pPr>
              <w:pStyle w:val="TAL"/>
              <w:rPr>
                <w:color w:val="000000" w:themeColor="text1"/>
                <w:lang w:eastAsia="en-GB"/>
              </w:rPr>
            </w:pPr>
          </w:p>
        </w:tc>
      </w:tr>
      <w:tr w:rsidR="009E475D" w:rsidRPr="00433ABE" w14:paraId="2AEB77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FC8D4"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4847FC"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FE2F4A"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91230" w14:textId="77777777" w:rsidR="009E475D" w:rsidRPr="00433ABE" w:rsidRDefault="009E475D" w:rsidP="009E475D">
            <w:pPr>
              <w:rPr>
                <w:i/>
                <w:iCs/>
                <w:color w:val="000000" w:themeColor="text1"/>
                <w:lang w:eastAsia="en-GB"/>
              </w:rPr>
            </w:pPr>
          </w:p>
        </w:tc>
      </w:tr>
      <w:tr w:rsidR="009E475D" w:rsidRPr="00433ABE" w14:paraId="788EC1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CCA32"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F5B85A" w14:textId="77777777" w:rsidR="009E475D" w:rsidRPr="00433ABE" w:rsidRDefault="009E475D" w:rsidP="009E475D">
            <w:pPr>
              <w:pStyle w:val="TAL"/>
              <w:rPr>
                <w:color w:val="000000" w:themeColor="text1"/>
                <w:sz w:val="20"/>
              </w:rPr>
            </w:pPr>
            <w:r w:rsidRPr="00433ABE">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AE4CE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C83B11" w14:textId="77777777" w:rsidR="009E475D" w:rsidRPr="00433ABE" w:rsidRDefault="009E475D" w:rsidP="009E475D">
            <w:pPr>
              <w:pStyle w:val="TAL"/>
              <w:rPr>
                <w:color w:val="000000" w:themeColor="text1"/>
                <w:lang w:eastAsia="en-GB"/>
              </w:rPr>
            </w:pPr>
          </w:p>
        </w:tc>
      </w:tr>
      <w:tr w:rsidR="009E475D" w:rsidRPr="00433ABE" w14:paraId="07E1BAD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EE45"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9C8E08" w14:textId="77777777" w:rsidR="009E475D" w:rsidRPr="00433ABE" w:rsidRDefault="009E475D" w:rsidP="009E475D">
            <w:pPr>
              <w:pStyle w:val="TAL"/>
              <w:rPr>
                <w:color w:val="000000" w:themeColor="text1"/>
              </w:rPr>
            </w:pPr>
            <w:r w:rsidRPr="00433ABE">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018EE4"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D38D55" w14:textId="77777777" w:rsidR="009E475D" w:rsidRPr="00433ABE" w:rsidRDefault="009E475D" w:rsidP="009E475D">
            <w:pPr>
              <w:pStyle w:val="TAL"/>
              <w:rPr>
                <w:color w:val="000000" w:themeColor="text1"/>
                <w:lang w:eastAsia="en-GB"/>
              </w:rPr>
            </w:pPr>
          </w:p>
        </w:tc>
      </w:tr>
      <w:tr w:rsidR="009E475D" w:rsidRPr="00433ABE" w14:paraId="5A1E4B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9B98"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0614DA" w14:textId="77777777" w:rsidR="009E475D" w:rsidRPr="00433ABE" w:rsidRDefault="009E475D" w:rsidP="009E475D">
            <w:pPr>
              <w:pStyle w:val="TAL"/>
              <w:rPr>
                <w:color w:val="000000" w:themeColor="text1"/>
              </w:rPr>
            </w:pPr>
            <w:r w:rsidRPr="00433ABE">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5AA1C6"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CF3B5" w14:textId="77777777" w:rsidR="009E475D" w:rsidRPr="00433ABE" w:rsidRDefault="009E475D" w:rsidP="009E475D">
            <w:pPr>
              <w:pStyle w:val="TAL"/>
              <w:rPr>
                <w:color w:val="000000" w:themeColor="text1"/>
                <w:lang w:eastAsia="en-GB"/>
              </w:rPr>
            </w:pPr>
          </w:p>
        </w:tc>
      </w:tr>
      <w:tr w:rsidR="009E475D" w:rsidRPr="00433ABE" w14:paraId="2AD67E8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90686"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C38B1" w14:textId="77777777" w:rsidR="009E475D" w:rsidRPr="00433ABE" w:rsidRDefault="009E475D" w:rsidP="009E475D">
            <w:pPr>
              <w:pStyle w:val="TAL"/>
              <w:rPr>
                <w:color w:val="000000" w:themeColor="text1"/>
              </w:rPr>
            </w:pPr>
            <w:r w:rsidRPr="00433ABE">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D7BB5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3BA931" w14:textId="77777777" w:rsidR="009E475D" w:rsidRPr="00433ABE" w:rsidRDefault="009E475D" w:rsidP="009E475D">
            <w:pPr>
              <w:pStyle w:val="TAL"/>
              <w:rPr>
                <w:color w:val="000000" w:themeColor="text1"/>
                <w:lang w:eastAsia="en-GB"/>
              </w:rPr>
            </w:pPr>
          </w:p>
        </w:tc>
      </w:tr>
      <w:tr w:rsidR="009E475D" w:rsidRPr="00433ABE" w14:paraId="16F02B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C04CE6"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2B6D8" w14:textId="77777777" w:rsidR="009E475D" w:rsidRPr="00433ABE" w:rsidRDefault="009E475D" w:rsidP="009E475D">
            <w:pPr>
              <w:pStyle w:val="TAL"/>
              <w:rPr>
                <w:color w:val="000000" w:themeColor="text1"/>
              </w:rPr>
            </w:pPr>
            <w:r w:rsidRPr="00433ABE">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3D6B8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278C7" w14:textId="77777777" w:rsidR="009E475D" w:rsidRPr="00433ABE" w:rsidRDefault="009E475D" w:rsidP="009E475D">
            <w:pPr>
              <w:pStyle w:val="TAL"/>
              <w:rPr>
                <w:color w:val="000000" w:themeColor="text1"/>
                <w:lang w:eastAsia="en-GB"/>
              </w:rPr>
            </w:pPr>
          </w:p>
        </w:tc>
      </w:tr>
      <w:tr w:rsidR="009E475D" w:rsidRPr="00433ABE" w14:paraId="18513B9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848F6"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D3D1DF" w14:textId="77777777" w:rsidR="009E475D" w:rsidRPr="00433ABE" w:rsidRDefault="009E475D" w:rsidP="009E475D">
            <w:pPr>
              <w:pStyle w:val="TAL"/>
              <w:rPr>
                <w:color w:val="000000" w:themeColor="text1"/>
              </w:rPr>
            </w:pPr>
            <w:r w:rsidRPr="00433ABE">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71CF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8E4DF3" w14:textId="77777777" w:rsidR="009E475D" w:rsidRPr="00433ABE" w:rsidRDefault="009E475D" w:rsidP="009E475D">
            <w:pPr>
              <w:pStyle w:val="TAL"/>
              <w:rPr>
                <w:color w:val="000000" w:themeColor="text1"/>
                <w:lang w:eastAsia="en-GB"/>
              </w:rPr>
            </w:pPr>
          </w:p>
        </w:tc>
      </w:tr>
      <w:tr w:rsidR="009E475D" w:rsidRPr="00433ABE" w14:paraId="7823A16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8FC27"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9E699D"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46993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052C2" w14:textId="77777777" w:rsidR="009E475D" w:rsidRPr="00433ABE" w:rsidRDefault="009E475D" w:rsidP="009E475D">
            <w:pPr>
              <w:pStyle w:val="TAL"/>
              <w:rPr>
                <w:color w:val="000000" w:themeColor="text1"/>
                <w:lang w:eastAsia="en-GB"/>
              </w:rPr>
            </w:pPr>
          </w:p>
        </w:tc>
      </w:tr>
      <w:tr w:rsidR="009941AD" w:rsidRPr="00433ABE" w14:paraId="695A362D" w14:textId="77777777" w:rsidTr="008B49DA">
        <w:trPr>
          <w:jc w:val="center"/>
          <w:ins w:id="316"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BDA13E" w14:textId="77777777" w:rsidR="009941AD" w:rsidRPr="00433ABE" w:rsidRDefault="009941AD" w:rsidP="008B49DA">
            <w:pPr>
              <w:pStyle w:val="TAL"/>
              <w:rPr>
                <w:ins w:id="317" w:author="R&amp;S" w:date="2024-02-27T07:47:00Z"/>
                <w:color w:val="000000" w:themeColor="text1"/>
                <w:lang w:eastAsia="en-GB"/>
              </w:rPr>
            </w:pPr>
            <w:ins w:id="318" w:author="R&amp;S" w:date="2024-02-27T07:47: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DF8E09" w14:textId="77777777" w:rsidR="009941AD" w:rsidRPr="00433ABE" w:rsidRDefault="009941AD" w:rsidP="008B49DA">
            <w:pPr>
              <w:pStyle w:val="TAL"/>
              <w:rPr>
                <w:ins w:id="319" w:author="R&amp;S" w:date="2024-02-27T07:47: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589FD2" w14:textId="77777777" w:rsidR="009941AD" w:rsidRPr="00433ABE" w:rsidRDefault="009941AD" w:rsidP="008B49DA">
            <w:pPr>
              <w:pStyle w:val="TAL"/>
              <w:rPr>
                <w:ins w:id="320" w:author="R&amp;S" w:date="2024-02-27T07:4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F8301A" w14:textId="77777777" w:rsidR="009941AD" w:rsidRPr="00433ABE" w:rsidRDefault="009941AD" w:rsidP="008B49DA">
            <w:pPr>
              <w:pStyle w:val="TAL"/>
              <w:rPr>
                <w:ins w:id="321" w:author="R&amp;S" w:date="2024-02-27T07:47:00Z"/>
                <w:color w:val="000000" w:themeColor="text1"/>
                <w:lang w:eastAsia="en-GB"/>
              </w:rPr>
            </w:pPr>
          </w:p>
        </w:tc>
      </w:tr>
      <w:tr w:rsidR="00AB50E9" w:rsidRPr="00433ABE" w14:paraId="6EAFC98C" w14:textId="77777777" w:rsidTr="008B49DA">
        <w:trPr>
          <w:jc w:val="center"/>
          <w:ins w:id="322" w:author="R&amp;S" w:date="2024-02-27T07:5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F6C45" w14:textId="77777777" w:rsidR="00AB50E9" w:rsidRPr="00433ABE" w:rsidRDefault="00AB50E9" w:rsidP="008B49DA">
            <w:pPr>
              <w:pStyle w:val="TAL"/>
              <w:rPr>
                <w:ins w:id="323" w:author="R&amp;S" w:date="2024-02-27T07:58:00Z"/>
                <w:color w:val="000000" w:themeColor="text1"/>
                <w:lang w:eastAsia="en-GB"/>
              </w:rPr>
            </w:pPr>
            <w:ins w:id="324" w:author="R&amp;S" w:date="2024-02-27T07:58: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497DB1" w14:textId="77777777" w:rsidR="00AB50E9" w:rsidRPr="00433ABE" w:rsidRDefault="00AB50E9" w:rsidP="008B49DA">
            <w:pPr>
              <w:pStyle w:val="TAL"/>
              <w:rPr>
                <w:ins w:id="325" w:author="R&amp;S" w:date="2024-02-27T07:58:00Z"/>
                <w:color w:val="000000" w:themeColor="text1"/>
              </w:rPr>
            </w:pPr>
            <w:ins w:id="326" w:author="R&amp;S" w:date="2024-02-27T07:58: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67B4FC" w14:textId="77777777" w:rsidR="00AB50E9" w:rsidRPr="00433ABE" w:rsidRDefault="00AB50E9" w:rsidP="008B49DA">
            <w:pPr>
              <w:pStyle w:val="TAL"/>
              <w:rPr>
                <w:ins w:id="327" w:author="R&amp;S" w:date="2024-02-27T07:5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96FE8A" w14:textId="77777777" w:rsidR="00AB50E9" w:rsidRPr="00433ABE" w:rsidRDefault="00AB50E9" w:rsidP="008B49DA">
            <w:pPr>
              <w:pStyle w:val="TAL"/>
              <w:rPr>
                <w:ins w:id="328" w:author="R&amp;S" w:date="2024-02-27T07:58:00Z"/>
                <w:color w:val="000000" w:themeColor="text1"/>
                <w:lang w:eastAsia="en-GB"/>
              </w:rPr>
            </w:pPr>
          </w:p>
        </w:tc>
      </w:tr>
      <w:tr w:rsidR="009941AD" w:rsidRPr="00433ABE" w14:paraId="51F1630E" w14:textId="77777777" w:rsidTr="008B49DA">
        <w:trPr>
          <w:jc w:val="center"/>
          <w:ins w:id="329"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DD494B" w14:textId="77777777" w:rsidR="009941AD" w:rsidRPr="00433ABE" w:rsidRDefault="009941AD" w:rsidP="008B49DA">
            <w:pPr>
              <w:pStyle w:val="TAL"/>
              <w:rPr>
                <w:ins w:id="330" w:author="R&amp;S" w:date="2024-02-27T07:47:00Z"/>
                <w:color w:val="000000" w:themeColor="text1"/>
                <w:lang w:eastAsia="en-GB"/>
              </w:rPr>
            </w:pPr>
            <w:ins w:id="331" w:author="R&amp;S" w:date="2024-02-27T07:47: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51A021" w14:textId="77777777" w:rsidR="009941AD" w:rsidRPr="00433ABE" w:rsidRDefault="009941AD" w:rsidP="008B49DA">
            <w:pPr>
              <w:pStyle w:val="TAL"/>
              <w:rPr>
                <w:ins w:id="332" w:author="R&amp;S" w:date="2024-02-27T07:47: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902AE" w14:textId="77777777" w:rsidR="009941AD" w:rsidRPr="00433ABE" w:rsidRDefault="009941AD" w:rsidP="008B49DA">
            <w:pPr>
              <w:pStyle w:val="TAL"/>
              <w:rPr>
                <w:ins w:id="333" w:author="R&amp;S" w:date="2024-02-27T07:4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8AE3F" w14:textId="77777777" w:rsidR="009941AD" w:rsidRPr="00433ABE" w:rsidRDefault="009941AD" w:rsidP="008B49DA">
            <w:pPr>
              <w:pStyle w:val="TAL"/>
              <w:rPr>
                <w:ins w:id="334" w:author="R&amp;S" w:date="2024-02-27T07:47:00Z"/>
                <w:color w:val="000000" w:themeColor="text1"/>
                <w:lang w:eastAsia="en-GB"/>
              </w:rPr>
            </w:pPr>
          </w:p>
        </w:tc>
      </w:tr>
      <w:tr w:rsidR="009941AD" w:rsidRPr="00433ABE" w14:paraId="4EB53A40" w14:textId="77777777" w:rsidTr="008B49DA">
        <w:trPr>
          <w:jc w:val="center"/>
          <w:ins w:id="335"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1E475" w14:textId="77777777" w:rsidR="009941AD" w:rsidRPr="00433ABE" w:rsidRDefault="009941AD" w:rsidP="008B49DA">
            <w:pPr>
              <w:pStyle w:val="TAL"/>
              <w:rPr>
                <w:ins w:id="336" w:author="R&amp;S" w:date="2024-02-27T07:47:00Z"/>
                <w:color w:val="000000" w:themeColor="text1"/>
                <w:lang w:eastAsia="en-GB"/>
              </w:rPr>
            </w:pPr>
            <w:ins w:id="337" w:author="R&amp;S" w:date="2024-02-27T07:47: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62437" w14:textId="77777777" w:rsidR="009941AD" w:rsidRPr="00433ABE" w:rsidRDefault="009941AD" w:rsidP="008B49DA">
            <w:pPr>
              <w:pStyle w:val="TAL"/>
              <w:rPr>
                <w:ins w:id="338" w:author="R&amp;S" w:date="2024-02-27T07:47: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B7FEF0" w14:textId="77777777" w:rsidR="009941AD" w:rsidRPr="00433ABE" w:rsidRDefault="009941AD" w:rsidP="008B49DA">
            <w:pPr>
              <w:pStyle w:val="TAL"/>
              <w:rPr>
                <w:ins w:id="339" w:author="R&amp;S" w:date="2024-02-27T07:4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BC166D" w14:textId="77777777" w:rsidR="009941AD" w:rsidRPr="00433ABE" w:rsidRDefault="009941AD" w:rsidP="008B49DA">
            <w:pPr>
              <w:pStyle w:val="TAL"/>
              <w:rPr>
                <w:ins w:id="340" w:author="R&amp;S" w:date="2024-02-27T07:47:00Z"/>
                <w:color w:val="000000" w:themeColor="text1"/>
                <w:lang w:eastAsia="en-GB"/>
              </w:rPr>
            </w:pPr>
          </w:p>
        </w:tc>
      </w:tr>
      <w:tr w:rsidR="009E475D" w:rsidRPr="00433ABE" w14:paraId="742A180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172F" w14:textId="77777777" w:rsidR="009E475D" w:rsidRPr="00433ABE" w:rsidRDefault="009E475D" w:rsidP="009E475D">
            <w:pPr>
              <w:pStyle w:val="TAN"/>
              <w:rPr>
                <w:color w:val="000000" w:themeColor="text1"/>
                <w:lang w:val="en-US"/>
              </w:rPr>
            </w:pPr>
            <w:r w:rsidRPr="00433ABE">
              <w:rPr>
                <w:color w:val="000000" w:themeColor="text1"/>
              </w:rPr>
              <w:t>NOTE 1: Satellite-UE elevation angle equal to 26.78 degrees, one-way delay equal to 129.74 ms and Doppler equal to -0.17 ppm.</w:t>
            </w:r>
          </w:p>
        </w:tc>
      </w:tr>
    </w:tbl>
    <w:p w14:paraId="0DE98A7C" w14:textId="77777777" w:rsidR="009E475D" w:rsidRPr="00433ABE" w:rsidRDefault="009E475D" w:rsidP="009E475D">
      <w:pPr>
        <w:rPr>
          <w:color w:val="000000" w:themeColor="text1"/>
        </w:rPr>
      </w:pPr>
    </w:p>
    <w:p w14:paraId="53726FEB" w14:textId="5F66F541" w:rsidR="009E475D" w:rsidRPr="00433ABE" w:rsidDel="00C73E2A" w:rsidRDefault="009E475D">
      <w:pPr>
        <w:pStyle w:val="TH"/>
        <w:rPr>
          <w:del w:id="341" w:author="R&amp;S" w:date="2024-02-19T11:30:00Z"/>
          <w:lang w:val="en-US"/>
        </w:rPr>
      </w:pPr>
      <w:r w:rsidRPr="00433ABE">
        <w:rPr>
          <w:lang w:eastAsia="en-GB"/>
        </w:rPr>
        <w:lastRenderedPageBreak/>
        <w:t>Table 6.4A.1</w:t>
      </w:r>
      <w:ins w:id="342" w:author="R&amp;S" w:date="2024-02-29T08:25:00Z">
        <w:r w:rsidR="008B49DA" w:rsidRPr="00433ABE">
          <w:rPr>
            <w:b w:val="0"/>
            <w:lang w:eastAsia="en-GB"/>
          </w:rPr>
          <w:t>_1</w:t>
        </w:r>
      </w:ins>
      <w:r w:rsidRPr="00433ABE">
        <w:rPr>
          <w:lang w:eastAsia="en-GB"/>
        </w:rPr>
        <w:t>.4.3-2b:</w:t>
      </w:r>
      <w:r w:rsidRPr="00433ABE">
        <w:rPr>
          <w:bCs/>
          <w:lang w:eastAsia="en-GB"/>
        </w:rPr>
        <w:t xml:space="preserve"> </w:t>
      </w:r>
      <w:ins w:id="343" w:author="R&amp;S" w:date="2024-02-19T11:29:00Z">
        <w:r w:rsidR="00C73E2A" w:rsidRPr="00433ABE">
          <w:rPr>
            <w:b w:val="0"/>
            <w:bCs/>
            <w:lang w:eastAsia="en-GB"/>
            <w:rPrChange w:id="344" w:author="R&amp;S" w:date="2024-02-19T11:30:00Z">
              <w:rPr>
                <w:b w:val="0"/>
                <w:bCs/>
                <w:color w:val="000000" w:themeColor="text1"/>
                <w:lang w:eastAsia="en-GB"/>
              </w:rPr>
            </w:rPrChange>
          </w:rPr>
          <w:t>Void</w:t>
        </w:r>
      </w:ins>
      <w:ins w:id="345" w:author="R&amp;S" w:date="2024-02-19T11:30:00Z">
        <w:r w:rsidR="00C73E2A" w:rsidRPr="00433ABE">
          <w:rPr>
            <w:b w:val="0"/>
            <w:bCs/>
            <w:lang w:eastAsia="en-GB"/>
            <w:rPrChange w:id="346" w:author="R&amp;S" w:date="2024-02-19T11:30:00Z">
              <w:rPr>
                <w:b w:val="0"/>
                <w:bCs/>
                <w:color w:val="000000" w:themeColor="text1"/>
                <w:lang w:eastAsia="en-GB"/>
              </w:rPr>
            </w:rPrChange>
          </w:rPr>
          <w:t xml:space="preserve"> </w:t>
        </w:r>
      </w:ins>
      <w:del w:id="347" w:author="R&amp;S" w:date="2024-02-19T11:30:00Z">
        <w:r w:rsidRPr="00433ABE" w:rsidDel="00C73E2A">
          <w:delText>SystemInformationBlockType31-eMTC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C73E2A" w14:paraId="6F16E636" w14:textId="0D111E27" w:rsidTr="009E475D">
        <w:trPr>
          <w:jc w:val="center"/>
          <w:del w:id="348"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C5F0A" w14:textId="424FDE54" w:rsidR="009E475D" w:rsidRPr="00433ABE" w:rsidDel="00C73E2A" w:rsidRDefault="009E475D">
            <w:pPr>
              <w:pStyle w:val="TH"/>
              <w:rPr>
                <w:del w:id="349" w:author="R&amp;S" w:date="2024-02-19T11:30:00Z"/>
                <w:szCs w:val="18"/>
                <w:lang w:eastAsia="en-GB"/>
              </w:rPr>
              <w:pPrChange w:id="350" w:author="R&amp;S" w:date="2024-02-20T11:35:00Z">
                <w:pPr>
                  <w:pStyle w:val="TAH"/>
                  <w:jc w:val="left"/>
                </w:pPr>
              </w:pPrChange>
            </w:pPr>
            <w:del w:id="351" w:author="R&amp;S" w:date="2024-02-19T11:30:00Z">
              <w:r w:rsidRPr="00433ABE" w:rsidDel="00C73E2A">
                <w:rPr>
                  <w:bCs/>
                  <w:lang w:eastAsia="en-GB"/>
                </w:rPr>
                <w:delText xml:space="preserve">Derivation Path: TS 36.508 Table FFS </w:delText>
              </w:r>
            </w:del>
          </w:p>
        </w:tc>
      </w:tr>
      <w:tr w:rsidR="009E475D" w:rsidRPr="00433ABE" w:rsidDel="00C73E2A" w14:paraId="569AE6EF" w14:textId="76601710" w:rsidTr="009E475D">
        <w:trPr>
          <w:jc w:val="center"/>
          <w:del w:id="35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A8ED1" w14:textId="77404DF3" w:rsidR="009E475D" w:rsidRPr="00433ABE" w:rsidDel="00C73E2A" w:rsidRDefault="009E475D">
            <w:pPr>
              <w:pStyle w:val="TH"/>
              <w:rPr>
                <w:del w:id="353" w:author="R&amp;S" w:date="2024-02-19T11:30:00Z"/>
                <w:bCs/>
                <w:lang w:eastAsia="en-GB"/>
              </w:rPr>
              <w:pPrChange w:id="354" w:author="R&amp;S" w:date="2024-02-20T11:35:00Z">
                <w:pPr>
                  <w:pStyle w:val="TAH"/>
                </w:pPr>
              </w:pPrChange>
            </w:pPr>
            <w:del w:id="355" w:author="R&amp;S" w:date="2024-02-19T11:30:00Z">
              <w:r w:rsidRPr="00433ABE" w:rsidDel="00C73E2A">
                <w:rPr>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95C2AA" w14:textId="78FB5876" w:rsidR="009E475D" w:rsidRPr="00433ABE" w:rsidDel="00C73E2A" w:rsidRDefault="009E475D">
            <w:pPr>
              <w:pStyle w:val="TH"/>
              <w:rPr>
                <w:del w:id="356" w:author="R&amp;S" w:date="2024-02-19T11:30:00Z"/>
                <w:lang w:eastAsia="en-GB"/>
              </w:rPr>
              <w:pPrChange w:id="357" w:author="R&amp;S" w:date="2024-02-20T11:35:00Z">
                <w:pPr>
                  <w:pStyle w:val="TAH"/>
                </w:pPr>
              </w:pPrChange>
            </w:pPr>
            <w:del w:id="358" w:author="R&amp;S" w:date="2024-02-19T11:30:00Z">
              <w:r w:rsidRPr="00433ABE" w:rsidDel="00C73E2A">
                <w:rPr>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9CC52" w14:textId="5D7DAA5D" w:rsidR="009E475D" w:rsidRPr="00433ABE" w:rsidDel="00C73E2A" w:rsidRDefault="009E475D">
            <w:pPr>
              <w:pStyle w:val="TH"/>
              <w:rPr>
                <w:del w:id="359" w:author="R&amp;S" w:date="2024-02-19T11:30:00Z"/>
                <w:lang w:eastAsia="en-GB"/>
              </w:rPr>
              <w:pPrChange w:id="360" w:author="R&amp;S" w:date="2024-02-20T11:35:00Z">
                <w:pPr>
                  <w:pStyle w:val="TAH"/>
                </w:pPr>
              </w:pPrChange>
            </w:pPr>
            <w:del w:id="361" w:author="R&amp;S" w:date="2024-02-19T11:30:00Z">
              <w:r w:rsidRPr="00433ABE" w:rsidDel="00C73E2A">
                <w:rPr>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005A75" w14:textId="38FDA999" w:rsidR="009E475D" w:rsidRPr="00433ABE" w:rsidDel="00C73E2A" w:rsidRDefault="009E475D">
            <w:pPr>
              <w:pStyle w:val="TH"/>
              <w:rPr>
                <w:del w:id="362" w:author="R&amp;S" w:date="2024-02-19T11:30:00Z"/>
                <w:lang w:eastAsia="en-GB"/>
              </w:rPr>
              <w:pPrChange w:id="363" w:author="R&amp;S" w:date="2024-02-20T11:35:00Z">
                <w:pPr>
                  <w:pStyle w:val="TAH"/>
                </w:pPr>
              </w:pPrChange>
            </w:pPr>
            <w:del w:id="364" w:author="R&amp;S" w:date="2024-02-19T11:30:00Z">
              <w:r w:rsidRPr="00433ABE" w:rsidDel="00C73E2A">
                <w:rPr>
                  <w:lang w:eastAsia="en-GB"/>
                </w:rPr>
                <w:delText>Condition</w:delText>
              </w:r>
            </w:del>
          </w:p>
        </w:tc>
      </w:tr>
      <w:tr w:rsidR="009E475D" w:rsidRPr="00433ABE" w:rsidDel="00C73E2A" w14:paraId="379C092C" w14:textId="03F20A25" w:rsidTr="009E475D">
        <w:trPr>
          <w:jc w:val="center"/>
          <w:del w:id="36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A5404" w14:textId="445346E8" w:rsidR="009E475D" w:rsidRPr="00433ABE" w:rsidDel="00C73E2A" w:rsidRDefault="009E475D">
            <w:pPr>
              <w:pStyle w:val="TH"/>
              <w:rPr>
                <w:del w:id="366" w:author="R&amp;S" w:date="2024-02-19T11:30:00Z"/>
                <w:lang w:eastAsia="en-GB"/>
              </w:rPr>
              <w:pPrChange w:id="367" w:author="R&amp;S" w:date="2024-02-20T11:35:00Z">
                <w:pPr>
                  <w:pStyle w:val="TAL"/>
                </w:pPr>
              </w:pPrChange>
            </w:pPr>
            <w:del w:id="368" w:author="R&amp;S" w:date="2024-02-19T11:30:00Z">
              <w:r w:rsidRPr="00433ABE" w:rsidDel="00C73E2A">
                <w:rPr>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95D43A" w14:textId="49D40FCB" w:rsidR="009E475D" w:rsidRPr="00433ABE" w:rsidDel="00C73E2A" w:rsidRDefault="009E475D">
            <w:pPr>
              <w:pStyle w:val="TH"/>
              <w:rPr>
                <w:del w:id="369" w:author="R&amp;S" w:date="2024-02-19T11:30:00Z"/>
                <w:lang w:eastAsia="en-GB"/>
              </w:rPr>
              <w:pPrChange w:id="37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FB8671" w14:textId="676EAC98" w:rsidR="009E475D" w:rsidRPr="00433ABE" w:rsidDel="00C73E2A" w:rsidRDefault="009E475D">
            <w:pPr>
              <w:pStyle w:val="TH"/>
              <w:rPr>
                <w:del w:id="371" w:author="R&amp;S" w:date="2024-02-19T11:30:00Z"/>
                <w:lang w:eastAsia="en-GB"/>
              </w:rPr>
              <w:pPrChange w:id="37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6180EF" w14:textId="1BE038DC" w:rsidR="009E475D" w:rsidRPr="00433ABE" w:rsidDel="00C73E2A" w:rsidRDefault="009E475D">
            <w:pPr>
              <w:pStyle w:val="TH"/>
              <w:rPr>
                <w:del w:id="373" w:author="R&amp;S" w:date="2024-02-19T11:30:00Z"/>
                <w:lang w:eastAsia="en-GB"/>
              </w:rPr>
              <w:pPrChange w:id="374" w:author="R&amp;S" w:date="2024-02-20T11:35:00Z">
                <w:pPr>
                  <w:pStyle w:val="TAL"/>
                </w:pPr>
              </w:pPrChange>
            </w:pPr>
          </w:p>
        </w:tc>
      </w:tr>
      <w:tr w:rsidR="009E475D" w:rsidRPr="00433ABE" w:rsidDel="00C73E2A" w14:paraId="1D0A73EC" w14:textId="5675F1E7" w:rsidTr="009E475D">
        <w:trPr>
          <w:jc w:val="center"/>
          <w:del w:id="37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8A73D" w14:textId="777BE616" w:rsidR="009E475D" w:rsidRPr="00433ABE" w:rsidDel="00C73E2A" w:rsidRDefault="009E475D">
            <w:pPr>
              <w:pStyle w:val="TH"/>
              <w:rPr>
                <w:del w:id="376" w:author="R&amp;S" w:date="2024-02-19T11:30:00Z"/>
                <w:lang w:eastAsia="en-GB"/>
              </w:rPr>
              <w:pPrChange w:id="377" w:author="R&amp;S" w:date="2024-02-20T11:35:00Z">
                <w:pPr>
                  <w:pStyle w:val="TAL"/>
                </w:pPr>
              </w:pPrChange>
            </w:pPr>
            <w:del w:id="378" w:author="R&amp;S" w:date="2024-02-19T11:30:00Z">
              <w:r w:rsidRPr="00433ABE" w:rsidDel="00C73E2A">
                <w:rPr>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D4B79C" w14:textId="6736C01E" w:rsidR="009E475D" w:rsidRPr="00433ABE" w:rsidDel="00C73E2A" w:rsidRDefault="009E475D">
            <w:pPr>
              <w:pStyle w:val="TH"/>
              <w:rPr>
                <w:del w:id="379" w:author="R&amp;S" w:date="2024-02-19T11:30:00Z"/>
                <w:lang w:eastAsia="en-GB"/>
              </w:rPr>
              <w:pPrChange w:id="38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94BD9A" w14:textId="3A752EEB" w:rsidR="009E475D" w:rsidRPr="00433ABE" w:rsidDel="00C73E2A" w:rsidRDefault="009E475D">
            <w:pPr>
              <w:pStyle w:val="TH"/>
              <w:rPr>
                <w:del w:id="381" w:author="R&amp;S" w:date="2024-02-19T11:30:00Z"/>
              </w:rPr>
              <w:pPrChange w:id="38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AA64C" w14:textId="3C95B60D" w:rsidR="009E475D" w:rsidRPr="00433ABE" w:rsidDel="00C73E2A" w:rsidRDefault="009E475D">
            <w:pPr>
              <w:pStyle w:val="TH"/>
              <w:rPr>
                <w:del w:id="383" w:author="R&amp;S" w:date="2024-02-19T11:30:00Z"/>
              </w:rPr>
              <w:pPrChange w:id="384" w:author="R&amp;S" w:date="2024-02-20T11:35:00Z">
                <w:pPr>
                  <w:pStyle w:val="TAL"/>
                </w:pPr>
              </w:pPrChange>
            </w:pPr>
          </w:p>
        </w:tc>
      </w:tr>
      <w:tr w:rsidR="009E475D" w:rsidRPr="00433ABE" w:rsidDel="00C73E2A" w14:paraId="2C4931AA" w14:textId="35CD7939" w:rsidTr="009E475D">
        <w:trPr>
          <w:jc w:val="center"/>
          <w:del w:id="38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DF50F" w14:textId="05CE1B50" w:rsidR="009E475D" w:rsidRPr="00433ABE" w:rsidDel="00C73E2A" w:rsidRDefault="009E475D">
            <w:pPr>
              <w:pStyle w:val="TH"/>
              <w:rPr>
                <w:del w:id="386" w:author="R&amp;S" w:date="2024-02-19T11:30:00Z"/>
                <w:lang w:eastAsia="en-GB"/>
              </w:rPr>
              <w:pPrChange w:id="387" w:author="R&amp;S" w:date="2024-02-20T11:35:00Z">
                <w:pPr>
                  <w:pStyle w:val="TAL"/>
                </w:pPr>
              </w:pPrChange>
            </w:pPr>
            <w:del w:id="388" w:author="R&amp;S" w:date="2024-02-19T11:30:00Z">
              <w:r w:rsidRPr="00433ABE" w:rsidDel="00C73E2A">
                <w:rPr>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F7F" w14:textId="4EFA9139" w:rsidR="009E475D" w:rsidRPr="00433ABE" w:rsidDel="00C73E2A" w:rsidRDefault="009E475D">
            <w:pPr>
              <w:pStyle w:val="TH"/>
              <w:rPr>
                <w:del w:id="389" w:author="R&amp;S" w:date="2024-02-19T11:30:00Z"/>
                <w:lang w:eastAsia="en-GB"/>
              </w:rPr>
              <w:pPrChange w:id="39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26D2D" w14:textId="7DA20448" w:rsidR="009E475D" w:rsidRPr="00433ABE" w:rsidDel="00C73E2A" w:rsidRDefault="009E475D">
            <w:pPr>
              <w:pStyle w:val="TH"/>
              <w:rPr>
                <w:del w:id="391" w:author="R&amp;S" w:date="2024-02-19T11:30:00Z"/>
                <w:i/>
                <w:iCs/>
                <w:lang w:eastAsia="en-GB"/>
              </w:rPr>
              <w:pPrChange w:id="39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A342DE" w14:textId="4B8B306C" w:rsidR="009E475D" w:rsidRPr="00433ABE" w:rsidDel="00C73E2A" w:rsidRDefault="009E475D">
            <w:pPr>
              <w:pStyle w:val="TH"/>
              <w:rPr>
                <w:del w:id="393" w:author="R&amp;S" w:date="2024-02-19T11:30:00Z"/>
                <w:lang w:eastAsia="en-GB"/>
              </w:rPr>
              <w:pPrChange w:id="394" w:author="R&amp;S" w:date="2024-02-20T11:35:00Z">
                <w:pPr>
                  <w:pStyle w:val="TAL"/>
                </w:pPr>
              </w:pPrChange>
            </w:pPr>
          </w:p>
        </w:tc>
      </w:tr>
      <w:tr w:rsidR="009E475D" w:rsidRPr="00433ABE" w:rsidDel="00C73E2A" w14:paraId="73313D4A" w14:textId="40358568" w:rsidTr="009E475D">
        <w:trPr>
          <w:jc w:val="center"/>
          <w:del w:id="39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319A2" w14:textId="26B05F51" w:rsidR="009E475D" w:rsidRPr="00433ABE" w:rsidDel="00C73E2A" w:rsidRDefault="009E475D">
            <w:pPr>
              <w:pStyle w:val="TH"/>
              <w:rPr>
                <w:del w:id="396" w:author="R&amp;S" w:date="2024-02-19T11:30:00Z"/>
                <w:lang w:eastAsia="en-GB"/>
              </w:rPr>
              <w:pPrChange w:id="397" w:author="R&amp;S" w:date="2024-02-20T11:35:00Z">
                <w:pPr>
                  <w:pStyle w:val="TAL"/>
                </w:pPr>
              </w:pPrChange>
            </w:pPr>
            <w:del w:id="398" w:author="R&amp;S" w:date="2024-02-19T11:30:00Z">
              <w:r w:rsidRPr="00433ABE" w:rsidDel="00C73E2A">
                <w:rPr>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FB0B49" w14:textId="57457792" w:rsidR="009E475D" w:rsidRPr="00433ABE" w:rsidDel="00C73E2A" w:rsidRDefault="009E475D">
            <w:pPr>
              <w:pStyle w:val="TH"/>
              <w:rPr>
                <w:del w:id="399" w:author="R&amp;S" w:date="2024-02-19T11:30:00Z"/>
              </w:rPr>
              <w:pPrChange w:id="40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ECA22C" w14:textId="1F091161" w:rsidR="009E475D" w:rsidRPr="00433ABE" w:rsidDel="00C73E2A" w:rsidRDefault="009E475D">
            <w:pPr>
              <w:pStyle w:val="TH"/>
              <w:rPr>
                <w:del w:id="401" w:author="R&amp;S" w:date="2024-02-19T11:30:00Z"/>
                <w:i/>
                <w:iCs/>
                <w:lang w:eastAsia="en-GB"/>
              </w:rPr>
              <w:pPrChange w:id="40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643BB" w14:textId="39EC7AF3" w:rsidR="009E475D" w:rsidRPr="00433ABE" w:rsidDel="00C73E2A" w:rsidRDefault="009E475D">
            <w:pPr>
              <w:pStyle w:val="TH"/>
              <w:rPr>
                <w:del w:id="403" w:author="R&amp;S" w:date="2024-02-19T11:30:00Z"/>
                <w:i/>
                <w:iCs/>
                <w:lang w:eastAsia="en-GB"/>
              </w:rPr>
              <w:pPrChange w:id="404" w:author="R&amp;S" w:date="2024-02-20T11:35:00Z">
                <w:pPr/>
              </w:pPrChange>
            </w:pPr>
          </w:p>
        </w:tc>
      </w:tr>
      <w:tr w:rsidR="009E475D" w:rsidRPr="00433ABE" w:rsidDel="00C73E2A" w14:paraId="44C61F5F" w14:textId="2203FDE3" w:rsidTr="009E475D">
        <w:trPr>
          <w:jc w:val="center"/>
          <w:del w:id="40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9305A" w14:textId="56C752CF" w:rsidR="009E475D" w:rsidRPr="00433ABE" w:rsidDel="00C73E2A" w:rsidRDefault="009E475D">
            <w:pPr>
              <w:pStyle w:val="TH"/>
              <w:rPr>
                <w:del w:id="406" w:author="R&amp;S" w:date="2024-02-19T11:30:00Z"/>
                <w:rFonts w:cs="Arial"/>
                <w:szCs w:val="18"/>
                <w:lang w:eastAsia="en-GB"/>
              </w:rPr>
              <w:pPrChange w:id="407" w:author="R&amp;S" w:date="2024-02-20T11:35:00Z">
                <w:pPr>
                  <w:pStyle w:val="TAL"/>
                </w:pPr>
              </w:pPrChange>
            </w:pPr>
            <w:del w:id="408" w:author="R&amp;S" w:date="2024-02-19T11:30:00Z">
              <w:r w:rsidRPr="00433ABE" w:rsidDel="00C73E2A">
                <w:rPr>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90B8E6" w14:textId="781E53E7" w:rsidR="009E475D" w:rsidRPr="00433ABE" w:rsidDel="00C73E2A" w:rsidRDefault="009E475D">
            <w:pPr>
              <w:pStyle w:val="TH"/>
              <w:rPr>
                <w:del w:id="409" w:author="R&amp;S" w:date="2024-02-19T11:30:00Z"/>
              </w:rPr>
              <w:pPrChange w:id="410" w:author="R&amp;S" w:date="2024-02-20T11:35:00Z">
                <w:pPr>
                  <w:pStyle w:val="TAL"/>
                </w:pPr>
              </w:pPrChange>
            </w:pPr>
            <w:del w:id="411" w:author="R&amp;S" w:date="2024-02-19T11:30:00Z">
              <w:r w:rsidRPr="00433ABE" w:rsidDel="00C73E2A">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21EFB" w14:textId="3E85AEA4" w:rsidR="009E475D" w:rsidRPr="00433ABE" w:rsidDel="00C73E2A" w:rsidRDefault="009E475D">
            <w:pPr>
              <w:pStyle w:val="TH"/>
              <w:rPr>
                <w:del w:id="412" w:author="R&amp;S" w:date="2024-02-19T11:30:00Z"/>
                <w:i/>
                <w:iCs/>
                <w:lang w:eastAsia="en-GB"/>
              </w:rPr>
              <w:pPrChange w:id="41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B4B56" w14:textId="2989AECF" w:rsidR="009E475D" w:rsidRPr="00433ABE" w:rsidDel="00C73E2A" w:rsidRDefault="009E475D">
            <w:pPr>
              <w:pStyle w:val="TH"/>
              <w:rPr>
                <w:del w:id="414" w:author="R&amp;S" w:date="2024-02-19T11:30:00Z"/>
                <w:lang w:eastAsia="en-GB"/>
              </w:rPr>
              <w:pPrChange w:id="415" w:author="R&amp;S" w:date="2024-02-20T11:35:00Z">
                <w:pPr>
                  <w:pStyle w:val="TAL"/>
                </w:pPr>
              </w:pPrChange>
            </w:pPr>
          </w:p>
        </w:tc>
      </w:tr>
      <w:tr w:rsidR="009E475D" w:rsidRPr="00433ABE" w:rsidDel="00C73E2A" w14:paraId="36FF5BE6" w14:textId="4DF4052C" w:rsidTr="009E475D">
        <w:trPr>
          <w:jc w:val="center"/>
          <w:del w:id="416"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E6689" w14:textId="0E2FBA45" w:rsidR="009E475D" w:rsidRPr="00433ABE" w:rsidDel="00C73E2A" w:rsidRDefault="009E475D">
            <w:pPr>
              <w:pStyle w:val="TH"/>
              <w:rPr>
                <w:del w:id="417" w:author="R&amp;S" w:date="2024-02-19T11:30:00Z"/>
                <w:lang w:eastAsia="en-GB"/>
              </w:rPr>
              <w:pPrChange w:id="418" w:author="R&amp;S" w:date="2024-02-20T11:35:00Z">
                <w:pPr>
                  <w:pStyle w:val="TAL"/>
                </w:pPr>
              </w:pPrChange>
            </w:pPr>
            <w:del w:id="419" w:author="R&amp;S" w:date="2024-02-19T11:30:00Z">
              <w:r w:rsidRPr="00433ABE" w:rsidDel="00C73E2A">
                <w:rPr>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08C9B" w14:textId="5809A382" w:rsidR="009E475D" w:rsidRPr="00433ABE" w:rsidDel="00C73E2A" w:rsidRDefault="009E475D">
            <w:pPr>
              <w:pStyle w:val="TH"/>
              <w:rPr>
                <w:del w:id="420" w:author="R&amp;S" w:date="2024-02-19T11:30:00Z"/>
              </w:rPr>
              <w:pPrChange w:id="421" w:author="R&amp;S" w:date="2024-02-20T11:35:00Z">
                <w:pPr>
                  <w:pStyle w:val="TAL"/>
                </w:pPr>
              </w:pPrChange>
            </w:pPr>
            <w:del w:id="422" w:author="R&amp;S" w:date="2024-02-19T11:30:00Z">
              <w:r w:rsidRPr="00433ABE" w:rsidDel="00C73E2A">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EF373" w14:textId="04D2A625" w:rsidR="009E475D" w:rsidRPr="00433ABE" w:rsidDel="00C73E2A" w:rsidRDefault="009E475D">
            <w:pPr>
              <w:pStyle w:val="TH"/>
              <w:rPr>
                <w:del w:id="423" w:author="R&amp;S" w:date="2024-02-19T11:30:00Z"/>
                <w:i/>
                <w:iCs/>
                <w:lang w:eastAsia="en-GB"/>
              </w:rPr>
              <w:pPrChange w:id="42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0E2DCA" w14:textId="203C8CD8" w:rsidR="009E475D" w:rsidRPr="00433ABE" w:rsidDel="00C73E2A" w:rsidRDefault="009E475D">
            <w:pPr>
              <w:pStyle w:val="TH"/>
              <w:rPr>
                <w:del w:id="425" w:author="R&amp;S" w:date="2024-02-19T11:30:00Z"/>
                <w:lang w:eastAsia="en-GB"/>
              </w:rPr>
              <w:pPrChange w:id="426" w:author="R&amp;S" w:date="2024-02-20T11:35:00Z">
                <w:pPr>
                  <w:pStyle w:val="TAL"/>
                </w:pPr>
              </w:pPrChange>
            </w:pPr>
          </w:p>
        </w:tc>
      </w:tr>
      <w:tr w:rsidR="009E475D" w:rsidRPr="00433ABE" w:rsidDel="00C73E2A" w14:paraId="1B2DBD08" w14:textId="0343BAC9" w:rsidTr="009E475D">
        <w:trPr>
          <w:jc w:val="center"/>
          <w:del w:id="42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6543" w14:textId="2577467F" w:rsidR="009E475D" w:rsidRPr="00433ABE" w:rsidDel="00C73E2A" w:rsidRDefault="009E475D">
            <w:pPr>
              <w:pStyle w:val="TH"/>
              <w:rPr>
                <w:del w:id="428" w:author="R&amp;S" w:date="2024-02-19T11:30:00Z"/>
                <w:lang w:eastAsia="en-GB"/>
              </w:rPr>
              <w:pPrChange w:id="429" w:author="R&amp;S" w:date="2024-02-20T11:35:00Z">
                <w:pPr>
                  <w:pStyle w:val="TAL"/>
                </w:pPr>
              </w:pPrChange>
            </w:pPr>
            <w:del w:id="430" w:author="R&amp;S" w:date="2024-02-19T11:30:00Z">
              <w:r w:rsidRPr="00433ABE" w:rsidDel="00C73E2A">
                <w:rPr>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BAABF6" w14:textId="6BD843FC" w:rsidR="009E475D" w:rsidRPr="00433ABE" w:rsidDel="00C73E2A" w:rsidRDefault="009E475D">
            <w:pPr>
              <w:pStyle w:val="TH"/>
              <w:rPr>
                <w:del w:id="431" w:author="R&amp;S" w:date="2024-02-19T11:30:00Z"/>
              </w:rPr>
              <w:pPrChange w:id="432" w:author="R&amp;S" w:date="2024-02-20T11:35:00Z">
                <w:pPr>
                  <w:pStyle w:val="TAL"/>
                </w:pPr>
              </w:pPrChange>
            </w:pPr>
            <w:del w:id="433" w:author="R&amp;S" w:date="2024-02-19T11:30:00Z">
              <w:r w:rsidRPr="00433ABE" w:rsidDel="00C73E2A">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63B024" w14:textId="62B5102F" w:rsidR="009E475D" w:rsidRPr="00433ABE" w:rsidDel="00C73E2A" w:rsidRDefault="009E475D">
            <w:pPr>
              <w:pStyle w:val="TH"/>
              <w:rPr>
                <w:del w:id="434" w:author="R&amp;S" w:date="2024-02-19T11:30:00Z"/>
                <w:i/>
                <w:iCs/>
                <w:lang w:eastAsia="en-GB"/>
              </w:rPr>
              <w:pPrChange w:id="43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6942A1" w14:textId="573ABBCE" w:rsidR="009E475D" w:rsidRPr="00433ABE" w:rsidDel="00C73E2A" w:rsidRDefault="009E475D">
            <w:pPr>
              <w:pStyle w:val="TH"/>
              <w:rPr>
                <w:del w:id="436" w:author="R&amp;S" w:date="2024-02-19T11:30:00Z"/>
                <w:lang w:eastAsia="en-GB"/>
              </w:rPr>
              <w:pPrChange w:id="437" w:author="R&amp;S" w:date="2024-02-20T11:35:00Z">
                <w:pPr>
                  <w:pStyle w:val="TAL"/>
                </w:pPr>
              </w:pPrChange>
            </w:pPr>
          </w:p>
        </w:tc>
      </w:tr>
      <w:tr w:rsidR="009E475D" w:rsidRPr="00433ABE" w:rsidDel="00C73E2A" w14:paraId="69242410" w14:textId="5304DDBD" w:rsidTr="009E475D">
        <w:trPr>
          <w:jc w:val="center"/>
          <w:del w:id="43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9ABA2" w14:textId="5861688A" w:rsidR="009E475D" w:rsidRPr="00433ABE" w:rsidDel="00C73E2A" w:rsidRDefault="009E475D">
            <w:pPr>
              <w:pStyle w:val="TH"/>
              <w:rPr>
                <w:del w:id="439" w:author="R&amp;S" w:date="2024-02-19T11:30:00Z"/>
                <w:lang w:eastAsia="en-GB"/>
              </w:rPr>
              <w:pPrChange w:id="440" w:author="R&amp;S" w:date="2024-02-20T11:35:00Z">
                <w:pPr>
                  <w:pStyle w:val="TAL"/>
                </w:pPr>
              </w:pPrChange>
            </w:pPr>
            <w:del w:id="441" w:author="R&amp;S" w:date="2024-02-19T11:30:00Z">
              <w:r w:rsidRPr="00433ABE" w:rsidDel="00C73E2A">
                <w:rPr>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FA3A86" w14:textId="2BF466D4" w:rsidR="009E475D" w:rsidRPr="00433ABE" w:rsidDel="00C73E2A" w:rsidRDefault="009E475D">
            <w:pPr>
              <w:pStyle w:val="TH"/>
              <w:rPr>
                <w:del w:id="442" w:author="R&amp;S" w:date="2024-02-19T11:30:00Z"/>
              </w:rPr>
              <w:pPrChange w:id="443" w:author="R&amp;S" w:date="2024-02-20T11:35:00Z">
                <w:pPr>
                  <w:pStyle w:val="TAL"/>
                </w:pPr>
              </w:pPrChange>
            </w:pPr>
            <w:del w:id="444" w:author="R&amp;S" w:date="2024-02-19T11:30:00Z">
              <w:r w:rsidRPr="00433ABE" w:rsidDel="00C73E2A">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A3E3E6" w14:textId="5A19A4B0" w:rsidR="009E475D" w:rsidRPr="00433ABE" w:rsidDel="00C73E2A" w:rsidRDefault="009E475D">
            <w:pPr>
              <w:pStyle w:val="TH"/>
              <w:rPr>
                <w:del w:id="445" w:author="R&amp;S" w:date="2024-02-19T11:30:00Z"/>
                <w:i/>
                <w:iCs/>
                <w:lang w:eastAsia="en-GB"/>
              </w:rPr>
              <w:pPrChange w:id="44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AB165" w14:textId="24CFCD54" w:rsidR="009E475D" w:rsidRPr="00433ABE" w:rsidDel="00C73E2A" w:rsidRDefault="009E475D">
            <w:pPr>
              <w:pStyle w:val="TH"/>
              <w:rPr>
                <w:del w:id="447" w:author="R&amp;S" w:date="2024-02-19T11:30:00Z"/>
                <w:lang w:eastAsia="en-GB"/>
              </w:rPr>
              <w:pPrChange w:id="448" w:author="R&amp;S" w:date="2024-02-20T11:35:00Z">
                <w:pPr>
                  <w:pStyle w:val="TAL"/>
                </w:pPr>
              </w:pPrChange>
            </w:pPr>
          </w:p>
        </w:tc>
      </w:tr>
      <w:tr w:rsidR="009E475D" w:rsidRPr="00433ABE" w:rsidDel="00C73E2A" w14:paraId="74A93AB0" w14:textId="11C32389" w:rsidTr="009E475D">
        <w:trPr>
          <w:jc w:val="center"/>
          <w:del w:id="44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878BE" w14:textId="7CBB8DC6" w:rsidR="009E475D" w:rsidRPr="00433ABE" w:rsidDel="00C73E2A" w:rsidRDefault="009E475D">
            <w:pPr>
              <w:pStyle w:val="TH"/>
              <w:rPr>
                <w:del w:id="450" w:author="R&amp;S" w:date="2024-02-19T11:30:00Z"/>
                <w:lang w:eastAsia="en-GB"/>
              </w:rPr>
              <w:pPrChange w:id="451" w:author="R&amp;S" w:date="2024-02-20T11:35:00Z">
                <w:pPr>
                  <w:pStyle w:val="TAL"/>
                </w:pPr>
              </w:pPrChange>
            </w:pPr>
            <w:del w:id="452" w:author="R&amp;S" w:date="2024-02-19T11:30:00Z">
              <w:r w:rsidRPr="00433ABE" w:rsidDel="00C73E2A">
                <w:rPr>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8CDF53" w14:textId="423AD745" w:rsidR="009E475D" w:rsidRPr="00433ABE" w:rsidDel="00C73E2A" w:rsidRDefault="009E475D">
            <w:pPr>
              <w:pStyle w:val="TH"/>
              <w:rPr>
                <w:del w:id="453" w:author="R&amp;S" w:date="2024-02-19T11:30:00Z"/>
              </w:rPr>
              <w:pPrChange w:id="454" w:author="R&amp;S" w:date="2024-02-20T11:35:00Z">
                <w:pPr>
                  <w:pStyle w:val="TAL"/>
                </w:pPr>
              </w:pPrChange>
            </w:pPr>
            <w:del w:id="455" w:author="R&amp;S" w:date="2024-02-19T11:30:00Z">
              <w:r w:rsidRPr="00433ABE" w:rsidDel="00C73E2A">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6045E0" w14:textId="66615319" w:rsidR="009E475D" w:rsidRPr="00433ABE" w:rsidDel="00C73E2A" w:rsidRDefault="009E475D">
            <w:pPr>
              <w:pStyle w:val="TH"/>
              <w:rPr>
                <w:del w:id="456" w:author="R&amp;S" w:date="2024-02-19T11:30:00Z"/>
                <w:i/>
                <w:iCs/>
                <w:lang w:eastAsia="en-GB"/>
              </w:rPr>
              <w:pPrChange w:id="45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656A3B" w14:textId="3EBDC88A" w:rsidR="009E475D" w:rsidRPr="00433ABE" w:rsidDel="00C73E2A" w:rsidRDefault="009E475D">
            <w:pPr>
              <w:pStyle w:val="TH"/>
              <w:rPr>
                <w:del w:id="458" w:author="R&amp;S" w:date="2024-02-19T11:30:00Z"/>
                <w:lang w:eastAsia="en-GB"/>
              </w:rPr>
              <w:pPrChange w:id="459" w:author="R&amp;S" w:date="2024-02-20T11:35:00Z">
                <w:pPr>
                  <w:pStyle w:val="TAL"/>
                </w:pPr>
              </w:pPrChange>
            </w:pPr>
          </w:p>
        </w:tc>
      </w:tr>
      <w:tr w:rsidR="009E475D" w:rsidRPr="00433ABE" w:rsidDel="00C73E2A" w14:paraId="421404C0" w14:textId="0838D80F" w:rsidTr="009E475D">
        <w:trPr>
          <w:jc w:val="center"/>
          <w:del w:id="46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D694D" w14:textId="06370A9A" w:rsidR="009E475D" w:rsidRPr="00433ABE" w:rsidDel="00C73E2A" w:rsidRDefault="009E475D">
            <w:pPr>
              <w:pStyle w:val="TH"/>
              <w:rPr>
                <w:del w:id="461" w:author="R&amp;S" w:date="2024-02-19T11:30:00Z"/>
                <w:lang w:eastAsia="en-GB"/>
              </w:rPr>
              <w:pPrChange w:id="462" w:author="R&amp;S" w:date="2024-02-20T11:35:00Z">
                <w:pPr>
                  <w:pStyle w:val="TAL"/>
                </w:pPr>
              </w:pPrChange>
            </w:pPr>
            <w:del w:id="463" w:author="R&amp;S" w:date="2024-02-19T11:30:00Z">
              <w:r w:rsidRPr="00433ABE" w:rsidDel="00C73E2A">
                <w:rPr>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FD7016" w14:textId="089E6288" w:rsidR="009E475D" w:rsidRPr="00433ABE" w:rsidDel="00C73E2A" w:rsidRDefault="009E475D">
            <w:pPr>
              <w:pStyle w:val="TH"/>
              <w:rPr>
                <w:del w:id="464" w:author="R&amp;S" w:date="2024-02-19T11:30:00Z"/>
              </w:rPr>
              <w:pPrChange w:id="465" w:author="R&amp;S" w:date="2024-02-20T11:35:00Z">
                <w:pPr>
                  <w:pStyle w:val="TAL"/>
                </w:pPr>
              </w:pPrChange>
            </w:pPr>
            <w:del w:id="466" w:author="R&amp;S" w:date="2024-02-19T11:30:00Z">
              <w:r w:rsidRPr="00433ABE" w:rsidDel="00C73E2A">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1CFEA" w14:textId="3F36B1CE" w:rsidR="009E475D" w:rsidRPr="00433ABE" w:rsidDel="00C73E2A" w:rsidRDefault="009E475D">
            <w:pPr>
              <w:pStyle w:val="TH"/>
              <w:rPr>
                <w:del w:id="467" w:author="R&amp;S" w:date="2024-02-19T11:30:00Z"/>
                <w:i/>
                <w:iCs/>
                <w:lang w:eastAsia="en-GB"/>
              </w:rPr>
              <w:pPrChange w:id="46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0845" w14:textId="305000BB" w:rsidR="009E475D" w:rsidRPr="00433ABE" w:rsidDel="00C73E2A" w:rsidRDefault="009E475D">
            <w:pPr>
              <w:pStyle w:val="TH"/>
              <w:rPr>
                <w:del w:id="469" w:author="R&amp;S" w:date="2024-02-19T11:30:00Z"/>
                <w:lang w:eastAsia="en-GB"/>
              </w:rPr>
              <w:pPrChange w:id="470" w:author="R&amp;S" w:date="2024-02-20T11:35:00Z">
                <w:pPr>
                  <w:pStyle w:val="TAL"/>
                </w:pPr>
              </w:pPrChange>
            </w:pPr>
          </w:p>
        </w:tc>
      </w:tr>
      <w:tr w:rsidR="009E475D" w:rsidRPr="00433ABE" w:rsidDel="00C73E2A" w14:paraId="0E7D15F5" w14:textId="7BC79BF1" w:rsidTr="009E475D">
        <w:trPr>
          <w:jc w:val="center"/>
          <w:del w:id="47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710BF" w14:textId="07C56DED" w:rsidR="009E475D" w:rsidRPr="00433ABE" w:rsidDel="00C73E2A" w:rsidRDefault="009E475D">
            <w:pPr>
              <w:pStyle w:val="TH"/>
              <w:rPr>
                <w:del w:id="472" w:author="R&amp;S" w:date="2024-02-19T11:30:00Z"/>
                <w:lang w:eastAsia="en-GB"/>
              </w:rPr>
              <w:pPrChange w:id="473" w:author="R&amp;S" w:date="2024-02-20T11:35:00Z">
                <w:pPr>
                  <w:pStyle w:val="TAL"/>
                </w:pPr>
              </w:pPrChange>
            </w:pPr>
            <w:del w:id="474" w:author="R&amp;S" w:date="2024-02-19T11:30:00Z">
              <w:r w:rsidRPr="00433ABE" w:rsidDel="00C73E2A">
                <w:rPr>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A1E71" w14:textId="3C16D299" w:rsidR="009E475D" w:rsidRPr="00433ABE" w:rsidDel="00C73E2A" w:rsidRDefault="009E475D">
            <w:pPr>
              <w:pStyle w:val="TH"/>
              <w:rPr>
                <w:del w:id="475" w:author="R&amp;S" w:date="2024-02-19T11:30:00Z"/>
              </w:rPr>
              <w:pPrChange w:id="47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EB196" w14:textId="529A0595" w:rsidR="009E475D" w:rsidRPr="00433ABE" w:rsidDel="00C73E2A" w:rsidRDefault="009E475D">
            <w:pPr>
              <w:pStyle w:val="TH"/>
              <w:rPr>
                <w:del w:id="477" w:author="R&amp;S" w:date="2024-02-19T11:30:00Z"/>
                <w:i/>
                <w:iCs/>
                <w:lang w:eastAsia="en-GB"/>
              </w:rPr>
              <w:pPrChange w:id="47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FADD9" w14:textId="79D50256" w:rsidR="009E475D" w:rsidRPr="00433ABE" w:rsidDel="00C73E2A" w:rsidRDefault="009E475D">
            <w:pPr>
              <w:pStyle w:val="TH"/>
              <w:rPr>
                <w:del w:id="479" w:author="R&amp;S" w:date="2024-02-19T11:30:00Z"/>
                <w:lang w:eastAsia="en-GB"/>
              </w:rPr>
              <w:pPrChange w:id="480" w:author="R&amp;S" w:date="2024-02-20T11:35:00Z">
                <w:pPr>
                  <w:pStyle w:val="TAL"/>
                </w:pPr>
              </w:pPrChange>
            </w:pPr>
          </w:p>
        </w:tc>
      </w:tr>
      <w:tr w:rsidR="009E475D" w:rsidRPr="00433ABE" w:rsidDel="00C73E2A" w14:paraId="35CD3320" w14:textId="7D5D6488" w:rsidTr="009E475D">
        <w:trPr>
          <w:jc w:val="center"/>
          <w:del w:id="481"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C00D5A" w14:textId="795CEF83" w:rsidR="009E475D" w:rsidRPr="00433ABE" w:rsidDel="00C73E2A" w:rsidRDefault="009E475D">
            <w:pPr>
              <w:pStyle w:val="TH"/>
              <w:rPr>
                <w:del w:id="482" w:author="R&amp;S" w:date="2024-02-19T11:30:00Z"/>
                <w:lang w:val="en-US"/>
              </w:rPr>
              <w:pPrChange w:id="483" w:author="R&amp;S" w:date="2024-02-20T11:35:00Z">
                <w:pPr>
                  <w:pStyle w:val="TAN"/>
                </w:pPr>
              </w:pPrChange>
            </w:pPr>
            <w:del w:id="484" w:author="R&amp;S" w:date="2024-02-19T11:30:00Z">
              <w:r w:rsidRPr="00433ABE" w:rsidDel="00C73E2A">
                <w:delText>NOTE 1: Satellite-UE elevation angle equal to 169.97 degrees, one-way delay equal to 6.60 ms and Doppler equal to -22.62 ppm.</w:delText>
              </w:r>
            </w:del>
          </w:p>
        </w:tc>
      </w:tr>
    </w:tbl>
    <w:p w14:paraId="1C2F2F2A" w14:textId="77777777" w:rsidR="009E475D" w:rsidRPr="00433ABE" w:rsidRDefault="009E475D">
      <w:pPr>
        <w:pStyle w:val="TH"/>
        <w:pPrChange w:id="485" w:author="R&amp;S" w:date="2024-02-20T11:35:00Z">
          <w:pPr/>
        </w:pPrChange>
      </w:pPr>
    </w:p>
    <w:p w14:paraId="59311E3F" w14:textId="047414CC" w:rsidR="009E475D" w:rsidRPr="00433ABE" w:rsidRDefault="009E475D" w:rsidP="009E475D">
      <w:pPr>
        <w:pStyle w:val="TH"/>
        <w:rPr>
          <w:color w:val="000000" w:themeColor="text1"/>
          <w:lang w:val="en-US"/>
        </w:rPr>
      </w:pPr>
      <w:r w:rsidRPr="00433ABE">
        <w:rPr>
          <w:color w:val="000000" w:themeColor="text1"/>
          <w:lang w:eastAsia="en-GB"/>
        </w:rPr>
        <w:t>Table 6.4A.1</w:t>
      </w:r>
      <w:ins w:id="486" w:author="R&amp;S" w:date="2024-02-29T08:25:00Z">
        <w:r w:rsidR="008B49DA" w:rsidRPr="00433ABE">
          <w:rPr>
            <w:color w:val="000000" w:themeColor="text1"/>
            <w:lang w:eastAsia="en-GB"/>
          </w:rPr>
          <w:t>_1</w:t>
        </w:r>
      </w:ins>
      <w:r w:rsidRPr="00433ABE">
        <w:rPr>
          <w:color w:val="000000" w:themeColor="text1"/>
          <w:lang w:eastAsia="en-GB"/>
        </w:rPr>
        <w:t>.4.3-3a:</w:t>
      </w:r>
      <w:r w:rsidRPr="00433ABE">
        <w:rPr>
          <w:b w:val="0"/>
          <w:bCs/>
          <w:color w:val="000000" w:themeColor="text1"/>
          <w:lang w:eastAsia="en-GB"/>
        </w:rPr>
        <w:t xml:space="preserve"> </w:t>
      </w:r>
      <w:r w:rsidRPr="00433ABE">
        <w:rPr>
          <w:color w:val="000000" w:themeColor="text1"/>
        </w:rPr>
        <w:t>SystemInformationBlockType31-eMTC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6EA65939"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2355F" w14:textId="33ED543A" w:rsidR="009E475D" w:rsidRPr="00433ABE" w:rsidRDefault="009E475D" w:rsidP="009E475D">
            <w:pPr>
              <w:pStyle w:val="TAH"/>
              <w:jc w:val="left"/>
              <w:rPr>
                <w:b w:val="0"/>
                <w:color w:val="000000" w:themeColor="text1"/>
                <w:szCs w:val="18"/>
                <w:lang w:eastAsia="en-GB"/>
              </w:rPr>
            </w:pPr>
            <w:r w:rsidRPr="00433ABE">
              <w:rPr>
                <w:b w:val="0"/>
                <w:bCs/>
                <w:color w:val="000000" w:themeColor="text1"/>
                <w:lang w:eastAsia="en-GB"/>
              </w:rPr>
              <w:t xml:space="preserve">Derivation Path: TS 36.508 </w:t>
            </w:r>
            <w:ins w:id="487" w:author="R&amp;S" w:date="2024-02-27T07:47:00Z">
              <w:r w:rsidR="009941AD" w:rsidRPr="00433ABE">
                <w:rPr>
                  <w:b w:val="0"/>
                  <w:bCs/>
                  <w:color w:val="000000" w:themeColor="text1"/>
                  <w:lang w:eastAsia="en-GB"/>
                </w:rPr>
                <w:t xml:space="preserve">[12] </w:t>
              </w:r>
            </w:ins>
            <w:r w:rsidRPr="00433ABE">
              <w:rPr>
                <w:b w:val="0"/>
                <w:bCs/>
                <w:color w:val="000000" w:themeColor="text1"/>
                <w:lang w:eastAsia="en-GB"/>
              </w:rPr>
              <w:t xml:space="preserve">Table </w:t>
            </w:r>
            <w:del w:id="488" w:author="R&amp;S" w:date="2024-02-27T07:47:00Z">
              <w:r w:rsidRPr="00433ABE" w:rsidDel="009941AD">
                <w:rPr>
                  <w:b w:val="0"/>
                  <w:bCs/>
                  <w:color w:val="000000" w:themeColor="text1"/>
                  <w:lang w:eastAsia="en-GB"/>
                </w:rPr>
                <w:delText>FFS</w:delText>
              </w:r>
            </w:del>
            <w:r w:rsidRPr="00433ABE">
              <w:rPr>
                <w:b w:val="0"/>
                <w:bCs/>
                <w:color w:val="000000" w:themeColor="text1"/>
                <w:lang w:eastAsia="en-GB"/>
              </w:rPr>
              <w:t xml:space="preserve"> </w:t>
            </w:r>
            <w:ins w:id="489" w:author="R&amp;S" w:date="2024-02-27T07:47:00Z">
              <w:r w:rsidR="009941AD" w:rsidRPr="00433ABE">
                <w:rPr>
                  <w:b w:val="0"/>
                  <w:bCs/>
                  <w:color w:val="000000" w:themeColor="text1"/>
                  <w:lang w:eastAsia="en-GB"/>
                </w:rPr>
                <w:t>5.6.3.1-1</w:t>
              </w:r>
            </w:ins>
          </w:p>
        </w:tc>
      </w:tr>
      <w:tr w:rsidR="009E475D" w:rsidRPr="00433ABE" w14:paraId="323C2E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9C621" w14:textId="77777777" w:rsidR="009E475D" w:rsidRPr="00433ABE" w:rsidRDefault="009E475D" w:rsidP="009E475D">
            <w:pPr>
              <w:pStyle w:val="TAH"/>
              <w:rPr>
                <w:bCs/>
                <w:color w:val="000000" w:themeColor="text1"/>
                <w:sz w:val="20"/>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F2EBE1"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FF55F"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852728"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26152DC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65B49"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A8CECB"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22254"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BCF87" w14:textId="77777777" w:rsidR="009E475D" w:rsidRPr="00433ABE" w:rsidRDefault="009E475D" w:rsidP="009E475D">
            <w:pPr>
              <w:pStyle w:val="TAL"/>
              <w:rPr>
                <w:color w:val="000000" w:themeColor="text1"/>
                <w:lang w:eastAsia="en-GB"/>
              </w:rPr>
            </w:pPr>
          </w:p>
        </w:tc>
      </w:tr>
      <w:tr w:rsidR="009E475D" w:rsidRPr="00433ABE" w14:paraId="127285C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B27C8"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81E55F"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492C74"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3B27CB" w14:textId="77777777" w:rsidR="009E475D" w:rsidRPr="00433ABE" w:rsidRDefault="009E475D" w:rsidP="009E475D">
            <w:pPr>
              <w:pStyle w:val="TAL"/>
              <w:rPr>
                <w:color w:val="000000" w:themeColor="text1"/>
              </w:rPr>
            </w:pPr>
          </w:p>
        </w:tc>
      </w:tr>
      <w:tr w:rsidR="009E475D" w:rsidRPr="00433ABE" w14:paraId="20FC4E6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37790"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8EBFB5"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D47EA"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9CA895" w14:textId="77777777" w:rsidR="009E475D" w:rsidRPr="00433ABE" w:rsidRDefault="009E475D" w:rsidP="009E475D">
            <w:pPr>
              <w:pStyle w:val="TAL"/>
              <w:rPr>
                <w:color w:val="000000" w:themeColor="text1"/>
                <w:lang w:eastAsia="en-GB"/>
              </w:rPr>
            </w:pPr>
          </w:p>
        </w:tc>
      </w:tr>
      <w:tr w:rsidR="009E475D" w:rsidRPr="00433ABE" w14:paraId="7DE8F65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852AF"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8BCD1"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09570"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1B8BC" w14:textId="77777777" w:rsidR="009E475D" w:rsidRPr="00433ABE" w:rsidRDefault="009E475D" w:rsidP="009E475D">
            <w:pPr>
              <w:rPr>
                <w:i/>
                <w:iCs/>
                <w:color w:val="000000" w:themeColor="text1"/>
                <w:lang w:eastAsia="en-GB"/>
              </w:rPr>
            </w:pPr>
          </w:p>
        </w:tc>
      </w:tr>
      <w:tr w:rsidR="009E475D" w:rsidRPr="00433ABE" w14:paraId="27B8232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F2CC3"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A527DB" w14:textId="77777777" w:rsidR="009E475D" w:rsidRPr="00433ABE" w:rsidRDefault="009E475D" w:rsidP="009E475D">
            <w:pPr>
              <w:pStyle w:val="TAL"/>
              <w:rPr>
                <w:color w:val="000000" w:themeColor="text1"/>
                <w:sz w:val="20"/>
              </w:rPr>
            </w:pPr>
            <w:r w:rsidRPr="00433ABE">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F6CF80"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364A1" w14:textId="77777777" w:rsidR="009E475D" w:rsidRPr="00433ABE" w:rsidRDefault="009E475D" w:rsidP="009E475D">
            <w:pPr>
              <w:pStyle w:val="TAL"/>
              <w:rPr>
                <w:color w:val="000000" w:themeColor="text1"/>
                <w:lang w:eastAsia="en-GB"/>
              </w:rPr>
            </w:pPr>
          </w:p>
        </w:tc>
      </w:tr>
      <w:tr w:rsidR="009E475D" w:rsidRPr="00433ABE" w14:paraId="27839EA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2A08AD"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BCFCF" w14:textId="77777777" w:rsidR="009E475D" w:rsidRPr="00433ABE" w:rsidRDefault="009E475D" w:rsidP="009E475D">
            <w:pPr>
              <w:pStyle w:val="TAL"/>
              <w:rPr>
                <w:color w:val="000000" w:themeColor="text1"/>
              </w:rPr>
            </w:pPr>
            <w:r w:rsidRPr="00433ABE">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7FEE73"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B78BD" w14:textId="77777777" w:rsidR="009E475D" w:rsidRPr="00433ABE" w:rsidRDefault="009E475D" w:rsidP="009E475D">
            <w:pPr>
              <w:pStyle w:val="TAL"/>
              <w:rPr>
                <w:color w:val="000000" w:themeColor="text1"/>
                <w:lang w:eastAsia="en-GB"/>
              </w:rPr>
            </w:pPr>
          </w:p>
        </w:tc>
      </w:tr>
      <w:tr w:rsidR="009E475D" w:rsidRPr="00433ABE" w14:paraId="73ECE3C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A957A"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F57297" w14:textId="77777777" w:rsidR="009E475D" w:rsidRPr="00433ABE" w:rsidRDefault="009E475D" w:rsidP="009E475D">
            <w:pPr>
              <w:pStyle w:val="TAL"/>
              <w:rPr>
                <w:color w:val="000000" w:themeColor="text1"/>
              </w:rPr>
            </w:pPr>
            <w:r w:rsidRPr="00433ABE">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39DBB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E61DB" w14:textId="77777777" w:rsidR="009E475D" w:rsidRPr="00433ABE" w:rsidRDefault="009E475D" w:rsidP="009E475D">
            <w:pPr>
              <w:pStyle w:val="TAL"/>
              <w:rPr>
                <w:color w:val="000000" w:themeColor="text1"/>
                <w:lang w:eastAsia="en-GB"/>
              </w:rPr>
            </w:pPr>
          </w:p>
        </w:tc>
      </w:tr>
      <w:tr w:rsidR="009E475D" w:rsidRPr="00433ABE" w14:paraId="3806DA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A363F"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2FE9EC" w14:textId="77777777" w:rsidR="009E475D" w:rsidRPr="00433ABE" w:rsidRDefault="009E475D" w:rsidP="009E475D">
            <w:pPr>
              <w:pStyle w:val="TAL"/>
              <w:rPr>
                <w:color w:val="000000" w:themeColor="text1"/>
              </w:rPr>
            </w:pPr>
            <w:r w:rsidRPr="00433ABE">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DF72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03750" w14:textId="77777777" w:rsidR="009E475D" w:rsidRPr="00433ABE" w:rsidRDefault="009E475D" w:rsidP="009E475D">
            <w:pPr>
              <w:pStyle w:val="TAL"/>
              <w:rPr>
                <w:color w:val="000000" w:themeColor="text1"/>
                <w:lang w:eastAsia="en-GB"/>
              </w:rPr>
            </w:pPr>
          </w:p>
        </w:tc>
      </w:tr>
      <w:tr w:rsidR="009E475D" w:rsidRPr="00433ABE" w14:paraId="742AEE7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E6E3B"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B07D01C" w14:textId="77777777" w:rsidR="009E475D" w:rsidRPr="00433ABE" w:rsidRDefault="009E475D" w:rsidP="009E475D">
            <w:pPr>
              <w:pStyle w:val="TAL"/>
              <w:rPr>
                <w:color w:val="000000" w:themeColor="text1"/>
              </w:rPr>
            </w:pPr>
            <w:r w:rsidRPr="00433ABE">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7939F"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6FF3F" w14:textId="77777777" w:rsidR="009E475D" w:rsidRPr="00433ABE" w:rsidRDefault="009E475D" w:rsidP="009E475D">
            <w:pPr>
              <w:pStyle w:val="TAL"/>
              <w:rPr>
                <w:color w:val="000000" w:themeColor="text1"/>
                <w:lang w:eastAsia="en-GB"/>
              </w:rPr>
            </w:pPr>
          </w:p>
        </w:tc>
      </w:tr>
      <w:tr w:rsidR="009E475D" w:rsidRPr="00433ABE" w14:paraId="12193F5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B88F3"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91A8D3" w14:textId="77777777" w:rsidR="009E475D" w:rsidRPr="00433ABE" w:rsidRDefault="009E475D" w:rsidP="009E475D">
            <w:pPr>
              <w:pStyle w:val="TAL"/>
              <w:rPr>
                <w:color w:val="000000" w:themeColor="text1"/>
              </w:rPr>
            </w:pPr>
            <w:r w:rsidRPr="00433ABE">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65242"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8EA33E" w14:textId="77777777" w:rsidR="009E475D" w:rsidRPr="00433ABE" w:rsidRDefault="009E475D" w:rsidP="009E475D">
            <w:pPr>
              <w:pStyle w:val="TAL"/>
              <w:rPr>
                <w:color w:val="000000" w:themeColor="text1"/>
                <w:lang w:eastAsia="en-GB"/>
              </w:rPr>
            </w:pPr>
          </w:p>
        </w:tc>
      </w:tr>
      <w:tr w:rsidR="009E475D" w:rsidRPr="00433ABE" w14:paraId="1D0480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FC0D3"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B53ECA"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680A8"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F28C7E" w14:textId="77777777" w:rsidR="009E475D" w:rsidRPr="00433ABE" w:rsidRDefault="009E475D" w:rsidP="009E475D">
            <w:pPr>
              <w:pStyle w:val="TAL"/>
              <w:rPr>
                <w:color w:val="000000" w:themeColor="text1"/>
                <w:lang w:eastAsia="en-GB"/>
              </w:rPr>
            </w:pPr>
          </w:p>
        </w:tc>
      </w:tr>
      <w:tr w:rsidR="009941AD" w:rsidRPr="00433ABE" w14:paraId="602C0184" w14:textId="77777777" w:rsidTr="008B49DA">
        <w:trPr>
          <w:jc w:val="center"/>
          <w:ins w:id="490"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0610F" w14:textId="77777777" w:rsidR="009941AD" w:rsidRPr="00433ABE" w:rsidRDefault="009941AD" w:rsidP="008B49DA">
            <w:pPr>
              <w:pStyle w:val="TAL"/>
              <w:rPr>
                <w:ins w:id="491" w:author="R&amp;S" w:date="2024-02-27T07:48:00Z"/>
                <w:color w:val="000000" w:themeColor="text1"/>
                <w:lang w:eastAsia="en-GB"/>
              </w:rPr>
            </w:pPr>
            <w:ins w:id="492" w:author="R&amp;S" w:date="2024-02-27T07:48: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B852C5" w14:textId="77777777" w:rsidR="009941AD" w:rsidRPr="00433ABE" w:rsidRDefault="009941AD" w:rsidP="008B49DA">
            <w:pPr>
              <w:pStyle w:val="TAL"/>
              <w:rPr>
                <w:ins w:id="493" w:author="R&amp;S" w:date="2024-02-27T07:4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C0CA3" w14:textId="77777777" w:rsidR="009941AD" w:rsidRPr="00433ABE" w:rsidRDefault="009941AD" w:rsidP="008B49DA">
            <w:pPr>
              <w:pStyle w:val="TAL"/>
              <w:rPr>
                <w:ins w:id="494" w:author="R&amp;S" w:date="2024-02-27T07:4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8D7E1D" w14:textId="77777777" w:rsidR="009941AD" w:rsidRPr="00433ABE" w:rsidRDefault="009941AD" w:rsidP="008B49DA">
            <w:pPr>
              <w:pStyle w:val="TAL"/>
              <w:rPr>
                <w:ins w:id="495" w:author="R&amp;S" w:date="2024-02-27T07:48:00Z"/>
                <w:color w:val="000000" w:themeColor="text1"/>
                <w:lang w:eastAsia="en-GB"/>
              </w:rPr>
            </w:pPr>
          </w:p>
        </w:tc>
      </w:tr>
      <w:tr w:rsidR="009941AD" w:rsidRPr="00433ABE" w14:paraId="62734877" w14:textId="77777777" w:rsidTr="008B49DA">
        <w:trPr>
          <w:jc w:val="center"/>
          <w:ins w:id="496"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42FCC6" w14:textId="77777777" w:rsidR="009941AD" w:rsidRPr="00433ABE" w:rsidRDefault="009941AD" w:rsidP="008B49DA">
            <w:pPr>
              <w:pStyle w:val="TAL"/>
              <w:rPr>
                <w:ins w:id="497" w:author="R&amp;S" w:date="2024-02-27T07:48:00Z"/>
                <w:color w:val="000000" w:themeColor="text1"/>
                <w:lang w:eastAsia="en-GB"/>
              </w:rPr>
            </w:pPr>
            <w:ins w:id="498" w:author="R&amp;S" w:date="2024-02-27T07:48: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7E6EA" w14:textId="77777777" w:rsidR="009941AD" w:rsidRPr="00433ABE" w:rsidRDefault="009941AD" w:rsidP="008B49DA">
            <w:pPr>
              <w:pStyle w:val="TAL"/>
              <w:rPr>
                <w:ins w:id="499" w:author="R&amp;S" w:date="2024-02-27T07:48:00Z"/>
                <w:color w:val="000000" w:themeColor="text1"/>
              </w:rPr>
            </w:pPr>
            <w:ins w:id="500" w:author="R&amp;S" w:date="2024-02-27T07:48: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924E36" w14:textId="77777777" w:rsidR="009941AD" w:rsidRPr="00433ABE" w:rsidRDefault="009941AD" w:rsidP="008B49DA">
            <w:pPr>
              <w:pStyle w:val="TAL"/>
              <w:rPr>
                <w:ins w:id="501" w:author="R&amp;S" w:date="2024-02-27T07:4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F5817" w14:textId="77777777" w:rsidR="009941AD" w:rsidRPr="00433ABE" w:rsidRDefault="009941AD" w:rsidP="008B49DA">
            <w:pPr>
              <w:pStyle w:val="TAL"/>
              <w:rPr>
                <w:ins w:id="502" w:author="R&amp;S" w:date="2024-02-27T07:48:00Z"/>
                <w:color w:val="000000" w:themeColor="text1"/>
                <w:lang w:eastAsia="en-GB"/>
              </w:rPr>
            </w:pPr>
          </w:p>
        </w:tc>
      </w:tr>
      <w:tr w:rsidR="009941AD" w:rsidRPr="00433ABE" w14:paraId="2F7488BE" w14:textId="77777777" w:rsidTr="008B49DA">
        <w:trPr>
          <w:jc w:val="center"/>
          <w:ins w:id="503"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FDC76" w14:textId="77777777" w:rsidR="009941AD" w:rsidRPr="00433ABE" w:rsidRDefault="009941AD" w:rsidP="008B49DA">
            <w:pPr>
              <w:pStyle w:val="TAL"/>
              <w:rPr>
                <w:ins w:id="504" w:author="R&amp;S" w:date="2024-02-27T07:48:00Z"/>
                <w:color w:val="000000" w:themeColor="text1"/>
                <w:lang w:eastAsia="en-GB"/>
              </w:rPr>
            </w:pPr>
            <w:ins w:id="505" w:author="R&amp;S" w:date="2024-02-27T07:48: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A995E7" w14:textId="77777777" w:rsidR="009941AD" w:rsidRPr="00433ABE" w:rsidRDefault="009941AD" w:rsidP="008B49DA">
            <w:pPr>
              <w:pStyle w:val="TAL"/>
              <w:rPr>
                <w:ins w:id="506" w:author="R&amp;S" w:date="2024-02-27T07:4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E87C49" w14:textId="77777777" w:rsidR="009941AD" w:rsidRPr="00433ABE" w:rsidRDefault="009941AD" w:rsidP="008B49DA">
            <w:pPr>
              <w:pStyle w:val="TAL"/>
              <w:rPr>
                <w:ins w:id="507" w:author="R&amp;S" w:date="2024-02-27T07:4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4CD4B" w14:textId="77777777" w:rsidR="009941AD" w:rsidRPr="00433ABE" w:rsidRDefault="009941AD" w:rsidP="008B49DA">
            <w:pPr>
              <w:pStyle w:val="TAL"/>
              <w:rPr>
                <w:ins w:id="508" w:author="R&amp;S" w:date="2024-02-27T07:48:00Z"/>
                <w:color w:val="000000" w:themeColor="text1"/>
                <w:lang w:eastAsia="en-GB"/>
              </w:rPr>
            </w:pPr>
          </w:p>
        </w:tc>
      </w:tr>
      <w:tr w:rsidR="009941AD" w:rsidRPr="00433ABE" w14:paraId="33E3E48B" w14:textId="77777777" w:rsidTr="008B49DA">
        <w:trPr>
          <w:jc w:val="center"/>
          <w:ins w:id="509"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AEBA57" w14:textId="77777777" w:rsidR="009941AD" w:rsidRPr="00433ABE" w:rsidRDefault="009941AD" w:rsidP="008B49DA">
            <w:pPr>
              <w:pStyle w:val="TAL"/>
              <w:rPr>
                <w:ins w:id="510" w:author="R&amp;S" w:date="2024-02-27T07:48:00Z"/>
                <w:color w:val="000000" w:themeColor="text1"/>
                <w:lang w:eastAsia="en-GB"/>
              </w:rPr>
            </w:pPr>
            <w:ins w:id="511" w:author="R&amp;S" w:date="2024-02-27T07:48: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2F62DC" w14:textId="77777777" w:rsidR="009941AD" w:rsidRPr="00433ABE" w:rsidRDefault="009941AD" w:rsidP="008B49DA">
            <w:pPr>
              <w:pStyle w:val="TAL"/>
              <w:rPr>
                <w:ins w:id="512" w:author="R&amp;S" w:date="2024-02-27T07:4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F08828" w14:textId="77777777" w:rsidR="009941AD" w:rsidRPr="00433ABE" w:rsidRDefault="009941AD" w:rsidP="008B49DA">
            <w:pPr>
              <w:pStyle w:val="TAL"/>
              <w:rPr>
                <w:ins w:id="513" w:author="R&amp;S" w:date="2024-02-27T07:4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4587F" w14:textId="77777777" w:rsidR="009941AD" w:rsidRPr="00433ABE" w:rsidRDefault="009941AD" w:rsidP="008B49DA">
            <w:pPr>
              <w:pStyle w:val="TAL"/>
              <w:rPr>
                <w:ins w:id="514" w:author="R&amp;S" w:date="2024-02-27T07:48:00Z"/>
                <w:color w:val="000000" w:themeColor="text1"/>
                <w:lang w:eastAsia="en-GB"/>
              </w:rPr>
            </w:pPr>
          </w:p>
        </w:tc>
      </w:tr>
      <w:tr w:rsidR="009E475D" w:rsidRPr="00433ABE" w14:paraId="1A70952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D51AC3" w14:textId="77777777" w:rsidR="009E475D" w:rsidRPr="00433ABE" w:rsidRDefault="009E475D" w:rsidP="009E475D">
            <w:pPr>
              <w:pStyle w:val="TAN"/>
              <w:rPr>
                <w:color w:val="000000" w:themeColor="text1"/>
                <w:lang w:val="en-US"/>
              </w:rPr>
            </w:pPr>
            <w:r w:rsidRPr="00433ABE">
              <w:rPr>
                <w:color w:val="000000" w:themeColor="text1"/>
              </w:rPr>
              <w:t>NOTE 1: Satellite-UE elevation angle equal to 20.61 degrees, one-way delay equal to 131.70 ms and Doppler equal to -0.085 ppm.</w:t>
            </w:r>
          </w:p>
        </w:tc>
      </w:tr>
    </w:tbl>
    <w:p w14:paraId="6C173C6E" w14:textId="77777777" w:rsidR="009E475D" w:rsidRPr="00433ABE" w:rsidRDefault="009E475D" w:rsidP="009E475D">
      <w:pPr>
        <w:rPr>
          <w:color w:val="000000" w:themeColor="text1"/>
          <w:lang w:val="en-US"/>
        </w:rPr>
      </w:pPr>
    </w:p>
    <w:p w14:paraId="52762F70" w14:textId="033D99F6" w:rsidR="009E475D" w:rsidRPr="00433ABE" w:rsidDel="00CE060B" w:rsidRDefault="009E475D">
      <w:pPr>
        <w:pStyle w:val="TH"/>
        <w:rPr>
          <w:del w:id="515" w:author="R&amp;S" w:date="2024-02-19T11:30:00Z"/>
          <w:lang w:val="en-US"/>
        </w:rPr>
      </w:pPr>
      <w:r w:rsidRPr="00433ABE">
        <w:rPr>
          <w:lang w:eastAsia="en-GB"/>
        </w:rPr>
        <w:lastRenderedPageBreak/>
        <w:t>Table 6.4A.1</w:t>
      </w:r>
      <w:ins w:id="516" w:author="R&amp;S" w:date="2024-02-29T08:25:00Z">
        <w:r w:rsidR="008B49DA" w:rsidRPr="00433ABE">
          <w:rPr>
            <w:b w:val="0"/>
            <w:lang w:eastAsia="en-GB"/>
          </w:rPr>
          <w:t>_1</w:t>
        </w:r>
      </w:ins>
      <w:r w:rsidRPr="00433ABE">
        <w:rPr>
          <w:lang w:eastAsia="en-GB"/>
        </w:rPr>
        <w:t>.4.3-3b:</w:t>
      </w:r>
      <w:r w:rsidRPr="00433ABE">
        <w:rPr>
          <w:bCs/>
          <w:lang w:eastAsia="en-GB"/>
        </w:rPr>
        <w:t xml:space="preserve"> </w:t>
      </w:r>
      <w:ins w:id="517" w:author="R&amp;S" w:date="2024-02-19T11:30:00Z">
        <w:r w:rsidR="00CE060B" w:rsidRPr="00433ABE">
          <w:rPr>
            <w:b w:val="0"/>
            <w:bCs/>
            <w:lang w:eastAsia="en-GB"/>
            <w:rPrChange w:id="518" w:author="R&amp;S" w:date="2024-02-19T11:30:00Z">
              <w:rPr>
                <w:b w:val="0"/>
                <w:bCs/>
                <w:color w:val="000000" w:themeColor="text1"/>
                <w:lang w:eastAsia="en-GB"/>
              </w:rPr>
            </w:rPrChange>
          </w:rPr>
          <w:t xml:space="preserve">Void </w:t>
        </w:r>
      </w:ins>
      <w:del w:id="519" w:author="R&amp;S" w:date="2024-02-19T11:30:00Z">
        <w:r w:rsidRPr="00433ABE" w:rsidDel="00CE060B">
          <w:delText>SystemInformationBlockType31 – eMTC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CE060B" w14:paraId="6A8E97CD" w14:textId="329D51DD" w:rsidTr="009E475D">
        <w:trPr>
          <w:jc w:val="center"/>
          <w:del w:id="520"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6AFAF" w14:textId="0F89C027" w:rsidR="009E475D" w:rsidRPr="00433ABE" w:rsidDel="00CE060B" w:rsidRDefault="009E475D">
            <w:pPr>
              <w:pStyle w:val="TH"/>
              <w:rPr>
                <w:del w:id="521" w:author="R&amp;S" w:date="2024-02-19T11:30:00Z"/>
                <w:szCs w:val="18"/>
                <w:lang w:eastAsia="en-GB"/>
              </w:rPr>
              <w:pPrChange w:id="522" w:author="R&amp;S" w:date="2024-02-20T11:35:00Z">
                <w:pPr>
                  <w:pStyle w:val="TAH"/>
                  <w:jc w:val="left"/>
                </w:pPr>
              </w:pPrChange>
            </w:pPr>
            <w:del w:id="523" w:author="R&amp;S" w:date="2024-02-19T11:30:00Z">
              <w:r w:rsidRPr="00433ABE" w:rsidDel="00CE060B">
                <w:rPr>
                  <w:bCs/>
                  <w:lang w:eastAsia="en-GB"/>
                </w:rPr>
                <w:delText xml:space="preserve">Derivation Path: TS 36.508 Table FFS </w:delText>
              </w:r>
            </w:del>
          </w:p>
        </w:tc>
      </w:tr>
      <w:tr w:rsidR="009E475D" w:rsidRPr="00433ABE" w:rsidDel="00CE060B" w14:paraId="0255BA51" w14:textId="1B18C82E" w:rsidTr="009E475D">
        <w:trPr>
          <w:jc w:val="center"/>
          <w:del w:id="52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27B65" w14:textId="1E1D175A" w:rsidR="009E475D" w:rsidRPr="00433ABE" w:rsidDel="00CE060B" w:rsidRDefault="009E475D">
            <w:pPr>
              <w:pStyle w:val="TH"/>
              <w:rPr>
                <w:del w:id="525" w:author="R&amp;S" w:date="2024-02-19T11:30:00Z"/>
                <w:bCs/>
                <w:lang w:eastAsia="en-GB"/>
              </w:rPr>
              <w:pPrChange w:id="526" w:author="R&amp;S" w:date="2024-02-20T11:35:00Z">
                <w:pPr>
                  <w:pStyle w:val="TAH"/>
                </w:pPr>
              </w:pPrChange>
            </w:pPr>
            <w:del w:id="527" w:author="R&amp;S" w:date="2024-02-19T11:30:00Z">
              <w:r w:rsidRPr="00433ABE" w:rsidDel="00CE060B">
                <w:rPr>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24CF6D" w14:textId="5D159EA7" w:rsidR="009E475D" w:rsidRPr="00433ABE" w:rsidDel="00CE060B" w:rsidRDefault="009E475D">
            <w:pPr>
              <w:pStyle w:val="TH"/>
              <w:rPr>
                <w:del w:id="528" w:author="R&amp;S" w:date="2024-02-19T11:30:00Z"/>
                <w:lang w:eastAsia="en-GB"/>
              </w:rPr>
              <w:pPrChange w:id="529" w:author="R&amp;S" w:date="2024-02-20T11:35:00Z">
                <w:pPr>
                  <w:pStyle w:val="TAH"/>
                </w:pPr>
              </w:pPrChange>
            </w:pPr>
            <w:del w:id="530" w:author="R&amp;S" w:date="2024-02-19T11:30:00Z">
              <w:r w:rsidRPr="00433ABE" w:rsidDel="00CE060B">
                <w:rPr>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63447" w14:textId="21744709" w:rsidR="009E475D" w:rsidRPr="00433ABE" w:rsidDel="00CE060B" w:rsidRDefault="009E475D">
            <w:pPr>
              <w:pStyle w:val="TH"/>
              <w:rPr>
                <w:del w:id="531" w:author="R&amp;S" w:date="2024-02-19T11:30:00Z"/>
                <w:lang w:eastAsia="en-GB"/>
              </w:rPr>
              <w:pPrChange w:id="532" w:author="R&amp;S" w:date="2024-02-20T11:35:00Z">
                <w:pPr>
                  <w:pStyle w:val="TAH"/>
                </w:pPr>
              </w:pPrChange>
            </w:pPr>
            <w:del w:id="533" w:author="R&amp;S" w:date="2024-02-19T11:30:00Z">
              <w:r w:rsidRPr="00433ABE" w:rsidDel="00CE060B">
                <w:rPr>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08406" w14:textId="04D5D9FF" w:rsidR="009E475D" w:rsidRPr="00433ABE" w:rsidDel="00CE060B" w:rsidRDefault="009E475D">
            <w:pPr>
              <w:pStyle w:val="TH"/>
              <w:rPr>
                <w:del w:id="534" w:author="R&amp;S" w:date="2024-02-19T11:30:00Z"/>
                <w:lang w:eastAsia="en-GB"/>
              </w:rPr>
              <w:pPrChange w:id="535" w:author="R&amp;S" w:date="2024-02-20T11:35:00Z">
                <w:pPr>
                  <w:pStyle w:val="TAH"/>
                </w:pPr>
              </w:pPrChange>
            </w:pPr>
            <w:del w:id="536" w:author="R&amp;S" w:date="2024-02-19T11:30:00Z">
              <w:r w:rsidRPr="00433ABE" w:rsidDel="00CE060B">
                <w:rPr>
                  <w:lang w:eastAsia="en-GB"/>
                </w:rPr>
                <w:delText>Condition</w:delText>
              </w:r>
            </w:del>
          </w:p>
        </w:tc>
      </w:tr>
      <w:tr w:rsidR="009E475D" w:rsidRPr="00433ABE" w:rsidDel="00CE060B" w14:paraId="174C3A36" w14:textId="1AA9CE89" w:rsidTr="009E475D">
        <w:trPr>
          <w:jc w:val="center"/>
          <w:del w:id="53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96AA0" w14:textId="20C45D90" w:rsidR="009E475D" w:rsidRPr="00433ABE" w:rsidDel="00CE060B" w:rsidRDefault="009E475D">
            <w:pPr>
              <w:pStyle w:val="TH"/>
              <w:rPr>
                <w:del w:id="538" w:author="R&amp;S" w:date="2024-02-19T11:30:00Z"/>
                <w:lang w:eastAsia="en-GB"/>
              </w:rPr>
              <w:pPrChange w:id="539" w:author="R&amp;S" w:date="2024-02-20T11:35:00Z">
                <w:pPr>
                  <w:pStyle w:val="TAL"/>
                </w:pPr>
              </w:pPrChange>
            </w:pPr>
            <w:del w:id="540" w:author="R&amp;S" w:date="2024-02-19T11:30:00Z">
              <w:r w:rsidRPr="00433ABE" w:rsidDel="00CE060B">
                <w:rPr>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DC549F" w14:textId="2846106A" w:rsidR="009E475D" w:rsidRPr="00433ABE" w:rsidDel="00CE060B" w:rsidRDefault="009E475D">
            <w:pPr>
              <w:pStyle w:val="TH"/>
              <w:rPr>
                <w:del w:id="541" w:author="R&amp;S" w:date="2024-02-19T11:30:00Z"/>
                <w:lang w:eastAsia="en-GB"/>
              </w:rPr>
              <w:pPrChange w:id="54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70FBD" w14:textId="22F087B4" w:rsidR="009E475D" w:rsidRPr="00433ABE" w:rsidDel="00CE060B" w:rsidRDefault="009E475D">
            <w:pPr>
              <w:pStyle w:val="TH"/>
              <w:rPr>
                <w:del w:id="543" w:author="R&amp;S" w:date="2024-02-19T11:30:00Z"/>
                <w:lang w:eastAsia="en-GB"/>
              </w:rPr>
              <w:pPrChange w:id="54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36D13" w14:textId="0092CC07" w:rsidR="009E475D" w:rsidRPr="00433ABE" w:rsidDel="00CE060B" w:rsidRDefault="009E475D">
            <w:pPr>
              <w:pStyle w:val="TH"/>
              <w:rPr>
                <w:del w:id="545" w:author="R&amp;S" w:date="2024-02-19T11:30:00Z"/>
                <w:lang w:eastAsia="en-GB"/>
              </w:rPr>
              <w:pPrChange w:id="546" w:author="R&amp;S" w:date="2024-02-20T11:35:00Z">
                <w:pPr>
                  <w:pStyle w:val="TAL"/>
                </w:pPr>
              </w:pPrChange>
            </w:pPr>
          </w:p>
        </w:tc>
      </w:tr>
      <w:tr w:rsidR="009E475D" w:rsidRPr="00433ABE" w:rsidDel="00CE060B" w14:paraId="024873CD" w14:textId="125AFC70" w:rsidTr="009E475D">
        <w:trPr>
          <w:jc w:val="center"/>
          <w:del w:id="54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1E7F5" w14:textId="7F6514C4" w:rsidR="009E475D" w:rsidRPr="00433ABE" w:rsidDel="00CE060B" w:rsidRDefault="009E475D">
            <w:pPr>
              <w:pStyle w:val="TH"/>
              <w:rPr>
                <w:del w:id="548" w:author="R&amp;S" w:date="2024-02-19T11:30:00Z"/>
                <w:lang w:eastAsia="en-GB"/>
              </w:rPr>
              <w:pPrChange w:id="549" w:author="R&amp;S" w:date="2024-02-20T11:35:00Z">
                <w:pPr>
                  <w:pStyle w:val="TAL"/>
                </w:pPr>
              </w:pPrChange>
            </w:pPr>
            <w:del w:id="550" w:author="R&amp;S" w:date="2024-02-19T11:30:00Z">
              <w:r w:rsidRPr="00433ABE" w:rsidDel="00CE060B">
                <w:rPr>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0C80A3" w14:textId="63DA94FB" w:rsidR="009E475D" w:rsidRPr="00433ABE" w:rsidDel="00CE060B" w:rsidRDefault="009E475D">
            <w:pPr>
              <w:pStyle w:val="TH"/>
              <w:rPr>
                <w:del w:id="551" w:author="R&amp;S" w:date="2024-02-19T11:30:00Z"/>
                <w:lang w:eastAsia="en-GB"/>
              </w:rPr>
              <w:pPrChange w:id="55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FD6DD" w14:textId="53924776" w:rsidR="009E475D" w:rsidRPr="00433ABE" w:rsidDel="00CE060B" w:rsidRDefault="009E475D">
            <w:pPr>
              <w:pStyle w:val="TH"/>
              <w:rPr>
                <w:del w:id="553" w:author="R&amp;S" w:date="2024-02-19T11:30:00Z"/>
              </w:rPr>
              <w:pPrChange w:id="55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D2BA78" w14:textId="2DCC5163" w:rsidR="009E475D" w:rsidRPr="00433ABE" w:rsidDel="00CE060B" w:rsidRDefault="009E475D">
            <w:pPr>
              <w:pStyle w:val="TH"/>
              <w:rPr>
                <w:del w:id="555" w:author="R&amp;S" w:date="2024-02-19T11:30:00Z"/>
              </w:rPr>
              <w:pPrChange w:id="556" w:author="R&amp;S" w:date="2024-02-20T11:35:00Z">
                <w:pPr>
                  <w:pStyle w:val="TAL"/>
                </w:pPr>
              </w:pPrChange>
            </w:pPr>
          </w:p>
        </w:tc>
      </w:tr>
      <w:tr w:rsidR="009E475D" w:rsidRPr="00433ABE" w:rsidDel="00CE060B" w14:paraId="0B2556C4" w14:textId="6A21F5A3" w:rsidTr="009E475D">
        <w:trPr>
          <w:jc w:val="center"/>
          <w:del w:id="55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F29A9" w14:textId="70818FD9" w:rsidR="009E475D" w:rsidRPr="00433ABE" w:rsidDel="00CE060B" w:rsidRDefault="009E475D">
            <w:pPr>
              <w:pStyle w:val="TH"/>
              <w:rPr>
                <w:del w:id="558" w:author="R&amp;S" w:date="2024-02-19T11:30:00Z"/>
                <w:lang w:eastAsia="en-GB"/>
              </w:rPr>
              <w:pPrChange w:id="559" w:author="R&amp;S" w:date="2024-02-20T11:35:00Z">
                <w:pPr>
                  <w:pStyle w:val="TAL"/>
                </w:pPr>
              </w:pPrChange>
            </w:pPr>
            <w:del w:id="560" w:author="R&amp;S" w:date="2024-02-19T11:30:00Z">
              <w:r w:rsidRPr="00433ABE" w:rsidDel="00CE060B">
                <w:rPr>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F5FC" w14:textId="35786408" w:rsidR="009E475D" w:rsidRPr="00433ABE" w:rsidDel="00CE060B" w:rsidRDefault="009E475D">
            <w:pPr>
              <w:pStyle w:val="TH"/>
              <w:rPr>
                <w:del w:id="561" w:author="R&amp;S" w:date="2024-02-19T11:30:00Z"/>
                <w:lang w:eastAsia="en-GB"/>
              </w:rPr>
              <w:pPrChange w:id="56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12C13B" w14:textId="66A24578" w:rsidR="009E475D" w:rsidRPr="00433ABE" w:rsidDel="00CE060B" w:rsidRDefault="009E475D">
            <w:pPr>
              <w:pStyle w:val="TH"/>
              <w:rPr>
                <w:del w:id="563" w:author="R&amp;S" w:date="2024-02-19T11:30:00Z"/>
                <w:i/>
                <w:iCs/>
                <w:lang w:eastAsia="en-GB"/>
              </w:rPr>
              <w:pPrChange w:id="56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BB17F" w14:textId="7A500021" w:rsidR="009E475D" w:rsidRPr="00433ABE" w:rsidDel="00CE060B" w:rsidRDefault="009E475D">
            <w:pPr>
              <w:pStyle w:val="TH"/>
              <w:rPr>
                <w:del w:id="565" w:author="R&amp;S" w:date="2024-02-19T11:30:00Z"/>
                <w:lang w:eastAsia="en-GB"/>
              </w:rPr>
              <w:pPrChange w:id="566" w:author="R&amp;S" w:date="2024-02-20T11:35:00Z">
                <w:pPr>
                  <w:pStyle w:val="TAL"/>
                </w:pPr>
              </w:pPrChange>
            </w:pPr>
          </w:p>
        </w:tc>
      </w:tr>
      <w:tr w:rsidR="009E475D" w:rsidRPr="00433ABE" w:rsidDel="00CE060B" w14:paraId="1E928083" w14:textId="23F4056F" w:rsidTr="009E475D">
        <w:trPr>
          <w:jc w:val="center"/>
          <w:del w:id="56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59F9" w14:textId="33D94D9A" w:rsidR="009E475D" w:rsidRPr="00433ABE" w:rsidDel="00CE060B" w:rsidRDefault="009E475D">
            <w:pPr>
              <w:pStyle w:val="TH"/>
              <w:rPr>
                <w:del w:id="568" w:author="R&amp;S" w:date="2024-02-19T11:30:00Z"/>
                <w:lang w:eastAsia="en-GB"/>
              </w:rPr>
              <w:pPrChange w:id="569" w:author="R&amp;S" w:date="2024-02-20T11:35:00Z">
                <w:pPr>
                  <w:pStyle w:val="TAL"/>
                </w:pPr>
              </w:pPrChange>
            </w:pPr>
            <w:del w:id="570" w:author="R&amp;S" w:date="2024-02-19T11:30:00Z">
              <w:r w:rsidRPr="00433ABE" w:rsidDel="00CE060B">
                <w:rPr>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4E64D9" w14:textId="3282C930" w:rsidR="009E475D" w:rsidRPr="00433ABE" w:rsidDel="00CE060B" w:rsidRDefault="009E475D">
            <w:pPr>
              <w:pStyle w:val="TH"/>
              <w:rPr>
                <w:del w:id="571" w:author="R&amp;S" w:date="2024-02-19T11:30:00Z"/>
              </w:rPr>
              <w:pPrChange w:id="572"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FA5EF" w14:textId="5E6D11C6" w:rsidR="009E475D" w:rsidRPr="00433ABE" w:rsidDel="00CE060B" w:rsidRDefault="009E475D">
            <w:pPr>
              <w:pStyle w:val="TH"/>
              <w:rPr>
                <w:del w:id="573" w:author="R&amp;S" w:date="2024-02-19T11:30:00Z"/>
                <w:i/>
                <w:iCs/>
                <w:lang w:eastAsia="en-GB"/>
              </w:rPr>
              <w:pPrChange w:id="57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D9824" w14:textId="194FC2E2" w:rsidR="009E475D" w:rsidRPr="00433ABE" w:rsidDel="00CE060B" w:rsidRDefault="009E475D">
            <w:pPr>
              <w:pStyle w:val="TH"/>
              <w:rPr>
                <w:del w:id="575" w:author="R&amp;S" w:date="2024-02-19T11:30:00Z"/>
                <w:i/>
                <w:iCs/>
                <w:lang w:eastAsia="en-GB"/>
              </w:rPr>
              <w:pPrChange w:id="576" w:author="R&amp;S" w:date="2024-02-20T11:35:00Z">
                <w:pPr/>
              </w:pPrChange>
            </w:pPr>
          </w:p>
        </w:tc>
      </w:tr>
      <w:tr w:rsidR="009E475D" w:rsidRPr="00433ABE" w:rsidDel="00CE060B" w14:paraId="5A6D5E59" w14:textId="161B0943" w:rsidTr="009E475D">
        <w:trPr>
          <w:jc w:val="center"/>
          <w:del w:id="57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8D67C" w14:textId="71DBFD0A" w:rsidR="009E475D" w:rsidRPr="00433ABE" w:rsidDel="00CE060B" w:rsidRDefault="009E475D">
            <w:pPr>
              <w:pStyle w:val="TH"/>
              <w:rPr>
                <w:del w:id="578" w:author="R&amp;S" w:date="2024-02-19T11:30:00Z"/>
                <w:rFonts w:cs="Arial"/>
                <w:szCs w:val="18"/>
                <w:lang w:eastAsia="en-GB"/>
              </w:rPr>
              <w:pPrChange w:id="579" w:author="R&amp;S" w:date="2024-02-20T11:35:00Z">
                <w:pPr>
                  <w:pStyle w:val="TAL"/>
                </w:pPr>
              </w:pPrChange>
            </w:pPr>
            <w:del w:id="580" w:author="R&amp;S" w:date="2024-02-19T11:30:00Z">
              <w:r w:rsidRPr="00433ABE" w:rsidDel="00CE060B">
                <w:rPr>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295C63" w14:textId="2835526C" w:rsidR="009E475D" w:rsidRPr="00433ABE" w:rsidDel="00CE060B" w:rsidRDefault="009E475D">
            <w:pPr>
              <w:pStyle w:val="TH"/>
              <w:rPr>
                <w:del w:id="581" w:author="R&amp;S" w:date="2024-02-19T11:30:00Z"/>
              </w:rPr>
              <w:pPrChange w:id="582" w:author="R&amp;S" w:date="2024-02-20T11:35:00Z">
                <w:pPr>
                  <w:pStyle w:val="TAL"/>
                </w:pPr>
              </w:pPrChange>
            </w:pPr>
            <w:del w:id="583" w:author="R&amp;S" w:date="2024-02-19T11:30:00Z">
              <w:r w:rsidRPr="00433ABE" w:rsidDel="00CE060B">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CA4039" w14:textId="20A7AE70" w:rsidR="009E475D" w:rsidRPr="00433ABE" w:rsidDel="00CE060B" w:rsidRDefault="009E475D">
            <w:pPr>
              <w:pStyle w:val="TH"/>
              <w:rPr>
                <w:del w:id="584" w:author="R&amp;S" w:date="2024-02-19T11:30:00Z"/>
                <w:i/>
                <w:iCs/>
                <w:lang w:eastAsia="en-GB"/>
              </w:rPr>
              <w:pPrChange w:id="58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0E80BB" w14:textId="5BDBB0D0" w:rsidR="009E475D" w:rsidRPr="00433ABE" w:rsidDel="00CE060B" w:rsidRDefault="009E475D">
            <w:pPr>
              <w:pStyle w:val="TH"/>
              <w:rPr>
                <w:del w:id="586" w:author="R&amp;S" w:date="2024-02-19T11:30:00Z"/>
                <w:lang w:eastAsia="en-GB"/>
              </w:rPr>
              <w:pPrChange w:id="587" w:author="R&amp;S" w:date="2024-02-20T11:35:00Z">
                <w:pPr>
                  <w:pStyle w:val="TAL"/>
                </w:pPr>
              </w:pPrChange>
            </w:pPr>
          </w:p>
        </w:tc>
      </w:tr>
      <w:tr w:rsidR="009E475D" w:rsidRPr="00433ABE" w:rsidDel="00CE060B" w14:paraId="65F01016" w14:textId="05660B92" w:rsidTr="009E475D">
        <w:trPr>
          <w:jc w:val="center"/>
          <w:del w:id="58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9630F" w14:textId="263EFFD2" w:rsidR="009E475D" w:rsidRPr="00433ABE" w:rsidDel="00CE060B" w:rsidRDefault="009E475D">
            <w:pPr>
              <w:pStyle w:val="TH"/>
              <w:rPr>
                <w:del w:id="589" w:author="R&amp;S" w:date="2024-02-19T11:30:00Z"/>
                <w:lang w:eastAsia="en-GB"/>
              </w:rPr>
              <w:pPrChange w:id="590" w:author="R&amp;S" w:date="2024-02-20T11:35:00Z">
                <w:pPr>
                  <w:pStyle w:val="TAL"/>
                </w:pPr>
              </w:pPrChange>
            </w:pPr>
            <w:del w:id="591" w:author="R&amp;S" w:date="2024-02-19T11:30:00Z">
              <w:r w:rsidRPr="00433ABE" w:rsidDel="00CE060B">
                <w:rPr>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EA116A" w14:textId="59E8E2C5" w:rsidR="009E475D" w:rsidRPr="00433ABE" w:rsidDel="00CE060B" w:rsidRDefault="009E475D">
            <w:pPr>
              <w:pStyle w:val="TH"/>
              <w:rPr>
                <w:del w:id="592" w:author="R&amp;S" w:date="2024-02-19T11:30:00Z"/>
              </w:rPr>
              <w:pPrChange w:id="593" w:author="R&amp;S" w:date="2024-02-20T11:35:00Z">
                <w:pPr>
                  <w:pStyle w:val="TAL"/>
                </w:pPr>
              </w:pPrChange>
            </w:pPr>
            <w:del w:id="594" w:author="R&amp;S" w:date="2024-02-19T11:30:00Z">
              <w:r w:rsidRPr="00433ABE" w:rsidDel="00CE060B">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AAD69E" w14:textId="56508458" w:rsidR="009E475D" w:rsidRPr="00433ABE" w:rsidDel="00CE060B" w:rsidRDefault="009E475D">
            <w:pPr>
              <w:pStyle w:val="TH"/>
              <w:rPr>
                <w:del w:id="595" w:author="R&amp;S" w:date="2024-02-19T11:30:00Z"/>
                <w:i/>
                <w:iCs/>
                <w:lang w:eastAsia="en-GB"/>
              </w:rPr>
              <w:pPrChange w:id="59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82D55" w14:textId="69F20992" w:rsidR="009E475D" w:rsidRPr="00433ABE" w:rsidDel="00CE060B" w:rsidRDefault="009E475D">
            <w:pPr>
              <w:pStyle w:val="TH"/>
              <w:rPr>
                <w:del w:id="597" w:author="R&amp;S" w:date="2024-02-19T11:30:00Z"/>
                <w:lang w:eastAsia="en-GB"/>
              </w:rPr>
              <w:pPrChange w:id="598" w:author="R&amp;S" w:date="2024-02-20T11:35:00Z">
                <w:pPr>
                  <w:pStyle w:val="TAL"/>
                </w:pPr>
              </w:pPrChange>
            </w:pPr>
          </w:p>
        </w:tc>
      </w:tr>
      <w:tr w:rsidR="009E475D" w:rsidRPr="00433ABE" w:rsidDel="00CE060B" w14:paraId="4428E9EE" w14:textId="6EF1D9B5" w:rsidTr="009E475D">
        <w:trPr>
          <w:jc w:val="center"/>
          <w:del w:id="59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5FFA6" w14:textId="36D6983C" w:rsidR="009E475D" w:rsidRPr="00433ABE" w:rsidDel="00CE060B" w:rsidRDefault="009E475D">
            <w:pPr>
              <w:pStyle w:val="TH"/>
              <w:rPr>
                <w:del w:id="600" w:author="R&amp;S" w:date="2024-02-19T11:30:00Z"/>
                <w:lang w:eastAsia="en-GB"/>
              </w:rPr>
              <w:pPrChange w:id="601" w:author="R&amp;S" w:date="2024-02-20T11:35:00Z">
                <w:pPr>
                  <w:pStyle w:val="TAL"/>
                </w:pPr>
              </w:pPrChange>
            </w:pPr>
            <w:del w:id="602" w:author="R&amp;S" w:date="2024-02-19T11:30:00Z">
              <w:r w:rsidRPr="00433ABE" w:rsidDel="00CE060B">
                <w:rPr>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D4D1D" w14:textId="619B187A" w:rsidR="009E475D" w:rsidRPr="00433ABE" w:rsidDel="00CE060B" w:rsidRDefault="009E475D">
            <w:pPr>
              <w:pStyle w:val="TH"/>
              <w:rPr>
                <w:del w:id="603" w:author="R&amp;S" w:date="2024-02-19T11:30:00Z"/>
              </w:rPr>
              <w:pPrChange w:id="604" w:author="R&amp;S" w:date="2024-02-20T11:35:00Z">
                <w:pPr>
                  <w:pStyle w:val="TAL"/>
                </w:pPr>
              </w:pPrChange>
            </w:pPr>
            <w:del w:id="605" w:author="R&amp;S" w:date="2024-02-19T11:30:00Z">
              <w:r w:rsidRPr="00433ABE" w:rsidDel="00CE060B">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401CB" w14:textId="1606E2A1" w:rsidR="009E475D" w:rsidRPr="00433ABE" w:rsidDel="00CE060B" w:rsidRDefault="009E475D">
            <w:pPr>
              <w:pStyle w:val="TH"/>
              <w:rPr>
                <w:del w:id="606" w:author="R&amp;S" w:date="2024-02-19T11:30:00Z"/>
                <w:i/>
                <w:iCs/>
                <w:lang w:eastAsia="en-GB"/>
              </w:rPr>
              <w:pPrChange w:id="60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157B53" w14:textId="2130F9F4" w:rsidR="009E475D" w:rsidRPr="00433ABE" w:rsidDel="00CE060B" w:rsidRDefault="009E475D">
            <w:pPr>
              <w:pStyle w:val="TH"/>
              <w:rPr>
                <w:del w:id="608" w:author="R&amp;S" w:date="2024-02-19T11:30:00Z"/>
                <w:lang w:eastAsia="en-GB"/>
              </w:rPr>
              <w:pPrChange w:id="609" w:author="R&amp;S" w:date="2024-02-20T11:35:00Z">
                <w:pPr>
                  <w:pStyle w:val="TAL"/>
                </w:pPr>
              </w:pPrChange>
            </w:pPr>
          </w:p>
        </w:tc>
      </w:tr>
      <w:tr w:rsidR="009E475D" w:rsidRPr="00433ABE" w:rsidDel="00CE060B" w14:paraId="707E77F5" w14:textId="108A5E5C" w:rsidTr="009E475D">
        <w:trPr>
          <w:jc w:val="center"/>
          <w:del w:id="61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333F0" w14:textId="4F39ED50" w:rsidR="009E475D" w:rsidRPr="00433ABE" w:rsidDel="00CE060B" w:rsidRDefault="009E475D">
            <w:pPr>
              <w:pStyle w:val="TH"/>
              <w:rPr>
                <w:del w:id="611" w:author="R&amp;S" w:date="2024-02-19T11:30:00Z"/>
                <w:lang w:eastAsia="en-GB"/>
              </w:rPr>
              <w:pPrChange w:id="612" w:author="R&amp;S" w:date="2024-02-20T11:35:00Z">
                <w:pPr>
                  <w:pStyle w:val="TAL"/>
                </w:pPr>
              </w:pPrChange>
            </w:pPr>
            <w:del w:id="613" w:author="R&amp;S" w:date="2024-02-19T11:30:00Z">
              <w:r w:rsidRPr="00433ABE" w:rsidDel="00CE060B">
                <w:rPr>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0C6E48" w14:textId="7C51F9F0" w:rsidR="009E475D" w:rsidRPr="00433ABE" w:rsidDel="00CE060B" w:rsidRDefault="009E475D">
            <w:pPr>
              <w:pStyle w:val="TH"/>
              <w:rPr>
                <w:del w:id="614" w:author="R&amp;S" w:date="2024-02-19T11:30:00Z"/>
              </w:rPr>
              <w:pPrChange w:id="615" w:author="R&amp;S" w:date="2024-02-20T11:35:00Z">
                <w:pPr>
                  <w:pStyle w:val="TAL"/>
                </w:pPr>
              </w:pPrChange>
            </w:pPr>
            <w:del w:id="616" w:author="R&amp;S" w:date="2024-02-19T11:30:00Z">
              <w:r w:rsidRPr="00433ABE" w:rsidDel="00CE060B">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EF8FCE" w14:textId="6FEE7142" w:rsidR="009E475D" w:rsidRPr="00433ABE" w:rsidDel="00CE060B" w:rsidRDefault="009E475D">
            <w:pPr>
              <w:pStyle w:val="TH"/>
              <w:rPr>
                <w:del w:id="617" w:author="R&amp;S" w:date="2024-02-19T11:30:00Z"/>
                <w:i/>
                <w:iCs/>
                <w:lang w:eastAsia="en-GB"/>
              </w:rPr>
              <w:pPrChange w:id="61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6CAEE5" w14:textId="297BE198" w:rsidR="009E475D" w:rsidRPr="00433ABE" w:rsidDel="00CE060B" w:rsidRDefault="009E475D">
            <w:pPr>
              <w:pStyle w:val="TH"/>
              <w:rPr>
                <w:del w:id="619" w:author="R&amp;S" w:date="2024-02-19T11:30:00Z"/>
                <w:lang w:eastAsia="en-GB"/>
              </w:rPr>
              <w:pPrChange w:id="620" w:author="R&amp;S" w:date="2024-02-20T11:35:00Z">
                <w:pPr>
                  <w:pStyle w:val="TAL"/>
                </w:pPr>
              </w:pPrChange>
            </w:pPr>
          </w:p>
        </w:tc>
      </w:tr>
      <w:tr w:rsidR="009E475D" w:rsidRPr="00433ABE" w:rsidDel="00CE060B" w14:paraId="6136CA6D" w14:textId="29531885" w:rsidTr="009E475D">
        <w:trPr>
          <w:jc w:val="center"/>
          <w:del w:id="62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CDA14" w14:textId="2752B69B" w:rsidR="009E475D" w:rsidRPr="00433ABE" w:rsidDel="00CE060B" w:rsidRDefault="009E475D">
            <w:pPr>
              <w:pStyle w:val="TH"/>
              <w:rPr>
                <w:del w:id="622" w:author="R&amp;S" w:date="2024-02-19T11:30:00Z"/>
                <w:lang w:eastAsia="en-GB"/>
              </w:rPr>
              <w:pPrChange w:id="623" w:author="R&amp;S" w:date="2024-02-20T11:35:00Z">
                <w:pPr>
                  <w:pStyle w:val="TAL"/>
                </w:pPr>
              </w:pPrChange>
            </w:pPr>
            <w:del w:id="624" w:author="R&amp;S" w:date="2024-02-19T11:30:00Z">
              <w:r w:rsidRPr="00433ABE" w:rsidDel="00CE060B">
                <w:rPr>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716A5" w14:textId="2B342137" w:rsidR="009E475D" w:rsidRPr="00433ABE" w:rsidDel="00CE060B" w:rsidRDefault="009E475D">
            <w:pPr>
              <w:pStyle w:val="TH"/>
              <w:rPr>
                <w:del w:id="625" w:author="R&amp;S" w:date="2024-02-19T11:30:00Z"/>
              </w:rPr>
              <w:pPrChange w:id="626" w:author="R&amp;S" w:date="2024-02-20T11:35:00Z">
                <w:pPr>
                  <w:pStyle w:val="TAL"/>
                </w:pPr>
              </w:pPrChange>
            </w:pPr>
            <w:del w:id="627" w:author="R&amp;S" w:date="2024-02-19T11:30:00Z">
              <w:r w:rsidRPr="00433ABE" w:rsidDel="00CE060B">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8C8890" w14:textId="09EB0AB5" w:rsidR="009E475D" w:rsidRPr="00433ABE" w:rsidDel="00CE060B" w:rsidRDefault="009E475D">
            <w:pPr>
              <w:pStyle w:val="TH"/>
              <w:rPr>
                <w:del w:id="628" w:author="R&amp;S" w:date="2024-02-19T11:30:00Z"/>
                <w:i/>
                <w:iCs/>
                <w:lang w:eastAsia="en-GB"/>
              </w:rPr>
              <w:pPrChange w:id="629"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5FE73D" w14:textId="19067F6C" w:rsidR="009E475D" w:rsidRPr="00433ABE" w:rsidDel="00CE060B" w:rsidRDefault="009E475D">
            <w:pPr>
              <w:pStyle w:val="TH"/>
              <w:rPr>
                <w:del w:id="630" w:author="R&amp;S" w:date="2024-02-19T11:30:00Z"/>
                <w:lang w:eastAsia="en-GB"/>
              </w:rPr>
              <w:pPrChange w:id="631" w:author="R&amp;S" w:date="2024-02-20T11:35:00Z">
                <w:pPr>
                  <w:pStyle w:val="TAL"/>
                </w:pPr>
              </w:pPrChange>
            </w:pPr>
          </w:p>
        </w:tc>
      </w:tr>
      <w:tr w:rsidR="009E475D" w:rsidRPr="00433ABE" w:rsidDel="00CE060B" w14:paraId="2B530841" w14:textId="2B619718" w:rsidTr="009E475D">
        <w:trPr>
          <w:jc w:val="center"/>
          <w:del w:id="63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0AB71" w14:textId="73E06853" w:rsidR="009E475D" w:rsidRPr="00433ABE" w:rsidDel="00CE060B" w:rsidRDefault="009E475D">
            <w:pPr>
              <w:pStyle w:val="TH"/>
              <w:rPr>
                <w:del w:id="633" w:author="R&amp;S" w:date="2024-02-19T11:30:00Z"/>
                <w:lang w:eastAsia="en-GB"/>
              </w:rPr>
              <w:pPrChange w:id="634" w:author="R&amp;S" w:date="2024-02-20T11:35:00Z">
                <w:pPr>
                  <w:pStyle w:val="TAL"/>
                </w:pPr>
              </w:pPrChange>
            </w:pPr>
            <w:del w:id="635" w:author="R&amp;S" w:date="2024-02-19T11:30:00Z">
              <w:r w:rsidRPr="00433ABE" w:rsidDel="00CE060B">
                <w:rPr>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DBA7C" w14:textId="030F3955" w:rsidR="009E475D" w:rsidRPr="00433ABE" w:rsidDel="00CE060B" w:rsidRDefault="009E475D">
            <w:pPr>
              <w:pStyle w:val="TH"/>
              <w:rPr>
                <w:del w:id="636" w:author="R&amp;S" w:date="2024-02-19T11:30:00Z"/>
              </w:rPr>
              <w:pPrChange w:id="637" w:author="R&amp;S" w:date="2024-02-20T11:35:00Z">
                <w:pPr>
                  <w:pStyle w:val="TAL"/>
                </w:pPr>
              </w:pPrChange>
            </w:pPr>
            <w:del w:id="638" w:author="R&amp;S" w:date="2024-02-19T11:30:00Z">
              <w:r w:rsidRPr="00433ABE" w:rsidDel="00CE060B">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A7F5DE" w14:textId="7A172B0C" w:rsidR="009E475D" w:rsidRPr="00433ABE" w:rsidDel="00CE060B" w:rsidRDefault="009E475D">
            <w:pPr>
              <w:pStyle w:val="TH"/>
              <w:rPr>
                <w:del w:id="639" w:author="R&amp;S" w:date="2024-02-19T11:30:00Z"/>
                <w:i/>
                <w:iCs/>
                <w:lang w:eastAsia="en-GB"/>
              </w:rPr>
              <w:pPrChange w:id="64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904926" w14:textId="65DB5BE7" w:rsidR="009E475D" w:rsidRPr="00433ABE" w:rsidDel="00CE060B" w:rsidRDefault="009E475D">
            <w:pPr>
              <w:pStyle w:val="TH"/>
              <w:rPr>
                <w:del w:id="641" w:author="R&amp;S" w:date="2024-02-19T11:30:00Z"/>
                <w:lang w:eastAsia="en-GB"/>
              </w:rPr>
              <w:pPrChange w:id="642" w:author="R&amp;S" w:date="2024-02-20T11:35:00Z">
                <w:pPr>
                  <w:pStyle w:val="TAL"/>
                </w:pPr>
              </w:pPrChange>
            </w:pPr>
          </w:p>
        </w:tc>
      </w:tr>
      <w:tr w:rsidR="009E475D" w:rsidRPr="00433ABE" w:rsidDel="00CE060B" w14:paraId="01E4443E" w14:textId="268D2836" w:rsidTr="009E475D">
        <w:trPr>
          <w:jc w:val="center"/>
          <w:del w:id="643"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06A19" w14:textId="59EE35F4" w:rsidR="009E475D" w:rsidRPr="00433ABE" w:rsidDel="00CE060B" w:rsidRDefault="009E475D">
            <w:pPr>
              <w:pStyle w:val="TH"/>
              <w:rPr>
                <w:del w:id="644" w:author="R&amp;S" w:date="2024-02-19T11:30:00Z"/>
                <w:lang w:eastAsia="en-GB"/>
              </w:rPr>
              <w:pPrChange w:id="645" w:author="R&amp;S" w:date="2024-02-20T11:35:00Z">
                <w:pPr>
                  <w:pStyle w:val="TAL"/>
                </w:pPr>
              </w:pPrChange>
            </w:pPr>
            <w:del w:id="646" w:author="R&amp;S" w:date="2024-02-19T11:30:00Z">
              <w:r w:rsidRPr="00433ABE" w:rsidDel="00CE060B">
                <w:rPr>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A31BAC" w14:textId="2298C15C" w:rsidR="009E475D" w:rsidRPr="00433ABE" w:rsidDel="00CE060B" w:rsidRDefault="009E475D">
            <w:pPr>
              <w:pStyle w:val="TH"/>
              <w:rPr>
                <w:del w:id="647" w:author="R&amp;S" w:date="2024-02-19T11:30:00Z"/>
              </w:rPr>
              <w:pPrChange w:id="648"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69601E" w14:textId="593EB997" w:rsidR="009E475D" w:rsidRPr="00433ABE" w:rsidDel="00CE060B" w:rsidRDefault="009E475D">
            <w:pPr>
              <w:pStyle w:val="TH"/>
              <w:rPr>
                <w:del w:id="649" w:author="R&amp;S" w:date="2024-02-19T11:30:00Z"/>
                <w:i/>
                <w:iCs/>
                <w:lang w:eastAsia="en-GB"/>
              </w:rPr>
              <w:pPrChange w:id="650"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90F13" w14:textId="5662C785" w:rsidR="009E475D" w:rsidRPr="00433ABE" w:rsidDel="00CE060B" w:rsidRDefault="009E475D">
            <w:pPr>
              <w:pStyle w:val="TH"/>
              <w:rPr>
                <w:del w:id="651" w:author="R&amp;S" w:date="2024-02-19T11:30:00Z"/>
                <w:lang w:eastAsia="en-GB"/>
              </w:rPr>
              <w:pPrChange w:id="652" w:author="R&amp;S" w:date="2024-02-20T11:35:00Z">
                <w:pPr>
                  <w:pStyle w:val="TAL"/>
                </w:pPr>
              </w:pPrChange>
            </w:pPr>
          </w:p>
        </w:tc>
      </w:tr>
      <w:tr w:rsidR="009E475D" w:rsidRPr="00433ABE" w:rsidDel="00CE060B" w14:paraId="7287CE8E" w14:textId="16A1E45D" w:rsidTr="009E475D">
        <w:trPr>
          <w:jc w:val="center"/>
          <w:del w:id="653"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1AA710" w14:textId="5FDF5A8E" w:rsidR="009E475D" w:rsidRPr="00433ABE" w:rsidDel="00CE060B" w:rsidRDefault="009E475D">
            <w:pPr>
              <w:pStyle w:val="TH"/>
              <w:rPr>
                <w:del w:id="654" w:author="R&amp;S" w:date="2024-02-19T11:30:00Z"/>
                <w:lang w:val="en-US"/>
              </w:rPr>
              <w:pPrChange w:id="655" w:author="R&amp;S" w:date="2024-02-20T11:35:00Z">
                <w:pPr>
                  <w:pStyle w:val="TAN"/>
                </w:pPr>
              </w:pPrChange>
            </w:pPr>
            <w:del w:id="656" w:author="R&amp;S" w:date="2024-02-19T11:30:00Z">
              <w:r w:rsidRPr="00433ABE" w:rsidDel="00CE060B">
                <w:delText>NOTE 1: Satellite-UE elevation angle equal to 60.25 degrees, one-way delay equal to 2.30 ms and Doppler equal to 11.29 ppm</w:delText>
              </w:r>
            </w:del>
          </w:p>
        </w:tc>
      </w:tr>
    </w:tbl>
    <w:p w14:paraId="5F0C01D7" w14:textId="013D9969" w:rsidR="009E475D" w:rsidRPr="00433ABE" w:rsidRDefault="009E475D">
      <w:pPr>
        <w:pStyle w:val="TH"/>
        <w:pPrChange w:id="657" w:author="R&amp;S" w:date="2024-02-20T11:35:00Z">
          <w:pPr/>
        </w:pPrChange>
      </w:pPr>
    </w:p>
    <w:p w14:paraId="46C69F20" w14:textId="00B44F4D" w:rsidR="00CE060B" w:rsidRPr="00433ABE" w:rsidRDefault="00CE060B" w:rsidP="00CE060B">
      <w:pPr>
        <w:pStyle w:val="H6"/>
        <w:rPr>
          <w:color w:val="000000" w:themeColor="text1"/>
        </w:rPr>
      </w:pPr>
      <w:r w:rsidRPr="00433ABE">
        <w:rPr>
          <w:color w:val="000000" w:themeColor="text1"/>
        </w:rPr>
        <w:t>6.4A.1</w:t>
      </w:r>
      <w:ins w:id="658" w:author="R&amp;S" w:date="2024-02-29T08:22:00Z">
        <w:r w:rsidR="008B49DA" w:rsidRPr="00433ABE">
          <w:t>_1</w:t>
        </w:r>
      </w:ins>
      <w:r w:rsidRPr="00433ABE">
        <w:rPr>
          <w:color w:val="000000" w:themeColor="text1"/>
        </w:rPr>
        <w:t>.5</w:t>
      </w:r>
      <w:r w:rsidRPr="00433ABE">
        <w:rPr>
          <w:color w:val="000000" w:themeColor="text1"/>
        </w:rPr>
        <w:tab/>
        <w:t>Test requirement</w:t>
      </w:r>
    </w:p>
    <w:p w14:paraId="4CD36907" w14:textId="77777777" w:rsidR="00CE060B" w:rsidRPr="00433ABE" w:rsidRDefault="00CE060B" w:rsidP="00CE060B">
      <w:r w:rsidRPr="00433ABE">
        <w:t xml:space="preserve">The 20 frequency error </w:t>
      </w:r>
      <w:proofErr w:type="spellStart"/>
      <w:r w:rsidRPr="00433ABE">
        <w:t>Δf</w:t>
      </w:r>
      <w:proofErr w:type="spellEnd"/>
      <w:r w:rsidRPr="00433ABE">
        <w:t xml:space="preserve"> results must fulfil the test requirement:</w:t>
      </w:r>
    </w:p>
    <w:p w14:paraId="6570FDF8" w14:textId="77777777" w:rsidR="00CE060B" w:rsidRPr="00433ABE" w:rsidRDefault="00CE060B" w:rsidP="00CE060B">
      <w:pPr>
        <w:pStyle w:val="EQ"/>
        <w:jc w:val="center"/>
      </w:pPr>
      <w:r w:rsidRPr="00433ABE">
        <w:t>|Δf| ≤ (0.1 PPM + 15 Hz) (Carrier frequency &gt;1 GHz)</w:t>
      </w:r>
    </w:p>
    <w:p w14:paraId="3ACBF76C" w14:textId="77777777" w:rsidR="00CE060B" w:rsidRPr="00433ABE" w:rsidRDefault="00CE060B" w:rsidP="00CE060B">
      <w:pPr>
        <w:pStyle w:val="EQ"/>
        <w:jc w:val="center"/>
      </w:pPr>
      <w:r w:rsidRPr="00433ABE">
        <w:t>|Δf| ≤ (0.2 PPM + 15 Hz) (Carrier frequency ≤1 GHz)</w:t>
      </w:r>
    </w:p>
    <w:p w14:paraId="41870F02" w14:textId="77777777" w:rsidR="0079334B" w:rsidRPr="00433ABE" w:rsidRDefault="0079334B" w:rsidP="0079334B">
      <w:pPr>
        <w:pStyle w:val="FP"/>
      </w:pPr>
    </w:p>
    <w:p w14:paraId="03682AD7" w14:textId="5561B1ED" w:rsidR="00FD263D" w:rsidRPr="00433ABE" w:rsidRDefault="00FD263D" w:rsidP="00FD263D">
      <w:pPr>
        <w:pStyle w:val="berschrift3"/>
        <w:rPr>
          <w:ins w:id="659" w:author="R&amp;S" w:date="2024-02-19T11:14:00Z"/>
        </w:rPr>
      </w:pPr>
      <w:ins w:id="660" w:author="R&amp;S" w:date="2024-02-19T11:14:00Z">
        <w:r w:rsidRPr="00433ABE">
          <w:t>6.4A.1</w:t>
        </w:r>
      </w:ins>
      <w:ins w:id="661" w:author="R&amp;S" w:date="2024-02-29T08:25:00Z">
        <w:r w:rsidR="008B49DA" w:rsidRPr="00433ABE">
          <w:rPr>
            <w:rPrChange w:id="662" w:author="R&amp;S" w:date="2024-02-29T08:25:00Z">
              <w:rPr>
                <w:highlight w:val="yellow"/>
              </w:rPr>
            </w:rPrChange>
          </w:rPr>
          <w:t>_2</w:t>
        </w:r>
      </w:ins>
      <w:ins w:id="663" w:author="R&amp;S" w:date="2024-02-19T11:14:00Z">
        <w:r w:rsidRPr="00433ABE">
          <w:tab/>
          <w:t xml:space="preserve">Frequency error </w:t>
        </w:r>
      </w:ins>
      <w:ins w:id="664" w:author="R&amp;S" w:date="2024-02-19T12:50:00Z">
        <w:r w:rsidR="00AD68AF" w:rsidRPr="00433ABE">
          <w:t>with</w:t>
        </w:r>
      </w:ins>
      <w:ins w:id="665" w:author="R&amp;S" w:date="2024-02-19T11:14:00Z">
        <w:r w:rsidRPr="00433ABE">
          <w:t xml:space="preserve"> </w:t>
        </w:r>
      </w:ins>
      <w:ins w:id="666" w:author="R&amp;S" w:date="2024-02-19T11:32:00Z">
        <w:r w:rsidR="00946156" w:rsidRPr="00433ABE">
          <w:t>NGSO</w:t>
        </w:r>
      </w:ins>
      <w:ins w:id="667" w:author="R&amp;S" w:date="2024-02-19T12:50:00Z">
        <w:r w:rsidR="00AD68AF" w:rsidRPr="00433ABE">
          <w:t xml:space="preserve"> ephemeris</w:t>
        </w:r>
      </w:ins>
      <w:ins w:id="668" w:author="R&amp;S" w:date="2024-02-19T11:32:00Z">
        <w:r w:rsidR="00946156" w:rsidRPr="00433ABE">
          <w:t xml:space="preserve"> </w:t>
        </w:r>
      </w:ins>
      <w:ins w:id="669" w:author="R&amp;S" w:date="2024-02-19T13:46:00Z">
        <w:r w:rsidR="00215964" w:rsidRPr="00433ABE">
          <w:t>fo</w:t>
        </w:r>
      </w:ins>
      <w:ins w:id="670" w:author="R&amp;S" w:date="2024-02-19T13:47:00Z">
        <w:r w:rsidR="00215964" w:rsidRPr="00433ABE">
          <w:t>r</w:t>
        </w:r>
      </w:ins>
      <w:ins w:id="671" w:author="R&amp;S" w:date="2024-02-19T11:33:00Z">
        <w:r w:rsidR="00946156" w:rsidRPr="00433ABE">
          <w:t xml:space="preserve"> </w:t>
        </w:r>
      </w:ins>
      <w:ins w:id="672" w:author="R&amp;S" w:date="2024-02-19T11:14:00Z">
        <w:r w:rsidRPr="00433ABE">
          <w:t>UE category M1</w:t>
        </w:r>
      </w:ins>
    </w:p>
    <w:p w14:paraId="0C5B7EBF" w14:textId="44E01B9F" w:rsidR="00FD263D" w:rsidRPr="00433ABE" w:rsidRDefault="00B24606" w:rsidP="00FD263D">
      <w:pPr>
        <w:pStyle w:val="H6"/>
        <w:rPr>
          <w:ins w:id="673" w:author="R&amp;S" w:date="2024-02-19T11:14:00Z"/>
        </w:rPr>
      </w:pPr>
      <w:ins w:id="674" w:author="R&amp;S" w:date="2024-02-19T12:22:00Z">
        <w:r w:rsidRPr="00433ABE">
          <w:t>6.4A.1</w:t>
        </w:r>
      </w:ins>
      <w:ins w:id="675" w:author="R&amp;S" w:date="2024-02-29T08:25:00Z">
        <w:r w:rsidR="008B49DA" w:rsidRPr="00433ABE">
          <w:rPr>
            <w:rPrChange w:id="676" w:author="R&amp;S" w:date="2024-02-29T08:25:00Z">
              <w:rPr>
                <w:highlight w:val="yellow"/>
              </w:rPr>
            </w:rPrChange>
          </w:rPr>
          <w:t>_2</w:t>
        </w:r>
      </w:ins>
      <w:ins w:id="677" w:author="R&amp;S" w:date="2024-02-19T11:14:00Z">
        <w:r w:rsidR="00FD263D" w:rsidRPr="00433ABE">
          <w:t>.1</w:t>
        </w:r>
        <w:r w:rsidR="00FD263D" w:rsidRPr="00433ABE">
          <w:tab/>
          <w:t>Test purpose</w:t>
        </w:r>
      </w:ins>
    </w:p>
    <w:p w14:paraId="202C57E7" w14:textId="463F9DA2" w:rsidR="00823F42" w:rsidRPr="00433ABE" w:rsidRDefault="00823F42" w:rsidP="00FD263D">
      <w:pPr>
        <w:rPr>
          <w:ins w:id="678" w:author="R&amp;S" w:date="2024-02-19T12:29:00Z"/>
        </w:rPr>
      </w:pPr>
      <w:ins w:id="679" w:author="R&amp;S" w:date="2024-02-19T12:29:00Z">
        <w:r w:rsidRPr="00433ABE">
          <w:t xml:space="preserve">Same </w:t>
        </w:r>
      </w:ins>
      <w:ins w:id="680" w:author="R&amp;S" w:date="2024-02-19T13:50:00Z">
        <w:r w:rsidR="00215964" w:rsidRPr="00433ABE">
          <w:t>t</w:t>
        </w:r>
      </w:ins>
      <w:ins w:id="681" w:author="R&amp;S" w:date="2024-02-19T12:29:00Z">
        <w:r w:rsidRPr="00433ABE">
          <w:t>est purpose as in clause 6.4A.1</w:t>
        </w:r>
      </w:ins>
      <w:ins w:id="682" w:author="R&amp;S" w:date="2024-02-29T08:28:00Z">
        <w:r w:rsidR="008B49DA" w:rsidRPr="00433ABE">
          <w:rPr>
            <w:rPrChange w:id="683" w:author="R&amp;S" w:date="2024-02-29T08:28:00Z">
              <w:rPr>
                <w:highlight w:val="yellow"/>
              </w:rPr>
            </w:rPrChange>
          </w:rPr>
          <w:t>_1</w:t>
        </w:r>
      </w:ins>
      <w:ins w:id="684" w:author="R&amp;S" w:date="2024-02-19T12:29:00Z">
        <w:r w:rsidRPr="00433ABE">
          <w:t>.1.</w:t>
        </w:r>
      </w:ins>
    </w:p>
    <w:p w14:paraId="65DB060E" w14:textId="4B8A1E38" w:rsidR="00FD263D" w:rsidRPr="00433ABE" w:rsidRDefault="00B24606" w:rsidP="00FD263D">
      <w:pPr>
        <w:pStyle w:val="H6"/>
        <w:rPr>
          <w:ins w:id="685" w:author="R&amp;S" w:date="2024-02-19T11:14:00Z"/>
        </w:rPr>
      </w:pPr>
      <w:ins w:id="686" w:author="R&amp;S" w:date="2024-02-19T12:22:00Z">
        <w:r w:rsidRPr="00433ABE">
          <w:t>6.4A.1</w:t>
        </w:r>
      </w:ins>
      <w:ins w:id="687" w:author="R&amp;S" w:date="2024-02-29T08:26:00Z">
        <w:r w:rsidR="008B49DA" w:rsidRPr="00433ABE">
          <w:t>_2</w:t>
        </w:r>
      </w:ins>
      <w:ins w:id="688" w:author="R&amp;S" w:date="2024-02-19T11:14:00Z">
        <w:r w:rsidR="00FD263D" w:rsidRPr="00433ABE">
          <w:t>.2</w:t>
        </w:r>
        <w:r w:rsidR="00FD263D" w:rsidRPr="00433ABE">
          <w:tab/>
          <w:t>Test applicability</w:t>
        </w:r>
      </w:ins>
    </w:p>
    <w:p w14:paraId="1E8425A6" w14:textId="79F0EB8B" w:rsidR="00FD263D" w:rsidRPr="00433ABE" w:rsidRDefault="00FD263D" w:rsidP="00FD263D">
      <w:pPr>
        <w:rPr>
          <w:ins w:id="689" w:author="R&amp;S" w:date="2024-02-19T11:14:00Z"/>
        </w:rPr>
      </w:pPr>
      <w:ins w:id="690" w:author="R&amp;S" w:date="2024-02-19T11:14:00Z">
        <w:r w:rsidRPr="00433ABE">
          <w:t xml:space="preserve">This test case applies to all types of </w:t>
        </w:r>
      </w:ins>
      <w:ins w:id="691" w:author="R&amp;S" w:date="2024-02-19T11:36:00Z">
        <w:r w:rsidR="00795677" w:rsidRPr="00433ABE">
          <w:t>E-UTRA</w:t>
        </w:r>
      </w:ins>
      <w:ins w:id="692" w:author="R&amp;S" w:date="2024-02-19T11:14:00Z">
        <w:r w:rsidRPr="00433ABE">
          <w:t xml:space="preserve"> FDD UE release 1</w:t>
        </w:r>
        <w:r w:rsidRPr="00433ABE">
          <w:rPr>
            <w:rFonts w:eastAsia="PMingLiU"/>
            <w:lang w:eastAsia="zh-TW"/>
          </w:rPr>
          <w:t>7</w:t>
        </w:r>
        <w:r w:rsidRPr="00433ABE">
          <w:t xml:space="preserve"> and forward of UE category M1 that support satellite access operation</w:t>
        </w:r>
      </w:ins>
      <w:ins w:id="693" w:author="R&amp;S" w:date="2024-02-19T17:50:00Z">
        <w:r w:rsidR="0007209F" w:rsidRPr="00433ABE">
          <w:t xml:space="preserve"> and NGSO</w:t>
        </w:r>
      </w:ins>
      <w:ins w:id="694" w:author="R&amp;S" w:date="2024-02-19T11:14:00Z">
        <w:r w:rsidRPr="00433ABE">
          <w:t>.</w:t>
        </w:r>
      </w:ins>
    </w:p>
    <w:p w14:paraId="4EA50D9F" w14:textId="455FD0AC" w:rsidR="00FD263D" w:rsidRPr="00433ABE" w:rsidRDefault="00B24606" w:rsidP="00FD263D">
      <w:pPr>
        <w:pStyle w:val="H6"/>
        <w:rPr>
          <w:ins w:id="695" w:author="R&amp;S" w:date="2024-02-19T11:14:00Z"/>
        </w:rPr>
      </w:pPr>
      <w:ins w:id="696" w:author="R&amp;S" w:date="2024-02-19T12:22:00Z">
        <w:r w:rsidRPr="00433ABE">
          <w:t>6.4A.1</w:t>
        </w:r>
      </w:ins>
      <w:ins w:id="697" w:author="R&amp;S" w:date="2024-02-29T08:26:00Z">
        <w:r w:rsidR="008B49DA" w:rsidRPr="00433ABE">
          <w:t>_2</w:t>
        </w:r>
      </w:ins>
      <w:ins w:id="698" w:author="R&amp;S" w:date="2024-02-19T11:14:00Z">
        <w:r w:rsidR="00FD263D" w:rsidRPr="00433ABE">
          <w:t>.3</w:t>
        </w:r>
        <w:r w:rsidR="00FD263D" w:rsidRPr="00433ABE">
          <w:tab/>
          <w:t>Minimum conformance requirements</w:t>
        </w:r>
      </w:ins>
    </w:p>
    <w:p w14:paraId="579704CC" w14:textId="32A3C934" w:rsidR="009A4C91" w:rsidRPr="00433ABE" w:rsidRDefault="009A4C91" w:rsidP="00FD263D">
      <w:pPr>
        <w:rPr>
          <w:ins w:id="699" w:author="R&amp;S" w:date="2024-02-19T12:24:00Z"/>
        </w:rPr>
      </w:pPr>
      <w:ins w:id="700" w:author="R&amp;S" w:date="2024-02-19T12:24:00Z">
        <w:r w:rsidRPr="00433ABE">
          <w:t>Same minimum conformance requirements as in clause 6.4A.1</w:t>
        </w:r>
      </w:ins>
      <w:ins w:id="701" w:author="R&amp;S" w:date="2024-02-29T08:26:00Z">
        <w:r w:rsidR="008B49DA" w:rsidRPr="00433ABE">
          <w:rPr>
            <w:rPrChange w:id="702" w:author="R&amp;S" w:date="2024-02-29T08:26:00Z">
              <w:rPr>
                <w:highlight w:val="yellow"/>
              </w:rPr>
            </w:rPrChange>
          </w:rPr>
          <w:t>_1</w:t>
        </w:r>
      </w:ins>
      <w:ins w:id="703" w:author="R&amp;S" w:date="2024-02-19T12:24:00Z">
        <w:r w:rsidRPr="00433ABE">
          <w:t>.3</w:t>
        </w:r>
      </w:ins>
    </w:p>
    <w:p w14:paraId="7A02D65D" w14:textId="1AAB5ACF" w:rsidR="00FD263D" w:rsidRPr="00433ABE" w:rsidRDefault="009A4C91" w:rsidP="00FD263D">
      <w:pPr>
        <w:pStyle w:val="H6"/>
        <w:rPr>
          <w:ins w:id="704" w:author="R&amp;S" w:date="2024-02-19T11:14:00Z"/>
        </w:rPr>
      </w:pPr>
      <w:ins w:id="705" w:author="R&amp;S" w:date="2024-02-19T12:22:00Z">
        <w:r w:rsidRPr="00433ABE">
          <w:lastRenderedPageBreak/>
          <w:t>6.4A.1</w:t>
        </w:r>
      </w:ins>
      <w:ins w:id="706" w:author="R&amp;S" w:date="2024-02-29T08:26:00Z">
        <w:r w:rsidR="008B49DA" w:rsidRPr="00433ABE">
          <w:t>_2</w:t>
        </w:r>
      </w:ins>
      <w:ins w:id="707" w:author="R&amp;S" w:date="2024-02-19T11:14:00Z">
        <w:r w:rsidR="00FD263D" w:rsidRPr="00433ABE">
          <w:t>.4</w:t>
        </w:r>
        <w:r w:rsidR="00FD263D" w:rsidRPr="00433ABE">
          <w:tab/>
          <w:t>Test description</w:t>
        </w:r>
      </w:ins>
    </w:p>
    <w:p w14:paraId="59E6A91E" w14:textId="0E90C951" w:rsidR="00FD263D" w:rsidRPr="00433ABE" w:rsidRDefault="009A4C91" w:rsidP="00FD263D">
      <w:pPr>
        <w:pStyle w:val="H6"/>
        <w:rPr>
          <w:ins w:id="708" w:author="R&amp;S" w:date="2024-02-19T12:25:00Z"/>
        </w:rPr>
      </w:pPr>
      <w:ins w:id="709" w:author="R&amp;S" w:date="2024-02-19T12:22:00Z">
        <w:r w:rsidRPr="00433ABE">
          <w:t>6.4A.1</w:t>
        </w:r>
      </w:ins>
      <w:ins w:id="710" w:author="R&amp;S" w:date="2024-02-29T08:26:00Z">
        <w:r w:rsidR="008B49DA" w:rsidRPr="00433ABE">
          <w:t>_2</w:t>
        </w:r>
      </w:ins>
      <w:ins w:id="711" w:author="R&amp;S" w:date="2024-02-19T11:14:00Z">
        <w:r w:rsidR="00FD263D" w:rsidRPr="00433ABE">
          <w:t>.4.1</w:t>
        </w:r>
        <w:r w:rsidR="00FD263D" w:rsidRPr="00433ABE">
          <w:tab/>
          <w:t xml:space="preserve">Initial conditions  </w:t>
        </w:r>
      </w:ins>
    </w:p>
    <w:p w14:paraId="4999A836" w14:textId="26DE9E08" w:rsidR="009A4C91" w:rsidRPr="00433ABE" w:rsidRDefault="009A4C91" w:rsidP="009A4C91">
      <w:pPr>
        <w:rPr>
          <w:ins w:id="712" w:author="R&amp;S" w:date="2024-02-19T13:15:00Z"/>
        </w:rPr>
      </w:pPr>
      <w:ins w:id="713" w:author="R&amp;S" w:date="2024-02-19T12:25:00Z">
        <w:r w:rsidRPr="00433ABE">
          <w:t>Same initial conditions as in clause 6.4A.1</w:t>
        </w:r>
      </w:ins>
      <w:ins w:id="714" w:author="R&amp;S" w:date="2024-02-29T08:26:00Z">
        <w:r w:rsidR="008B49DA" w:rsidRPr="00433ABE">
          <w:rPr>
            <w:rPrChange w:id="715" w:author="R&amp;S" w:date="2024-02-29T08:26:00Z">
              <w:rPr>
                <w:highlight w:val="yellow"/>
              </w:rPr>
            </w:rPrChange>
          </w:rPr>
          <w:t>_</w:t>
        </w:r>
        <w:r w:rsidR="008B49DA" w:rsidRPr="00433ABE">
          <w:t>1</w:t>
        </w:r>
      </w:ins>
      <w:ins w:id="716" w:author="R&amp;S" w:date="2024-02-19T12:25:00Z">
        <w:r w:rsidRPr="00433ABE">
          <w:t>.4.1</w:t>
        </w:r>
      </w:ins>
      <w:ins w:id="717" w:author="R&amp;S" w:date="2024-02-19T12:58:00Z">
        <w:r w:rsidR="00573C47" w:rsidRPr="00433ABE">
          <w:t xml:space="preserve"> with the following exception:</w:t>
        </w:r>
      </w:ins>
    </w:p>
    <w:p w14:paraId="13602E83" w14:textId="39844C1F" w:rsidR="000F48E5" w:rsidRPr="00433ABE" w:rsidRDefault="000F48E5">
      <w:pPr>
        <w:pStyle w:val="B1"/>
        <w:rPr>
          <w:ins w:id="718" w:author="R&amp;S" w:date="2024-02-19T12:58:00Z"/>
        </w:rPr>
        <w:pPrChange w:id="719" w:author="R&amp;S" w:date="2024-02-19T13:16:00Z">
          <w:pPr/>
        </w:pPrChange>
      </w:pPr>
      <w:ins w:id="720" w:author="R&amp;S" w:date="2024-02-19T13:15:00Z">
        <w:r w:rsidRPr="00433ABE">
          <w:t>-</w:t>
        </w:r>
        <w:r w:rsidRPr="00433ABE">
          <w:tab/>
          <w:t>In step 6, instead o</w:t>
        </w:r>
      </w:ins>
      <w:ins w:id="721" w:author="R&amp;S" w:date="2024-02-19T13:16:00Z">
        <w:r w:rsidRPr="00433ABE">
          <w:t xml:space="preserve">f UE location for GSO satellite </w:t>
        </w:r>
        <w:r w:rsidRPr="00433ABE">
          <w:sym w:font="Wingdings" w:char="F0E0"/>
        </w:r>
        <w:r w:rsidRPr="00433ABE">
          <w:t xml:space="preserve"> use UE location for NGSO satellite</w:t>
        </w:r>
      </w:ins>
    </w:p>
    <w:p w14:paraId="6ED3F1BE" w14:textId="6FBB2B30" w:rsidR="00FD263D" w:rsidRPr="00433ABE" w:rsidRDefault="009A4C91" w:rsidP="00FD263D">
      <w:pPr>
        <w:pStyle w:val="H6"/>
        <w:rPr>
          <w:ins w:id="722" w:author="R&amp;S" w:date="2024-02-19T12:26:00Z"/>
        </w:rPr>
      </w:pPr>
      <w:ins w:id="723" w:author="R&amp;S" w:date="2024-02-19T12:23:00Z">
        <w:r w:rsidRPr="00433ABE">
          <w:t>6.4A.1</w:t>
        </w:r>
      </w:ins>
      <w:ins w:id="724" w:author="R&amp;S" w:date="2024-02-29T08:26:00Z">
        <w:r w:rsidR="008B49DA" w:rsidRPr="00433ABE">
          <w:t>_2</w:t>
        </w:r>
      </w:ins>
      <w:ins w:id="725" w:author="R&amp;S" w:date="2024-02-19T11:14:00Z">
        <w:r w:rsidR="00FD263D" w:rsidRPr="00433ABE">
          <w:t>.4.2</w:t>
        </w:r>
        <w:r w:rsidR="00FD263D" w:rsidRPr="00433ABE">
          <w:tab/>
          <w:t>Test procedure</w:t>
        </w:r>
      </w:ins>
    </w:p>
    <w:p w14:paraId="4A5AC396" w14:textId="41B63206" w:rsidR="009A4C91" w:rsidRPr="00433ABE" w:rsidRDefault="009A4C91" w:rsidP="009A4C91">
      <w:pPr>
        <w:rPr>
          <w:ins w:id="726" w:author="R&amp;S" w:date="2024-02-19T12:26:00Z"/>
        </w:rPr>
      </w:pPr>
      <w:ins w:id="727" w:author="R&amp;S" w:date="2024-02-19T12:26:00Z">
        <w:r w:rsidRPr="00433ABE">
          <w:t xml:space="preserve">Same </w:t>
        </w:r>
      </w:ins>
      <w:ins w:id="728" w:author="R&amp;S" w:date="2024-02-19T13:05:00Z">
        <w:r w:rsidR="001608EE" w:rsidRPr="00433ABE">
          <w:t>test procedure</w:t>
        </w:r>
      </w:ins>
      <w:ins w:id="729" w:author="R&amp;S" w:date="2024-02-19T12:26:00Z">
        <w:r w:rsidRPr="00433ABE">
          <w:t xml:space="preserve"> as in clause 6.4A.1</w:t>
        </w:r>
      </w:ins>
      <w:ins w:id="730" w:author="R&amp;S" w:date="2024-02-29T08:27:00Z">
        <w:r w:rsidR="008B49DA" w:rsidRPr="00433ABE">
          <w:rPr>
            <w:rPrChange w:id="731" w:author="R&amp;S" w:date="2024-02-29T08:27:00Z">
              <w:rPr>
                <w:highlight w:val="yellow"/>
              </w:rPr>
            </w:rPrChange>
          </w:rPr>
          <w:t>_1</w:t>
        </w:r>
      </w:ins>
      <w:ins w:id="732" w:author="R&amp;S" w:date="2024-02-19T12:26:00Z">
        <w:r w:rsidRPr="00433ABE">
          <w:t>.4.</w:t>
        </w:r>
      </w:ins>
      <w:ins w:id="733" w:author="R&amp;S" w:date="2024-02-19T12:27:00Z">
        <w:r w:rsidRPr="00433ABE">
          <w:t>2</w:t>
        </w:r>
      </w:ins>
      <w:ins w:id="734" w:author="R&amp;S" w:date="2024-02-19T12:26:00Z">
        <w:r w:rsidRPr="00433ABE">
          <w:t xml:space="preserve"> with the following exceptions:</w:t>
        </w:r>
      </w:ins>
    </w:p>
    <w:p w14:paraId="67753460" w14:textId="095D290A" w:rsidR="001216A9" w:rsidRPr="00433ABE" w:rsidRDefault="001216A9" w:rsidP="001216A9">
      <w:pPr>
        <w:pStyle w:val="B1"/>
        <w:rPr>
          <w:ins w:id="735" w:author="R&amp;S" w:date="2024-02-20T11:27:00Z"/>
        </w:rPr>
      </w:pPr>
      <w:ins w:id="736" w:author="R&amp;S" w:date="2024-02-20T11:27:00Z">
        <w:r w:rsidRPr="00433ABE">
          <w:t>-</w:t>
        </w:r>
        <w:r w:rsidRPr="00433ABE">
          <w:tab/>
          <w:t xml:space="preserve">In step </w:t>
        </w:r>
      </w:ins>
      <w:ins w:id="737" w:author="R&amp;S" w:date="2024-02-20T11:28:00Z">
        <w:r w:rsidRPr="00433ABE">
          <w:t>1</w:t>
        </w:r>
      </w:ins>
      <w:ins w:id="738" w:author="R&amp;S" w:date="2024-02-20T11:27:00Z">
        <w:r w:rsidRPr="00433ABE">
          <w:t xml:space="preserve">, instead of TS 36.508 [12] Table </w:t>
        </w:r>
        <w:r w:rsidRPr="00433ABE">
          <w:rPr>
            <w:color w:val="000000" w:themeColor="text1"/>
            <w:lang w:eastAsia="en-GB"/>
          </w:rPr>
          <w:t>5.6.2.1-1</w:t>
        </w:r>
        <w:r w:rsidRPr="00433ABE">
          <w:t xml:space="preserve"> </w:t>
        </w:r>
        <w:r w:rsidRPr="00433ABE">
          <w:sym w:font="Wingdings" w:char="F0E0"/>
        </w:r>
        <w:r w:rsidRPr="00433ABE">
          <w:t xml:space="preserve"> use TS 36.508 [12] Table 5.6.2.1-3 (ephemeris for NGSO LEO 1200). </w:t>
        </w:r>
      </w:ins>
    </w:p>
    <w:p w14:paraId="79F0B792" w14:textId="2F2082C1" w:rsidR="004D1FB4" w:rsidRPr="00433ABE" w:rsidRDefault="004D1FB4">
      <w:pPr>
        <w:pStyle w:val="B1"/>
        <w:rPr>
          <w:ins w:id="739" w:author="R&amp;S" w:date="2024-02-19T12:52:00Z"/>
          <w:color w:val="000000" w:themeColor="text1"/>
          <w:lang w:eastAsia="en-GB"/>
        </w:rPr>
        <w:pPrChange w:id="740" w:author="R&amp;S" w:date="2024-02-19T12:56:00Z">
          <w:pPr/>
        </w:pPrChange>
      </w:pPr>
      <w:ins w:id="741" w:author="R&amp;S" w:date="2024-02-19T12:55:00Z">
        <w:r w:rsidRPr="00433ABE">
          <w:rPr>
            <w:color w:val="000000" w:themeColor="text1"/>
            <w:lang w:eastAsia="en-GB"/>
          </w:rPr>
          <w:t>-</w:t>
        </w:r>
        <w:r w:rsidRPr="00433ABE">
          <w:rPr>
            <w:color w:val="000000" w:themeColor="text1"/>
            <w:lang w:eastAsia="en-GB"/>
          </w:rPr>
          <w:tab/>
          <w:t xml:space="preserve">Instead of </w:t>
        </w:r>
      </w:ins>
      <w:ins w:id="742" w:author="R&amp;S" w:date="2024-02-19T13:26:00Z">
        <w:r w:rsidR="00E15A2D" w:rsidRPr="00433ABE">
          <w:rPr>
            <w:color w:val="000000" w:themeColor="text1"/>
            <w:lang w:eastAsia="en-GB"/>
          </w:rPr>
          <w:t>Tables</w:t>
        </w:r>
      </w:ins>
      <w:ins w:id="743" w:author="R&amp;S" w:date="2024-02-19T12:55:00Z">
        <w:r w:rsidRPr="00433ABE">
          <w:rPr>
            <w:color w:val="000000" w:themeColor="text1"/>
            <w:lang w:eastAsia="en-GB"/>
          </w:rPr>
          <w:t xml:space="preserve"> </w:t>
        </w:r>
        <w:r w:rsidRPr="00433ABE">
          <w:rPr>
            <w:rFonts w:hint="eastAsia"/>
            <w:lang w:eastAsia="en-GB"/>
          </w:rPr>
          <w:t>6.4A.1</w:t>
        </w:r>
      </w:ins>
      <w:ins w:id="744" w:author="R&amp;S" w:date="2024-02-29T08:27:00Z">
        <w:r w:rsidR="008B49DA" w:rsidRPr="00433ABE">
          <w:rPr>
            <w:lang w:eastAsia="en-GB"/>
            <w:rPrChange w:id="745" w:author="R&amp;S" w:date="2024-02-29T08:27:00Z">
              <w:rPr>
                <w:highlight w:val="yellow"/>
                <w:lang w:eastAsia="en-GB"/>
              </w:rPr>
            </w:rPrChange>
          </w:rPr>
          <w:t>_1</w:t>
        </w:r>
      </w:ins>
      <w:ins w:id="746" w:author="R&amp;S" w:date="2024-02-19T12:55:00Z">
        <w:r w:rsidRPr="00433ABE">
          <w:rPr>
            <w:rFonts w:hint="eastAsia"/>
            <w:lang w:eastAsia="en-GB"/>
          </w:rPr>
          <w:t>.4.3</w:t>
        </w:r>
      </w:ins>
      <w:ins w:id="747" w:author="R&amp;S" w:date="2024-02-19T13:26:00Z">
        <w:r w:rsidR="00E15A2D" w:rsidRPr="00433ABE">
          <w:rPr>
            <w:lang w:eastAsia="en-GB"/>
          </w:rPr>
          <w:t xml:space="preserve">-1a, </w:t>
        </w:r>
        <w:r w:rsidR="00E15A2D" w:rsidRPr="00433ABE">
          <w:rPr>
            <w:rFonts w:hint="eastAsia"/>
            <w:lang w:eastAsia="en-GB"/>
          </w:rPr>
          <w:t>6.4A.1</w:t>
        </w:r>
      </w:ins>
      <w:ins w:id="748" w:author="R&amp;S" w:date="2024-02-29T08:27:00Z">
        <w:r w:rsidR="008B49DA" w:rsidRPr="00433ABE">
          <w:rPr>
            <w:lang w:eastAsia="en-GB"/>
            <w:rPrChange w:id="749" w:author="R&amp;S" w:date="2024-02-29T08:27:00Z">
              <w:rPr>
                <w:highlight w:val="yellow"/>
                <w:lang w:eastAsia="en-GB"/>
              </w:rPr>
            </w:rPrChange>
          </w:rPr>
          <w:t>_1</w:t>
        </w:r>
      </w:ins>
      <w:ins w:id="750" w:author="R&amp;S" w:date="2024-02-19T13:26:00Z">
        <w:r w:rsidR="00E15A2D" w:rsidRPr="00433ABE">
          <w:rPr>
            <w:rFonts w:hint="eastAsia"/>
            <w:lang w:eastAsia="en-GB"/>
          </w:rPr>
          <w:t>.4.3</w:t>
        </w:r>
        <w:r w:rsidR="00E15A2D" w:rsidRPr="00433ABE">
          <w:rPr>
            <w:lang w:eastAsia="en-GB"/>
          </w:rPr>
          <w:t xml:space="preserve">-2a, and </w:t>
        </w:r>
        <w:r w:rsidR="00E15A2D" w:rsidRPr="00433ABE">
          <w:rPr>
            <w:rFonts w:hint="eastAsia"/>
            <w:lang w:eastAsia="en-GB"/>
          </w:rPr>
          <w:t>6.4A.1</w:t>
        </w:r>
      </w:ins>
      <w:ins w:id="751" w:author="R&amp;S" w:date="2024-02-29T08:27:00Z">
        <w:r w:rsidR="008B49DA" w:rsidRPr="00433ABE">
          <w:rPr>
            <w:lang w:eastAsia="en-GB"/>
            <w:rPrChange w:id="752" w:author="R&amp;S" w:date="2024-02-29T08:27:00Z">
              <w:rPr>
                <w:highlight w:val="yellow"/>
                <w:lang w:eastAsia="en-GB"/>
              </w:rPr>
            </w:rPrChange>
          </w:rPr>
          <w:t>_1</w:t>
        </w:r>
      </w:ins>
      <w:ins w:id="753" w:author="R&amp;S" w:date="2024-02-19T13:26:00Z">
        <w:r w:rsidR="00E15A2D" w:rsidRPr="00433ABE">
          <w:rPr>
            <w:rFonts w:hint="eastAsia"/>
            <w:lang w:eastAsia="en-GB"/>
          </w:rPr>
          <w:t>.4.3</w:t>
        </w:r>
        <w:r w:rsidR="00E15A2D" w:rsidRPr="00433ABE">
          <w:rPr>
            <w:lang w:eastAsia="en-GB"/>
          </w:rPr>
          <w:t>-</w:t>
        </w:r>
      </w:ins>
      <w:ins w:id="754" w:author="R&amp;S" w:date="2024-02-19T13:53:00Z">
        <w:r w:rsidR="004242DC" w:rsidRPr="00433ABE">
          <w:rPr>
            <w:lang w:eastAsia="en-GB"/>
          </w:rPr>
          <w:t>3</w:t>
        </w:r>
      </w:ins>
      <w:ins w:id="755" w:author="R&amp;S" w:date="2024-02-19T13:26:00Z">
        <w:r w:rsidR="00E15A2D" w:rsidRPr="00433ABE">
          <w:rPr>
            <w:lang w:eastAsia="en-GB"/>
          </w:rPr>
          <w:t>a</w:t>
        </w:r>
      </w:ins>
      <w:ins w:id="756" w:author="R&amp;S" w:date="2024-02-19T12:55:00Z">
        <w:r w:rsidRPr="00433ABE">
          <w:rPr>
            <w:lang w:eastAsia="en-GB"/>
          </w:rPr>
          <w:t xml:space="preserve"> </w:t>
        </w:r>
      </w:ins>
      <w:ins w:id="757" w:author="R&amp;S" w:date="2024-02-19T12:56:00Z">
        <w:r w:rsidRPr="00433ABE">
          <w:rPr>
            <w:lang w:eastAsia="en-GB"/>
          </w:rPr>
          <w:sym w:font="Wingdings" w:char="F0E0"/>
        </w:r>
        <w:r w:rsidRPr="00433ABE">
          <w:rPr>
            <w:lang w:eastAsia="en-GB"/>
          </w:rPr>
          <w:t xml:space="preserve"> </w:t>
        </w:r>
      </w:ins>
      <w:ins w:id="758" w:author="R&amp;S" w:date="2024-02-19T13:26:00Z">
        <w:r w:rsidR="00E15A2D" w:rsidRPr="00433ABE">
          <w:rPr>
            <w:lang w:eastAsia="en-GB"/>
          </w:rPr>
          <w:t xml:space="preserve">use Tables </w:t>
        </w:r>
      </w:ins>
      <w:ins w:id="759" w:author="R&amp;S" w:date="2024-02-19T13:27:00Z">
        <w:r w:rsidR="00E15A2D" w:rsidRPr="00433ABE">
          <w:rPr>
            <w:rFonts w:hint="eastAsia"/>
            <w:lang w:eastAsia="en-GB"/>
          </w:rPr>
          <w:t>6.4A.1</w:t>
        </w:r>
      </w:ins>
      <w:ins w:id="760" w:author="R&amp;S" w:date="2024-02-29T08:27:00Z">
        <w:r w:rsidR="008B49DA" w:rsidRPr="00433ABE">
          <w:t>_2</w:t>
        </w:r>
      </w:ins>
      <w:ins w:id="761" w:author="R&amp;S" w:date="2024-02-19T13:27:00Z">
        <w:r w:rsidR="00E15A2D" w:rsidRPr="00433ABE">
          <w:rPr>
            <w:rFonts w:hint="eastAsia"/>
            <w:lang w:eastAsia="en-GB"/>
          </w:rPr>
          <w:t>.4.3</w:t>
        </w:r>
        <w:r w:rsidR="00E15A2D" w:rsidRPr="00433ABE">
          <w:rPr>
            <w:lang w:eastAsia="en-GB"/>
          </w:rPr>
          <w:t xml:space="preserve">-1, </w:t>
        </w:r>
        <w:r w:rsidR="00E15A2D" w:rsidRPr="00433ABE">
          <w:rPr>
            <w:rFonts w:hint="eastAsia"/>
            <w:lang w:eastAsia="en-GB"/>
          </w:rPr>
          <w:t>6.4A.1</w:t>
        </w:r>
      </w:ins>
      <w:ins w:id="762" w:author="R&amp;S" w:date="2024-02-29T08:27:00Z">
        <w:r w:rsidR="008B49DA" w:rsidRPr="00433ABE">
          <w:t>_2</w:t>
        </w:r>
      </w:ins>
      <w:ins w:id="763" w:author="R&amp;S" w:date="2024-02-19T13:27:00Z">
        <w:r w:rsidR="00E15A2D" w:rsidRPr="00433ABE">
          <w:rPr>
            <w:rFonts w:hint="eastAsia"/>
            <w:lang w:eastAsia="en-GB"/>
          </w:rPr>
          <w:t>.4.3</w:t>
        </w:r>
        <w:r w:rsidR="00E15A2D" w:rsidRPr="00433ABE">
          <w:rPr>
            <w:lang w:eastAsia="en-GB"/>
          </w:rPr>
          <w:t xml:space="preserve">-2, and </w:t>
        </w:r>
        <w:r w:rsidR="00E15A2D" w:rsidRPr="00433ABE">
          <w:rPr>
            <w:rFonts w:hint="eastAsia"/>
            <w:lang w:eastAsia="en-GB"/>
          </w:rPr>
          <w:t>6.4A.1</w:t>
        </w:r>
      </w:ins>
      <w:ins w:id="764" w:author="R&amp;S" w:date="2024-02-29T08:27:00Z">
        <w:r w:rsidR="008B49DA" w:rsidRPr="00433ABE">
          <w:t>_2</w:t>
        </w:r>
      </w:ins>
      <w:ins w:id="765" w:author="R&amp;S" w:date="2024-02-19T13:27:00Z">
        <w:r w:rsidR="00E15A2D" w:rsidRPr="00433ABE">
          <w:rPr>
            <w:rFonts w:hint="eastAsia"/>
            <w:lang w:eastAsia="en-GB"/>
          </w:rPr>
          <w:t>.4.3</w:t>
        </w:r>
        <w:r w:rsidR="00E15A2D" w:rsidRPr="00433ABE">
          <w:rPr>
            <w:lang w:eastAsia="en-GB"/>
          </w:rPr>
          <w:t>-</w:t>
        </w:r>
      </w:ins>
      <w:ins w:id="766" w:author="R&amp;S" w:date="2024-02-19T13:53:00Z">
        <w:r w:rsidR="004242DC" w:rsidRPr="00433ABE">
          <w:rPr>
            <w:lang w:eastAsia="en-GB"/>
          </w:rPr>
          <w:t>3</w:t>
        </w:r>
      </w:ins>
      <w:ins w:id="767" w:author="R&amp;S" w:date="2024-02-19T13:27:00Z">
        <w:r w:rsidR="00E15A2D" w:rsidRPr="00433ABE">
          <w:rPr>
            <w:lang w:eastAsia="en-GB"/>
          </w:rPr>
          <w:t>, respectively.</w:t>
        </w:r>
      </w:ins>
    </w:p>
    <w:p w14:paraId="2BD32E27" w14:textId="293DD6CF" w:rsidR="00A10A57" w:rsidRPr="00433ABE" w:rsidRDefault="00A10A57">
      <w:pPr>
        <w:pStyle w:val="B1"/>
        <w:rPr>
          <w:ins w:id="768" w:author="R&amp;S" w:date="2024-02-19T11:14:00Z"/>
        </w:rPr>
      </w:pPr>
      <w:ins w:id="769" w:author="R&amp;S" w:date="2024-02-19T12:52:00Z">
        <w:r w:rsidRPr="00433ABE">
          <w:t>-</w:t>
        </w:r>
        <w:r w:rsidRPr="00433ABE">
          <w:tab/>
          <w:t xml:space="preserve">If the </w:t>
        </w:r>
      </w:ins>
      <w:ins w:id="770" w:author="R&amp;S" w:date="2024-02-19T12:53:00Z">
        <w:r w:rsidR="004D1FB4" w:rsidRPr="00433ABE">
          <w:t xml:space="preserve">UE supports GSO and NGSO, skip </w:t>
        </w:r>
      </w:ins>
      <w:ins w:id="771" w:author="R&amp;S" w:date="2024-02-19T12:54:00Z">
        <w:r w:rsidR="004D1FB4" w:rsidRPr="00433ABE">
          <w:t>step</w:t>
        </w:r>
      </w:ins>
      <w:ins w:id="772" w:author="R&amp;S" w:date="2024-02-19T13:02:00Z">
        <w:r w:rsidR="00573C47" w:rsidRPr="00433ABE">
          <w:t xml:space="preserve">s 1 to </w:t>
        </w:r>
      </w:ins>
      <w:ins w:id="773" w:author="R&amp;S" w:date="2024-02-20T10:53:00Z">
        <w:r w:rsidR="00E667C0" w:rsidRPr="00433ABE">
          <w:t>6</w:t>
        </w:r>
      </w:ins>
      <w:ins w:id="774" w:author="R&amp;S" w:date="2024-02-19T12:54:00Z">
        <w:r w:rsidR="004D1FB4" w:rsidRPr="00433ABE">
          <w:t xml:space="preserve"> of the test procedure</w:t>
        </w:r>
      </w:ins>
      <w:ins w:id="775" w:author="R&amp;S" w:date="2024-02-19T13:02:00Z">
        <w:r w:rsidR="00573C47" w:rsidRPr="00433ABE">
          <w:t xml:space="preserve"> and start with step </w:t>
        </w:r>
      </w:ins>
      <w:ins w:id="776" w:author="R&amp;S" w:date="2024-02-20T10:53:00Z">
        <w:r w:rsidR="00E667C0" w:rsidRPr="00433ABE">
          <w:t>7</w:t>
        </w:r>
      </w:ins>
      <w:ins w:id="777" w:author="R&amp;S" w:date="2024-02-19T12:54:00Z">
        <w:r w:rsidR="004D1FB4" w:rsidRPr="00433ABE">
          <w:t>.</w:t>
        </w:r>
      </w:ins>
    </w:p>
    <w:p w14:paraId="02887277" w14:textId="6DBCFD99" w:rsidR="00FD263D" w:rsidRPr="00433ABE" w:rsidRDefault="009A4C91" w:rsidP="00FD263D">
      <w:pPr>
        <w:pStyle w:val="H6"/>
        <w:rPr>
          <w:ins w:id="778" w:author="R&amp;S" w:date="2024-02-19T11:14:00Z"/>
        </w:rPr>
      </w:pPr>
      <w:ins w:id="779" w:author="R&amp;S" w:date="2024-02-19T12:23:00Z">
        <w:r w:rsidRPr="00433ABE">
          <w:t>6.4A.1</w:t>
        </w:r>
      </w:ins>
      <w:ins w:id="780" w:author="R&amp;S" w:date="2024-02-29T08:26:00Z">
        <w:r w:rsidR="008B49DA" w:rsidRPr="00433ABE">
          <w:t>_2</w:t>
        </w:r>
      </w:ins>
      <w:ins w:id="781" w:author="R&amp;S" w:date="2024-02-19T11:14:00Z">
        <w:r w:rsidR="00FD263D" w:rsidRPr="00433ABE">
          <w:t>.4.3</w:t>
        </w:r>
        <w:r w:rsidR="00FD263D" w:rsidRPr="00433ABE">
          <w:tab/>
          <w:t>Message contents</w:t>
        </w:r>
      </w:ins>
    </w:p>
    <w:p w14:paraId="479BEC1D" w14:textId="77777777" w:rsidR="00FD263D" w:rsidRPr="00433ABE" w:rsidRDefault="00FD263D" w:rsidP="00FD263D">
      <w:pPr>
        <w:rPr>
          <w:ins w:id="782" w:author="R&amp;S" w:date="2024-02-19T11:14:00Z"/>
          <w:color w:val="000000" w:themeColor="text1"/>
        </w:rPr>
      </w:pPr>
      <w:ins w:id="783" w:author="R&amp;S" w:date="2024-02-19T11:14:00Z">
        <w:r w:rsidRPr="00433ABE">
          <w:t>Message</w:t>
        </w:r>
        <w:r w:rsidRPr="00433ABE">
          <w:rPr>
            <w:color w:val="000000" w:themeColor="text1"/>
          </w:rPr>
          <w:t xml:space="preserve"> contents are according to TS 36.508 [12] subclause 4.6 with the condition </w:t>
        </w:r>
        <w:proofErr w:type="spellStart"/>
        <w:r w:rsidRPr="00433ABE">
          <w:rPr>
            <w:color w:val="000000" w:themeColor="text1"/>
          </w:rPr>
          <w:t>CEModeA</w:t>
        </w:r>
        <w:proofErr w:type="spellEnd"/>
        <w:r w:rsidRPr="00433ABE">
          <w:rPr>
            <w:color w:val="000000" w:themeColor="text1"/>
          </w:rPr>
          <w:t xml:space="preserve"> and 5.6.2, the exceptions in subclause 7.3A.4.3.</w:t>
        </w:r>
      </w:ins>
    </w:p>
    <w:p w14:paraId="278CCB9E" w14:textId="4C330DF0" w:rsidR="00FD263D" w:rsidRPr="00433ABE" w:rsidRDefault="00FD263D" w:rsidP="00FD263D">
      <w:pPr>
        <w:pStyle w:val="TH"/>
        <w:rPr>
          <w:ins w:id="784" w:author="R&amp;S" w:date="2024-02-19T11:14:00Z"/>
          <w:color w:val="000000" w:themeColor="text1"/>
          <w:lang w:val="en-US"/>
        </w:rPr>
      </w:pPr>
      <w:ins w:id="785" w:author="R&amp;S" w:date="2024-02-19T11:14:00Z">
        <w:r w:rsidRPr="00433ABE">
          <w:rPr>
            <w:color w:val="000000" w:themeColor="text1"/>
            <w:lang w:eastAsia="en-GB"/>
          </w:rPr>
          <w:t xml:space="preserve">Table </w:t>
        </w:r>
      </w:ins>
      <w:ins w:id="786" w:author="R&amp;S" w:date="2024-02-19T12:23:00Z">
        <w:r w:rsidR="009A4C91" w:rsidRPr="00433ABE">
          <w:rPr>
            <w:color w:val="000000" w:themeColor="text1"/>
            <w:lang w:eastAsia="en-GB"/>
          </w:rPr>
          <w:t>6.4A.1</w:t>
        </w:r>
      </w:ins>
      <w:ins w:id="787" w:author="R&amp;S" w:date="2024-02-29T08:27:00Z">
        <w:r w:rsidR="008B49DA" w:rsidRPr="00433ABE">
          <w:rPr>
            <w:color w:val="000000" w:themeColor="text1"/>
            <w:lang w:eastAsia="en-GB"/>
            <w:rPrChange w:id="788" w:author="R&amp;S" w:date="2024-02-29T08:27:00Z">
              <w:rPr>
                <w:color w:val="000000" w:themeColor="text1"/>
                <w:highlight w:val="yellow"/>
                <w:lang w:eastAsia="en-GB"/>
              </w:rPr>
            </w:rPrChange>
          </w:rPr>
          <w:t>_1</w:t>
        </w:r>
      </w:ins>
      <w:ins w:id="789" w:author="R&amp;S" w:date="2024-02-19T11:14:00Z">
        <w:r w:rsidRPr="00433ABE">
          <w:rPr>
            <w:color w:val="000000" w:themeColor="text1"/>
            <w:lang w:eastAsia="en-GB"/>
          </w:rPr>
          <w:t>.4.3-1:</w:t>
        </w:r>
        <w:r w:rsidRPr="00433ABE">
          <w:rPr>
            <w:b w:val="0"/>
            <w:bCs/>
            <w:color w:val="000000" w:themeColor="text1"/>
            <w:lang w:eastAsia="en-GB"/>
          </w:rPr>
          <w:t xml:space="preserve"> </w:t>
        </w:r>
        <w:r w:rsidRPr="00433ABE">
          <w:rPr>
            <w:color w:val="000000" w:themeColor="text1"/>
          </w:rPr>
          <w:t>SystemInformationBlockType31- eMTC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433ABE" w14:paraId="55AD3C67" w14:textId="77777777" w:rsidTr="00415040">
        <w:trPr>
          <w:jc w:val="center"/>
          <w:ins w:id="790"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C3800" w14:textId="360967B9" w:rsidR="00FD263D" w:rsidRPr="00433ABE" w:rsidRDefault="00FD263D" w:rsidP="00415040">
            <w:pPr>
              <w:pStyle w:val="TAH"/>
              <w:jc w:val="left"/>
              <w:rPr>
                <w:ins w:id="791" w:author="R&amp;S" w:date="2024-02-19T11:14:00Z"/>
                <w:b w:val="0"/>
                <w:bCs/>
                <w:color w:val="000000" w:themeColor="text1"/>
                <w:sz w:val="20"/>
                <w:lang w:eastAsia="en-GB"/>
              </w:rPr>
            </w:pPr>
            <w:ins w:id="792" w:author="R&amp;S" w:date="2024-02-19T11:14:00Z">
              <w:r w:rsidRPr="00433ABE">
                <w:rPr>
                  <w:b w:val="0"/>
                  <w:bCs/>
                  <w:color w:val="000000" w:themeColor="text1"/>
                  <w:lang w:eastAsia="en-GB"/>
                </w:rPr>
                <w:t>Derivation Path: TS 36.508</w:t>
              </w:r>
            </w:ins>
            <w:ins w:id="793" w:author="R&amp;S" w:date="2024-02-27T07:48:00Z">
              <w:r w:rsidR="009941AD" w:rsidRPr="00433ABE">
                <w:rPr>
                  <w:b w:val="0"/>
                  <w:bCs/>
                  <w:color w:val="000000" w:themeColor="text1"/>
                  <w:lang w:eastAsia="en-GB"/>
                </w:rPr>
                <w:t xml:space="preserve"> </w:t>
              </w:r>
              <w:r w:rsidR="009941AD" w:rsidRPr="00433ABE">
                <w:rPr>
                  <w:b w:val="0"/>
                  <w:bCs/>
                  <w:color w:val="000000" w:themeColor="text1"/>
                  <w:lang w:eastAsia="en-GB"/>
                  <w:rPrChange w:id="794" w:author="R&amp;S" w:date="2024-02-27T07:48:00Z">
                    <w:rPr>
                      <w:b w:val="0"/>
                      <w:bCs/>
                      <w:color w:val="000000" w:themeColor="text1"/>
                      <w:highlight w:val="yellow"/>
                      <w:lang w:eastAsia="en-GB"/>
                    </w:rPr>
                  </w:rPrChange>
                </w:rPr>
                <w:t>[12]</w:t>
              </w:r>
            </w:ins>
            <w:ins w:id="795" w:author="R&amp;S" w:date="2024-02-19T11:14:00Z">
              <w:r w:rsidRPr="00433ABE">
                <w:rPr>
                  <w:b w:val="0"/>
                  <w:bCs/>
                  <w:color w:val="000000" w:themeColor="text1"/>
                  <w:lang w:eastAsia="en-GB"/>
                </w:rPr>
                <w:t xml:space="preserve"> Table </w:t>
              </w:r>
            </w:ins>
            <w:ins w:id="796" w:author="R&amp;S" w:date="2024-02-27T07:48:00Z">
              <w:r w:rsidR="009941AD" w:rsidRPr="00433ABE">
                <w:rPr>
                  <w:b w:val="0"/>
                  <w:bCs/>
                  <w:color w:val="000000" w:themeColor="text1"/>
                  <w:lang w:eastAsia="en-GB"/>
                </w:rPr>
                <w:t>5.6.3.1-1</w:t>
              </w:r>
            </w:ins>
          </w:p>
        </w:tc>
      </w:tr>
      <w:tr w:rsidR="00FD263D" w:rsidRPr="00433ABE" w14:paraId="134EAAA4" w14:textId="77777777" w:rsidTr="00415040">
        <w:trPr>
          <w:jc w:val="center"/>
          <w:ins w:id="79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3248A" w14:textId="77777777" w:rsidR="00FD263D" w:rsidRPr="00433ABE" w:rsidRDefault="00FD263D" w:rsidP="00415040">
            <w:pPr>
              <w:pStyle w:val="TAH"/>
              <w:rPr>
                <w:ins w:id="798" w:author="R&amp;S" w:date="2024-02-19T11:14:00Z"/>
                <w:bCs/>
                <w:color w:val="000000" w:themeColor="text1"/>
                <w:lang w:eastAsia="en-GB"/>
              </w:rPr>
            </w:pPr>
            <w:ins w:id="799" w:author="R&amp;S" w:date="2024-02-19T11:14: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CDBC45" w14:textId="77777777" w:rsidR="00FD263D" w:rsidRPr="00433ABE" w:rsidRDefault="00FD263D" w:rsidP="00415040">
            <w:pPr>
              <w:pStyle w:val="TAH"/>
              <w:rPr>
                <w:ins w:id="800" w:author="R&amp;S" w:date="2024-02-19T11:14:00Z"/>
                <w:color w:val="000000" w:themeColor="text1"/>
                <w:lang w:eastAsia="en-GB"/>
              </w:rPr>
            </w:pPr>
            <w:ins w:id="801" w:author="R&amp;S" w:date="2024-02-19T11:14: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C598A" w14:textId="77777777" w:rsidR="00FD263D" w:rsidRPr="00433ABE" w:rsidRDefault="00FD263D" w:rsidP="00415040">
            <w:pPr>
              <w:pStyle w:val="TAH"/>
              <w:rPr>
                <w:ins w:id="802" w:author="R&amp;S" w:date="2024-02-19T11:14:00Z"/>
                <w:color w:val="000000" w:themeColor="text1"/>
                <w:lang w:eastAsia="en-GB"/>
              </w:rPr>
            </w:pPr>
            <w:ins w:id="803" w:author="R&amp;S" w:date="2024-02-19T11:14: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C3DEFF" w14:textId="77777777" w:rsidR="00FD263D" w:rsidRPr="00433ABE" w:rsidRDefault="00FD263D" w:rsidP="00415040">
            <w:pPr>
              <w:pStyle w:val="TAH"/>
              <w:rPr>
                <w:ins w:id="804" w:author="R&amp;S" w:date="2024-02-19T11:14:00Z"/>
                <w:color w:val="000000" w:themeColor="text1"/>
                <w:lang w:eastAsia="en-GB"/>
              </w:rPr>
            </w:pPr>
            <w:ins w:id="805" w:author="R&amp;S" w:date="2024-02-19T11:14:00Z">
              <w:r w:rsidRPr="00433ABE">
                <w:rPr>
                  <w:color w:val="000000" w:themeColor="text1"/>
                  <w:lang w:eastAsia="en-GB"/>
                </w:rPr>
                <w:t>Condition</w:t>
              </w:r>
            </w:ins>
          </w:p>
        </w:tc>
      </w:tr>
      <w:tr w:rsidR="00FD263D" w:rsidRPr="00433ABE" w14:paraId="5D0B30BB" w14:textId="77777777" w:rsidTr="00415040">
        <w:trPr>
          <w:jc w:val="center"/>
          <w:ins w:id="80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50C6D" w14:textId="77777777" w:rsidR="00FD263D" w:rsidRPr="00433ABE" w:rsidRDefault="00FD263D" w:rsidP="00415040">
            <w:pPr>
              <w:pStyle w:val="TAL"/>
              <w:rPr>
                <w:ins w:id="807" w:author="R&amp;S" w:date="2024-02-19T11:14:00Z"/>
                <w:color w:val="000000" w:themeColor="text1"/>
                <w:lang w:eastAsia="en-GB"/>
              </w:rPr>
            </w:pPr>
            <w:ins w:id="808" w:author="R&amp;S" w:date="2024-02-19T11:14: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EA89F1" w14:textId="77777777" w:rsidR="00FD263D" w:rsidRPr="00433ABE" w:rsidRDefault="00FD263D" w:rsidP="00415040">
            <w:pPr>
              <w:pStyle w:val="TAL"/>
              <w:rPr>
                <w:ins w:id="809"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A9BF2" w14:textId="77777777" w:rsidR="00FD263D" w:rsidRPr="00433ABE" w:rsidRDefault="00FD263D" w:rsidP="00415040">
            <w:pPr>
              <w:pStyle w:val="TAL"/>
              <w:rPr>
                <w:ins w:id="810" w:author="R&amp;S" w:date="2024-02-19T11:14: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D71FF" w14:textId="77777777" w:rsidR="00FD263D" w:rsidRPr="00433ABE" w:rsidRDefault="00FD263D" w:rsidP="00415040">
            <w:pPr>
              <w:pStyle w:val="TAL"/>
              <w:rPr>
                <w:ins w:id="811" w:author="R&amp;S" w:date="2024-02-19T11:14:00Z"/>
                <w:color w:val="000000" w:themeColor="text1"/>
                <w:lang w:eastAsia="en-GB"/>
              </w:rPr>
            </w:pPr>
          </w:p>
        </w:tc>
      </w:tr>
      <w:tr w:rsidR="00FD263D" w:rsidRPr="00433ABE" w14:paraId="5BE101E7" w14:textId="77777777" w:rsidTr="00415040">
        <w:trPr>
          <w:jc w:val="center"/>
          <w:ins w:id="81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961C2" w14:textId="77777777" w:rsidR="00FD263D" w:rsidRPr="00433ABE" w:rsidRDefault="00FD263D" w:rsidP="00415040">
            <w:pPr>
              <w:pStyle w:val="TAL"/>
              <w:rPr>
                <w:ins w:id="813" w:author="R&amp;S" w:date="2024-02-19T11:14:00Z"/>
                <w:color w:val="000000" w:themeColor="text1"/>
                <w:lang w:eastAsia="en-GB"/>
              </w:rPr>
            </w:pPr>
            <w:ins w:id="814" w:author="R&amp;S" w:date="2024-02-19T11:14: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081191" w14:textId="77777777" w:rsidR="00FD263D" w:rsidRPr="00433ABE" w:rsidRDefault="00FD263D" w:rsidP="00415040">
            <w:pPr>
              <w:pStyle w:val="TAL"/>
              <w:rPr>
                <w:ins w:id="815"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96A318" w14:textId="77777777" w:rsidR="00FD263D" w:rsidRPr="00433ABE" w:rsidRDefault="00FD263D" w:rsidP="00415040">
            <w:pPr>
              <w:pStyle w:val="TAL"/>
              <w:rPr>
                <w:ins w:id="816" w:author="R&amp;S" w:date="2024-02-19T11:14: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FBAB22" w14:textId="77777777" w:rsidR="00FD263D" w:rsidRPr="00433ABE" w:rsidRDefault="00FD263D" w:rsidP="00415040">
            <w:pPr>
              <w:pStyle w:val="TAL"/>
              <w:rPr>
                <w:ins w:id="817" w:author="R&amp;S" w:date="2024-02-19T11:14:00Z"/>
                <w:color w:val="000000" w:themeColor="text1"/>
              </w:rPr>
            </w:pPr>
          </w:p>
        </w:tc>
      </w:tr>
      <w:tr w:rsidR="00FD263D" w:rsidRPr="00433ABE" w14:paraId="24298A75" w14:textId="77777777" w:rsidTr="00415040">
        <w:trPr>
          <w:jc w:val="center"/>
          <w:ins w:id="81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2F0DA" w14:textId="77777777" w:rsidR="00FD263D" w:rsidRPr="00433ABE" w:rsidRDefault="00FD263D" w:rsidP="00415040">
            <w:pPr>
              <w:pStyle w:val="TAL"/>
              <w:rPr>
                <w:ins w:id="819" w:author="R&amp;S" w:date="2024-02-19T11:14:00Z"/>
                <w:color w:val="000000" w:themeColor="text1"/>
                <w:lang w:eastAsia="en-GB"/>
              </w:rPr>
            </w:pPr>
            <w:ins w:id="820" w:author="R&amp;S" w:date="2024-02-19T11:14: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AED7A8" w14:textId="77777777" w:rsidR="00FD263D" w:rsidRPr="00433ABE" w:rsidRDefault="00FD263D" w:rsidP="00415040">
            <w:pPr>
              <w:pStyle w:val="TAL"/>
              <w:rPr>
                <w:ins w:id="821"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3F031" w14:textId="77777777" w:rsidR="00FD263D" w:rsidRPr="00433ABE" w:rsidRDefault="00FD263D" w:rsidP="00415040">
            <w:pPr>
              <w:pStyle w:val="TAL"/>
              <w:rPr>
                <w:ins w:id="822"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726F6D" w14:textId="77777777" w:rsidR="00FD263D" w:rsidRPr="00433ABE" w:rsidRDefault="00FD263D" w:rsidP="00415040">
            <w:pPr>
              <w:pStyle w:val="TAL"/>
              <w:rPr>
                <w:ins w:id="823" w:author="R&amp;S" w:date="2024-02-19T11:14:00Z"/>
                <w:color w:val="000000" w:themeColor="text1"/>
                <w:lang w:eastAsia="en-GB"/>
              </w:rPr>
            </w:pPr>
          </w:p>
        </w:tc>
      </w:tr>
      <w:tr w:rsidR="00FD263D" w:rsidRPr="00433ABE" w14:paraId="2E74CD8E" w14:textId="77777777" w:rsidTr="00415040">
        <w:trPr>
          <w:jc w:val="center"/>
          <w:ins w:id="82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16685" w14:textId="77777777" w:rsidR="00FD263D" w:rsidRPr="00433ABE" w:rsidRDefault="00FD263D" w:rsidP="00415040">
            <w:pPr>
              <w:pStyle w:val="TAL"/>
              <w:rPr>
                <w:ins w:id="825" w:author="R&amp;S" w:date="2024-02-19T11:14:00Z"/>
                <w:color w:val="000000" w:themeColor="text1"/>
                <w:lang w:eastAsia="en-GB"/>
              </w:rPr>
            </w:pPr>
            <w:ins w:id="826" w:author="R&amp;S" w:date="2024-02-19T11:14: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B6E91C" w14:textId="77777777" w:rsidR="00FD263D" w:rsidRPr="00433ABE" w:rsidRDefault="00FD263D" w:rsidP="00415040">
            <w:pPr>
              <w:pStyle w:val="TAL"/>
              <w:rPr>
                <w:ins w:id="827"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CD7C" w14:textId="77777777" w:rsidR="00FD263D" w:rsidRPr="00433ABE" w:rsidRDefault="00FD263D" w:rsidP="00415040">
            <w:pPr>
              <w:pStyle w:val="TAL"/>
              <w:rPr>
                <w:ins w:id="828"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CE0B2" w14:textId="77777777" w:rsidR="00FD263D" w:rsidRPr="00433ABE" w:rsidRDefault="00FD263D" w:rsidP="00415040">
            <w:pPr>
              <w:rPr>
                <w:ins w:id="829" w:author="R&amp;S" w:date="2024-02-19T11:14:00Z"/>
                <w:i/>
                <w:iCs/>
                <w:color w:val="000000" w:themeColor="text1"/>
                <w:lang w:eastAsia="en-GB"/>
              </w:rPr>
            </w:pPr>
          </w:p>
        </w:tc>
      </w:tr>
      <w:tr w:rsidR="00FD263D" w:rsidRPr="00433ABE" w14:paraId="78850E95" w14:textId="77777777" w:rsidTr="00415040">
        <w:trPr>
          <w:jc w:val="center"/>
          <w:ins w:id="83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7F9A" w14:textId="77777777" w:rsidR="00FD263D" w:rsidRPr="00433ABE" w:rsidRDefault="00FD263D" w:rsidP="00415040">
            <w:pPr>
              <w:pStyle w:val="TAL"/>
              <w:rPr>
                <w:ins w:id="831" w:author="R&amp;S" w:date="2024-02-19T11:14:00Z"/>
                <w:rFonts w:cs="Arial"/>
                <w:color w:val="000000" w:themeColor="text1"/>
                <w:szCs w:val="18"/>
                <w:lang w:eastAsia="en-GB"/>
              </w:rPr>
            </w:pPr>
            <w:ins w:id="832" w:author="R&amp;S" w:date="2024-02-19T11:14: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720792" w14:textId="77777777" w:rsidR="00FD263D" w:rsidRPr="00433ABE" w:rsidRDefault="00FD263D" w:rsidP="00415040">
            <w:pPr>
              <w:pStyle w:val="TAL"/>
              <w:rPr>
                <w:ins w:id="833" w:author="R&amp;S" w:date="2024-02-19T11:14:00Z"/>
                <w:color w:val="000000" w:themeColor="text1"/>
                <w:sz w:val="20"/>
              </w:rPr>
            </w:pPr>
            <w:ins w:id="834" w:author="R&amp;S" w:date="2024-02-19T11:14:00Z">
              <w:r w:rsidRPr="00433ABE">
                <w:rPr>
                  <w:color w:val="000000" w:themeColor="text1"/>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93099" w14:textId="77777777" w:rsidR="00FD263D" w:rsidRPr="00433ABE" w:rsidRDefault="00FD263D" w:rsidP="00415040">
            <w:pPr>
              <w:pStyle w:val="TAL"/>
              <w:rPr>
                <w:ins w:id="835"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A3F24" w14:textId="77777777" w:rsidR="00FD263D" w:rsidRPr="00433ABE" w:rsidRDefault="00FD263D" w:rsidP="00415040">
            <w:pPr>
              <w:pStyle w:val="TAL"/>
              <w:rPr>
                <w:ins w:id="836" w:author="R&amp;S" w:date="2024-02-19T11:14:00Z"/>
                <w:color w:val="000000" w:themeColor="text1"/>
                <w:lang w:eastAsia="en-GB"/>
              </w:rPr>
            </w:pPr>
          </w:p>
        </w:tc>
      </w:tr>
      <w:tr w:rsidR="00FD263D" w:rsidRPr="00433ABE" w14:paraId="772F98B4" w14:textId="77777777" w:rsidTr="00415040">
        <w:trPr>
          <w:jc w:val="center"/>
          <w:ins w:id="83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D6769" w14:textId="77777777" w:rsidR="00FD263D" w:rsidRPr="00433ABE" w:rsidRDefault="00FD263D" w:rsidP="00415040">
            <w:pPr>
              <w:pStyle w:val="TAL"/>
              <w:rPr>
                <w:ins w:id="838" w:author="R&amp;S" w:date="2024-02-19T11:14:00Z"/>
                <w:color w:val="000000" w:themeColor="text1"/>
                <w:lang w:eastAsia="en-GB"/>
              </w:rPr>
            </w:pPr>
            <w:ins w:id="839" w:author="R&amp;S" w:date="2024-02-19T11:14: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C4F599" w14:textId="77777777" w:rsidR="00FD263D" w:rsidRPr="00433ABE" w:rsidRDefault="00FD263D" w:rsidP="00415040">
            <w:pPr>
              <w:pStyle w:val="TAL"/>
              <w:rPr>
                <w:ins w:id="840" w:author="R&amp;S" w:date="2024-02-19T11:14:00Z"/>
                <w:color w:val="000000" w:themeColor="text1"/>
              </w:rPr>
            </w:pPr>
            <w:ins w:id="841" w:author="R&amp;S" w:date="2024-02-19T11:14:00Z">
              <w:r w:rsidRPr="00433ABE">
                <w:rPr>
                  <w:color w:val="000000" w:themeColor="text1"/>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EA8E0" w14:textId="77777777" w:rsidR="00FD263D" w:rsidRPr="00433ABE" w:rsidRDefault="00FD263D" w:rsidP="00415040">
            <w:pPr>
              <w:pStyle w:val="TAL"/>
              <w:rPr>
                <w:ins w:id="842"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717F5B" w14:textId="77777777" w:rsidR="00FD263D" w:rsidRPr="00433ABE" w:rsidRDefault="00FD263D" w:rsidP="00415040">
            <w:pPr>
              <w:pStyle w:val="TAL"/>
              <w:rPr>
                <w:ins w:id="843" w:author="R&amp;S" w:date="2024-02-19T11:14:00Z"/>
                <w:color w:val="000000" w:themeColor="text1"/>
                <w:lang w:eastAsia="en-GB"/>
              </w:rPr>
            </w:pPr>
          </w:p>
        </w:tc>
      </w:tr>
      <w:tr w:rsidR="00FD263D" w:rsidRPr="00433ABE" w14:paraId="10B9D837" w14:textId="77777777" w:rsidTr="00415040">
        <w:trPr>
          <w:jc w:val="center"/>
          <w:ins w:id="84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18A4" w14:textId="77777777" w:rsidR="00FD263D" w:rsidRPr="00433ABE" w:rsidRDefault="00FD263D" w:rsidP="00415040">
            <w:pPr>
              <w:pStyle w:val="TAL"/>
              <w:rPr>
                <w:ins w:id="845" w:author="R&amp;S" w:date="2024-02-19T11:14:00Z"/>
                <w:color w:val="000000" w:themeColor="text1"/>
                <w:lang w:eastAsia="en-GB"/>
              </w:rPr>
            </w:pPr>
            <w:ins w:id="846" w:author="R&amp;S" w:date="2024-02-19T11:14: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78311C" w14:textId="77777777" w:rsidR="00FD263D" w:rsidRPr="00433ABE" w:rsidRDefault="00FD263D" w:rsidP="00415040">
            <w:pPr>
              <w:pStyle w:val="TAL"/>
              <w:rPr>
                <w:ins w:id="847" w:author="R&amp;S" w:date="2024-02-19T11:14:00Z"/>
                <w:color w:val="000000" w:themeColor="text1"/>
              </w:rPr>
            </w:pPr>
            <w:ins w:id="848" w:author="R&amp;S" w:date="2024-02-19T11:14:00Z">
              <w:r w:rsidRPr="00433ABE">
                <w:rPr>
                  <w:color w:val="000000" w:themeColor="text1"/>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0B772" w14:textId="77777777" w:rsidR="00FD263D" w:rsidRPr="00433ABE" w:rsidRDefault="00FD263D" w:rsidP="00415040">
            <w:pPr>
              <w:pStyle w:val="TAL"/>
              <w:rPr>
                <w:ins w:id="849"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8A53B2" w14:textId="77777777" w:rsidR="00FD263D" w:rsidRPr="00433ABE" w:rsidRDefault="00FD263D" w:rsidP="00415040">
            <w:pPr>
              <w:pStyle w:val="TAL"/>
              <w:rPr>
                <w:ins w:id="850" w:author="R&amp;S" w:date="2024-02-19T11:14:00Z"/>
                <w:color w:val="000000" w:themeColor="text1"/>
                <w:lang w:eastAsia="en-GB"/>
              </w:rPr>
            </w:pPr>
          </w:p>
        </w:tc>
      </w:tr>
      <w:tr w:rsidR="00FD263D" w:rsidRPr="00433ABE" w14:paraId="1DAC2179" w14:textId="77777777" w:rsidTr="00415040">
        <w:trPr>
          <w:jc w:val="center"/>
          <w:ins w:id="85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875E5" w14:textId="77777777" w:rsidR="00FD263D" w:rsidRPr="00433ABE" w:rsidRDefault="00FD263D" w:rsidP="00415040">
            <w:pPr>
              <w:pStyle w:val="TAL"/>
              <w:rPr>
                <w:ins w:id="852" w:author="R&amp;S" w:date="2024-02-19T11:14:00Z"/>
                <w:color w:val="000000" w:themeColor="text1"/>
                <w:lang w:eastAsia="en-GB"/>
              </w:rPr>
            </w:pPr>
            <w:ins w:id="853" w:author="R&amp;S" w:date="2024-02-19T11:14: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BFA9B6" w14:textId="77777777" w:rsidR="00FD263D" w:rsidRPr="00433ABE" w:rsidRDefault="00FD263D" w:rsidP="00415040">
            <w:pPr>
              <w:pStyle w:val="TAL"/>
              <w:rPr>
                <w:ins w:id="854" w:author="R&amp;S" w:date="2024-02-19T11:14:00Z"/>
                <w:color w:val="000000" w:themeColor="text1"/>
              </w:rPr>
            </w:pPr>
            <w:ins w:id="855" w:author="R&amp;S" w:date="2024-02-19T11:14:00Z">
              <w:r w:rsidRPr="00433ABE">
                <w:rPr>
                  <w:color w:val="000000" w:themeColor="text1"/>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E6497" w14:textId="77777777" w:rsidR="00FD263D" w:rsidRPr="00433ABE" w:rsidRDefault="00FD263D" w:rsidP="00415040">
            <w:pPr>
              <w:pStyle w:val="TAL"/>
              <w:rPr>
                <w:ins w:id="856"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C5B48B" w14:textId="77777777" w:rsidR="00FD263D" w:rsidRPr="00433ABE" w:rsidRDefault="00FD263D" w:rsidP="00415040">
            <w:pPr>
              <w:pStyle w:val="TAL"/>
              <w:rPr>
                <w:ins w:id="857" w:author="R&amp;S" w:date="2024-02-19T11:14:00Z"/>
                <w:color w:val="000000" w:themeColor="text1"/>
                <w:lang w:eastAsia="en-GB"/>
              </w:rPr>
            </w:pPr>
          </w:p>
        </w:tc>
      </w:tr>
      <w:tr w:rsidR="00FD263D" w:rsidRPr="00433ABE" w14:paraId="0E8B4B9E" w14:textId="77777777" w:rsidTr="00415040">
        <w:trPr>
          <w:jc w:val="center"/>
          <w:ins w:id="85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CE4CA" w14:textId="77777777" w:rsidR="00FD263D" w:rsidRPr="00433ABE" w:rsidRDefault="00FD263D" w:rsidP="00415040">
            <w:pPr>
              <w:pStyle w:val="TAL"/>
              <w:rPr>
                <w:ins w:id="859" w:author="R&amp;S" w:date="2024-02-19T11:14:00Z"/>
                <w:color w:val="000000" w:themeColor="text1"/>
                <w:lang w:eastAsia="en-GB"/>
              </w:rPr>
            </w:pPr>
            <w:ins w:id="860" w:author="R&amp;S" w:date="2024-02-19T11:14: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1FE51" w14:textId="77777777" w:rsidR="00FD263D" w:rsidRPr="00433ABE" w:rsidRDefault="00FD263D" w:rsidP="00415040">
            <w:pPr>
              <w:pStyle w:val="TAL"/>
              <w:rPr>
                <w:ins w:id="861" w:author="R&amp;S" w:date="2024-02-19T11:14:00Z"/>
                <w:color w:val="000000" w:themeColor="text1"/>
              </w:rPr>
            </w:pPr>
            <w:ins w:id="862" w:author="R&amp;S" w:date="2024-02-19T11:14:00Z">
              <w:r w:rsidRPr="00433ABE">
                <w:rPr>
                  <w:color w:val="000000" w:themeColor="text1"/>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F61051" w14:textId="77777777" w:rsidR="00FD263D" w:rsidRPr="00433ABE" w:rsidRDefault="00FD263D" w:rsidP="00415040">
            <w:pPr>
              <w:pStyle w:val="TAL"/>
              <w:rPr>
                <w:ins w:id="863"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DCB151" w14:textId="77777777" w:rsidR="00FD263D" w:rsidRPr="00433ABE" w:rsidRDefault="00FD263D" w:rsidP="00415040">
            <w:pPr>
              <w:pStyle w:val="TAL"/>
              <w:rPr>
                <w:ins w:id="864" w:author="R&amp;S" w:date="2024-02-19T11:14:00Z"/>
                <w:color w:val="000000" w:themeColor="text1"/>
                <w:lang w:eastAsia="en-GB"/>
              </w:rPr>
            </w:pPr>
          </w:p>
        </w:tc>
      </w:tr>
      <w:tr w:rsidR="00FD263D" w:rsidRPr="00433ABE" w14:paraId="74425A45" w14:textId="77777777" w:rsidTr="00415040">
        <w:trPr>
          <w:jc w:val="center"/>
          <w:ins w:id="86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0A20D" w14:textId="77777777" w:rsidR="00FD263D" w:rsidRPr="00433ABE" w:rsidRDefault="00FD263D" w:rsidP="00415040">
            <w:pPr>
              <w:pStyle w:val="TAL"/>
              <w:rPr>
                <w:ins w:id="866" w:author="R&amp;S" w:date="2024-02-19T11:14:00Z"/>
                <w:color w:val="000000" w:themeColor="text1"/>
                <w:lang w:eastAsia="en-GB"/>
              </w:rPr>
            </w:pPr>
            <w:ins w:id="867" w:author="R&amp;S" w:date="2024-02-19T11:14: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B5824D" w14:textId="77777777" w:rsidR="00FD263D" w:rsidRPr="00433ABE" w:rsidRDefault="00FD263D" w:rsidP="00415040">
            <w:pPr>
              <w:pStyle w:val="TAL"/>
              <w:rPr>
                <w:ins w:id="868" w:author="R&amp;S" w:date="2024-02-19T11:14:00Z"/>
                <w:color w:val="000000" w:themeColor="text1"/>
              </w:rPr>
            </w:pPr>
            <w:ins w:id="869" w:author="R&amp;S" w:date="2024-02-19T11:14:00Z">
              <w:r w:rsidRPr="00433ABE">
                <w:rPr>
                  <w:color w:val="000000" w:themeColor="text1"/>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547295" w14:textId="77777777" w:rsidR="00FD263D" w:rsidRPr="00433ABE" w:rsidRDefault="00FD263D" w:rsidP="00415040">
            <w:pPr>
              <w:pStyle w:val="TAL"/>
              <w:rPr>
                <w:ins w:id="870"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C70DB" w14:textId="77777777" w:rsidR="00FD263D" w:rsidRPr="00433ABE" w:rsidRDefault="00FD263D" w:rsidP="00415040">
            <w:pPr>
              <w:pStyle w:val="TAL"/>
              <w:rPr>
                <w:ins w:id="871" w:author="R&amp;S" w:date="2024-02-19T11:14:00Z"/>
                <w:color w:val="000000" w:themeColor="text1"/>
                <w:lang w:eastAsia="en-GB"/>
              </w:rPr>
            </w:pPr>
          </w:p>
        </w:tc>
      </w:tr>
      <w:tr w:rsidR="00FD263D" w:rsidRPr="00433ABE" w14:paraId="048BDF0B" w14:textId="77777777" w:rsidTr="00415040">
        <w:trPr>
          <w:jc w:val="center"/>
          <w:ins w:id="87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E0BAB" w14:textId="77777777" w:rsidR="00FD263D" w:rsidRPr="00433ABE" w:rsidRDefault="00FD263D" w:rsidP="00415040">
            <w:pPr>
              <w:pStyle w:val="TAL"/>
              <w:rPr>
                <w:ins w:id="873" w:author="R&amp;S" w:date="2024-02-19T11:14:00Z"/>
                <w:color w:val="000000" w:themeColor="text1"/>
                <w:lang w:eastAsia="en-GB"/>
              </w:rPr>
            </w:pPr>
            <w:ins w:id="874" w:author="R&amp;S" w:date="2024-02-19T11:14: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6269AC" w14:textId="77777777" w:rsidR="00FD263D" w:rsidRPr="00433ABE" w:rsidRDefault="00FD263D" w:rsidP="00415040">
            <w:pPr>
              <w:pStyle w:val="TAL"/>
              <w:rPr>
                <w:ins w:id="875"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7CE16C" w14:textId="77777777" w:rsidR="00FD263D" w:rsidRPr="00433ABE" w:rsidRDefault="00FD263D" w:rsidP="00415040">
            <w:pPr>
              <w:pStyle w:val="TAL"/>
              <w:rPr>
                <w:ins w:id="876"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E0C253" w14:textId="77777777" w:rsidR="00FD263D" w:rsidRPr="00433ABE" w:rsidRDefault="00FD263D" w:rsidP="00415040">
            <w:pPr>
              <w:pStyle w:val="TAL"/>
              <w:rPr>
                <w:ins w:id="877" w:author="R&amp;S" w:date="2024-02-19T11:14:00Z"/>
                <w:color w:val="000000" w:themeColor="text1"/>
                <w:lang w:eastAsia="en-GB"/>
              </w:rPr>
            </w:pPr>
          </w:p>
        </w:tc>
      </w:tr>
      <w:tr w:rsidR="009941AD" w:rsidRPr="00433ABE" w14:paraId="3F6666C0" w14:textId="77777777" w:rsidTr="008B49DA">
        <w:trPr>
          <w:jc w:val="center"/>
          <w:ins w:id="878"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4C092" w14:textId="77777777" w:rsidR="009941AD" w:rsidRPr="00433ABE" w:rsidRDefault="009941AD" w:rsidP="008B49DA">
            <w:pPr>
              <w:pStyle w:val="TAL"/>
              <w:rPr>
                <w:ins w:id="879" w:author="R&amp;S" w:date="2024-02-27T07:49:00Z"/>
                <w:color w:val="000000" w:themeColor="text1"/>
                <w:lang w:eastAsia="en-GB"/>
              </w:rPr>
            </w:pPr>
            <w:ins w:id="880" w:author="R&amp;S" w:date="2024-02-27T07:4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C6200" w14:textId="77777777" w:rsidR="009941AD" w:rsidRPr="00433ABE" w:rsidRDefault="009941AD" w:rsidP="008B49DA">
            <w:pPr>
              <w:pStyle w:val="TAL"/>
              <w:rPr>
                <w:ins w:id="881" w:author="R&amp;S" w:date="2024-02-27T07:4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88658" w14:textId="77777777" w:rsidR="009941AD" w:rsidRPr="00433ABE" w:rsidRDefault="009941AD" w:rsidP="008B49DA">
            <w:pPr>
              <w:pStyle w:val="TAL"/>
              <w:rPr>
                <w:ins w:id="882" w:author="R&amp;S" w:date="2024-02-27T07:4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66D0D5" w14:textId="77777777" w:rsidR="009941AD" w:rsidRPr="00433ABE" w:rsidRDefault="009941AD" w:rsidP="008B49DA">
            <w:pPr>
              <w:pStyle w:val="TAL"/>
              <w:rPr>
                <w:ins w:id="883" w:author="R&amp;S" w:date="2024-02-27T07:49:00Z"/>
                <w:color w:val="000000" w:themeColor="text1"/>
                <w:lang w:eastAsia="en-GB"/>
              </w:rPr>
            </w:pPr>
          </w:p>
        </w:tc>
      </w:tr>
      <w:tr w:rsidR="009941AD" w:rsidRPr="00433ABE" w14:paraId="0DD7F954" w14:textId="77777777" w:rsidTr="008B49DA">
        <w:trPr>
          <w:jc w:val="center"/>
          <w:ins w:id="884"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0B8D4" w14:textId="77777777" w:rsidR="009941AD" w:rsidRPr="00433ABE" w:rsidRDefault="009941AD" w:rsidP="008B49DA">
            <w:pPr>
              <w:pStyle w:val="TAL"/>
              <w:rPr>
                <w:ins w:id="885" w:author="R&amp;S" w:date="2024-02-27T07:49:00Z"/>
                <w:color w:val="000000" w:themeColor="text1"/>
                <w:lang w:eastAsia="en-GB"/>
              </w:rPr>
            </w:pPr>
            <w:ins w:id="886" w:author="R&amp;S" w:date="2024-02-27T07:4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F7821" w14:textId="77777777" w:rsidR="009941AD" w:rsidRPr="00433ABE" w:rsidRDefault="009941AD" w:rsidP="008B49DA">
            <w:pPr>
              <w:pStyle w:val="TAL"/>
              <w:rPr>
                <w:ins w:id="887" w:author="R&amp;S" w:date="2024-02-27T07:4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F05F08" w14:textId="77777777" w:rsidR="009941AD" w:rsidRPr="00433ABE" w:rsidRDefault="009941AD" w:rsidP="008B49DA">
            <w:pPr>
              <w:pStyle w:val="TAL"/>
              <w:rPr>
                <w:ins w:id="888" w:author="R&amp;S" w:date="2024-02-27T07:4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7A95F7" w14:textId="77777777" w:rsidR="009941AD" w:rsidRPr="00433ABE" w:rsidRDefault="009941AD" w:rsidP="008B49DA">
            <w:pPr>
              <w:pStyle w:val="TAL"/>
              <w:rPr>
                <w:ins w:id="889" w:author="R&amp;S" w:date="2024-02-27T07:49:00Z"/>
                <w:color w:val="000000" w:themeColor="text1"/>
                <w:lang w:eastAsia="en-GB"/>
              </w:rPr>
            </w:pPr>
          </w:p>
        </w:tc>
      </w:tr>
      <w:tr w:rsidR="009941AD" w:rsidRPr="00433ABE" w14:paraId="1A8B8EB8" w14:textId="77777777" w:rsidTr="008B49DA">
        <w:trPr>
          <w:jc w:val="center"/>
          <w:ins w:id="890"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4C1C4" w14:textId="77777777" w:rsidR="009941AD" w:rsidRPr="00433ABE" w:rsidRDefault="009941AD" w:rsidP="008B49DA">
            <w:pPr>
              <w:pStyle w:val="TAL"/>
              <w:rPr>
                <w:ins w:id="891" w:author="R&amp;S" w:date="2024-02-27T07:49:00Z"/>
                <w:color w:val="000000" w:themeColor="text1"/>
                <w:lang w:eastAsia="en-GB"/>
              </w:rPr>
            </w:pPr>
            <w:ins w:id="892" w:author="R&amp;S" w:date="2024-02-27T07:49: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0A4329" w14:textId="77777777" w:rsidR="009941AD" w:rsidRPr="00433ABE" w:rsidRDefault="009941AD" w:rsidP="008B49DA">
            <w:pPr>
              <w:pStyle w:val="TAL"/>
              <w:rPr>
                <w:ins w:id="893" w:author="R&amp;S" w:date="2024-02-27T07:4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5643" w14:textId="77777777" w:rsidR="009941AD" w:rsidRPr="00433ABE" w:rsidRDefault="009941AD" w:rsidP="008B49DA">
            <w:pPr>
              <w:pStyle w:val="TAL"/>
              <w:rPr>
                <w:ins w:id="894" w:author="R&amp;S" w:date="2024-02-27T07:4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5CFE10" w14:textId="77777777" w:rsidR="009941AD" w:rsidRPr="00433ABE" w:rsidRDefault="009941AD" w:rsidP="008B49DA">
            <w:pPr>
              <w:pStyle w:val="TAL"/>
              <w:rPr>
                <w:ins w:id="895" w:author="R&amp;S" w:date="2024-02-27T07:49:00Z"/>
                <w:color w:val="000000" w:themeColor="text1"/>
                <w:lang w:eastAsia="en-GB"/>
              </w:rPr>
            </w:pPr>
          </w:p>
        </w:tc>
      </w:tr>
      <w:tr w:rsidR="00FD263D" w:rsidRPr="00433ABE" w14:paraId="491147D5" w14:textId="77777777" w:rsidTr="00415040">
        <w:trPr>
          <w:jc w:val="center"/>
          <w:ins w:id="896"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F86A43" w14:textId="77777777" w:rsidR="00FD263D" w:rsidRPr="00433ABE" w:rsidRDefault="00FD263D" w:rsidP="00415040">
            <w:pPr>
              <w:pStyle w:val="TAN"/>
              <w:rPr>
                <w:ins w:id="897" w:author="R&amp;S" w:date="2024-02-19T11:14:00Z"/>
                <w:color w:val="000000" w:themeColor="text1"/>
                <w:lang w:val="en-US" w:eastAsia="en-GB"/>
              </w:rPr>
            </w:pPr>
            <w:ins w:id="898" w:author="R&amp;S" w:date="2024-02-19T11:14:00Z">
              <w:r w:rsidRPr="00433ABE">
                <w:rPr>
                  <w:color w:val="000000" w:themeColor="text1"/>
                </w:rPr>
                <w:t>NOTE 1: Satellite-UE elevation angle equal to 10 degrees, one-way delay equal to 6.44 ms and Doppler equal to 22.65 ppm.</w:t>
              </w:r>
            </w:ins>
          </w:p>
        </w:tc>
      </w:tr>
    </w:tbl>
    <w:p w14:paraId="36FD98C3" w14:textId="77777777" w:rsidR="00FD263D" w:rsidRPr="00433ABE" w:rsidRDefault="00FD263D" w:rsidP="00FD263D">
      <w:pPr>
        <w:rPr>
          <w:ins w:id="899" w:author="R&amp;S" w:date="2024-02-19T11:14:00Z"/>
          <w:color w:val="000000" w:themeColor="text1"/>
        </w:rPr>
      </w:pPr>
    </w:p>
    <w:p w14:paraId="1002C26E" w14:textId="31701AD4" w:rsidR="00FD263D" w:rsidRPr="00433ABE" w:rsidRDefault="00FD263D" w:rsidP="00FD263D">
      <w:pPr>
        <w:pStyle w:val="TH"/>
        <w:rPr>
          <w:ins w:id="900" w:author="R&amp;S" w:date="2024-02-19T11:14:00Z"/>
          <w:color w:val="000000" w:themeColor="text1"/>
          <w:lang w:val="en-US"/>
        </w:rPr>
      </w:pPr>
      <w:ins w:id="901" w:author="R&amp;S" w:date="2024-02-19T11:14:00Z">
        <w:r w:rsidRPr="00433ABE">
          <w:rPr>
            <w:color w:val="000000" w:themeColor="text1"/>
            <w:lang w:eastAsia="en-GB"/>
          </w:rPr>
          <w:lastRenderedPageBreak/>
          <w:t xml:space="preserve">Table </w:t>
        </w:r>
      </w:ins>
      <w:ins w:id="902" w:author="R&amp;S" w:date="2024-02-19T12:23:00Z">
        <w:r w:rsidR="009A4C91" w:rsidRPr="00433ABE">
          <w:rPr>
            <w:color w:val="000000" w:themeColor="text1"/>
            <w:lang w:eastAsia="en-GB"/>
          </w:rPr>
          <w:t>6.4A.1</w:t>
        </w:r>
      </w:ins>
      <w:ins w:id="903" w:author="R&amp;S" w:date="2024-02-29T08:28:00Z">
        <w:r w:rsidR="008B49DA" w:rsidRPr="00433ABE">
          <w:rPr>
            <w:color w:val="000000" w:themeColor="text1"/>
            <w:lang w:eastAsia="en-GB"/>
            <w:rPrChange w:id="904" w:author="R&amp;S" w:date="2024-02-29T08:28:00Z">
              <w:rPr>
                <w:color w:val="000000" w:themeColor="text1"/>
                <w:highlight w:val="yellow"/>
                <w:lang w:eastAsia="en-GB"/>
              </w:rPr>
            </w:rPrChange>
          </w:rPr>
          <w:t>_1</w:t>
        </w:r>
      </w:ins>
      <w:ins w:id="905" w:author="R&amp;S" w:date="2024-02-19T11:14:00Z">
        <w:r w:rsidRPr="00433ABE">
          <w:rPr>
            <w:color w:val="000000" w:themeColor="text1"/>
            <w:lang w:eastAsia="en-GB"/>
          </w:rPr>
          <w:t>.4.3-2:</w:t>
        </w:r>
        <w:r w:rsidRPr="00433ABE">
          <w:rPr>
            <w:b w:val="0"/>
            <w:bCs/>
            <w:color w:val="000000" w:themeColor="text1"/>
            <w:lang w:eastAsia="en-GB"/>
          </w:rPr>
          <w:t xml:space="preserve"> </w:t>
        </w:r>
        <w:r w:rsidRPr="00433ABE">
          <w:rPr>
            <w:color w:val="000000" w:themeColor="text1"/>
          </w:rPr>
          <w:t>SystemInformationBlockType31-eMTC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433ABE" w14:paraId="254C45E2" w14:textId="77777777" w:rsidTr="00415040">
        <w:trPr>
          <w:jc w:val="center"/>
          <w:ins w:id="906"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9B832" w14:textId="2FEFA91C" w:rsidR="00FD263D" w:rsidRPr="00433ABE" w:rsidRDefault="00FD263D" w:rsidP="00415040">
            <w:pPr>
              <w:pStyle w:val="TAH"/>
              <w:jc w:val="left"/>
              <w:rPr>
                <w:ins w:id="907" w:author="R&amp;S" w:date="2024-02-19T11:14:00Z"/>
                <w:b w:val="0"/>
                <w:color w:val="000000" w:themeColor="text1"/>
                <w:szCs w:val="18"/>
                <w:lang w:eastAsia="en-GB"/>
              </w:rPr>
            </w:pPr>
            <w:ins w:id="908" w:author="R&amp;S" w:date="2024-02-19T11:14:00Z">
              <w:r w:rsidRPr="00433ABE">
                <w:rPr>
                  <w:b w:val="0"/>
                  <w:bCs/>
                  <w:color w:val="000000" w:themeColor="text1"/>
                  <w:lang w:eastAsia="en-GB"/>
                </w:rPr>
                <w:t>Derivation Path: TS 36.508</w:t>
              </w:r>
            </w:ins>
            <w:ins w:id="909" w:author="R&amp;S" w:date="2024-02-27T07:53:00Z">
              <w:r w:rsidR="000D4D34" w:rsidRPr="00433ABE">
                <w:rPr>
                  <w:b w:val="0"/>
                  <w:bCs/>
                  <w:color w:val="000000" w:themeColor="text1"/>
                  <w:lang w:eastAsia="en-GB"/>
                </w:rPr>
                <w:t xml:space="preserve"> </w:t>
              </w:r>
              <w:r w:rsidR="000D4D34" w:rsidRPr="00433ABE">
                <w:rPr>
                  <w:b w:val="0"/>
                  <w:bCs/>
                  <w:color w:val="000000" w:themeColor="text1"/>
                  <w:lang w:eastAsia="en-GB"/>
                  <w:rPrChange w:id="910" w:author="R&amp;S" w:date="2024-02-27T07:53:00Z">
                    <w:rPr>
                      <w:b w:val="0"/>
                      <w:bCs/>
                      <w:color w:val="000000" w:themeColor="text1"/>
                      <w:highlight w:val="yellow"/>
                      <w:lang w:eastAsia="en-GB"/>
                    </w:rPr>
                  </w:rPrChange>
                </w:rPr>
                <w:t>[12]</w:t>
              </w:r>
            </w:ins>
            <w:ins w:id="911" w:author="R&amp;S" w:date="2024-02-19T11:14:00Z">
              <w:r w:rsidRPr="00433ABE">
                <w:rPr>
                  <w:b w:val="0"/>
                  <w:bCs/>
                  <w:color w:val="000000" w:themeColor="text1"/>
                  <w:lang w:eastAsia="en-GB"/>
                </w:rPr>
                <w:t xml:space="preserve"> Table </w:t>
              </w:r>
            </w:ins>
            <w:ins w:id="912" w:author="R&amp;S" w:date="2024-02-27T07:53:00Z">
              <w:r w:rsidR="000D4D34" w:rsidRPr="00433ABE">
                <w:rPr>
                  <w:b w:val="0"/>
                  <w:bCs/>
                  <w:color w:val="000000" w:themeColor="text1"/>
                  <w:lang w:eastAsia="en-GB"/>
                  <w:rPrChange w:id="913" w:author="R&amp;S" w:date="2024-02-27T07:54:00Z">
                    <w:rPr>
                      <w:b w:val="0"/>
                      <w:bCs/>
                      <w:color w:val="000000" w:themeColor="text1"/>
                      <w:highlight w:val="yellow"/>
                      <w:lang w:eastAsia="en-GB"/>
                    </w:rPr>
                  </w:rPrChange>
                </w:rPr>
                <w:t>5.6.3.1-1</w:t>
              </w:r>
            </w:ins>
          </w:p>
        </w:tc>
      </w:tr>
      <w:tr w:rsidR="00FD263D" w:rsidRPr="00433ABE" w14:paraId="3CC0BC73" w14:textId="77777777" w:rsidTr="00415040">
        <w:trPr>
          <w:jc w:val="center"/>
          <w:ins w:id="91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1C245" w14:textId="77777777" w:rsidR="00FD263D" w:rsidRPr="00433ABE" w:rsidRDefault="00FD263D" w:rsidP="00415040">
            <w:pPr>
              <w:pStyle w:val="TAH"/>
              <w:rPr>
                <w:ins w:id="915" w:author="R&amp;S" w:date="2024-02-19T11:14:00Z"/>
                <w:bCs/>
                <w:color w:val="000000" w:themeColor="text1"/>
                <w:sz w:val="20"/>
                <w:lang w:eastAsia="en-GB"/>
              </w:rPr>
            </w:pPr>
            <w:ins w:id="916" w:author="R&amp;S" w:date="2024-02-19T11:14: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26C2BB" w14:textId="77777777" w:rsidR="00FD263D" w:rsidRPr="00433ABE" w:rsidRDefault="00FD263D" w:rsidP="00415040">
            <w:pPr>
              <w:pStyle w:val="TAH"/>
              <w:rPr>
                <w:ins w:id="917" w:author="R&amp;S" w:date="2024-02-19T11:14:00Z"/>
                <w:color w:val="000000" w:themeColor="text1"/>
                <w:lang w:eastAsia="en-GB"/>
              </w:rPr>
            </w:pPr>
            <w:ins w:id="918" w:author="R&amp;S" w:date="2024-02-19T11:14: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096EE6" w14:textId="77777777" w:rsidR="00FD263D" w:rsidRPr="00433ABE" w:rsidRDefault="00FD263D" w:rsidP="00415040">
            <w:pPr>
              <w:pStyle w:val="TAH"/>
              <w:rPr>
                <w:ins w:id="919" w:author="R&amp;S" w:date="2024-02-19T11:14:00Z"/>
                <w:color w:val="000000" w:themeColor="text1"/>
                <w:lang w:eastAsia="en-GB"/>
              </w:rPr>
            </w:pPr>
            <w:ins w:id="920" w:author="R&amp;S" w:date="2024-02-19T11:14: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06E34" w14:textId="77777777" w:rsidR="00FD263D" w:rsidRPr="00433ABE" w:rsidRDefault="00FD263D" w:rsidP="00415040">
            <w:pPr>
              <w:pStyle w:val="TAH"/>
              <w:rPr>
                <w:ins w:id="921" w:author="R&amp;S" w:date="2024-02-19T11:14:00Z"/>
                <w:color w:val="000000" w:themeColor="text1"/>
                <w:lang w:eastAsia="en-GB"/>
              </w:rPr>
            </w:pPr>
            <w:ins w:id="922" w:author="R&amp;S" w:date="2024-02-19T11:14:00Z">
              <w:r w:rsidRPr="00433ABE">
                <w:rPr>
                  <w:color w:val="000000" w:themeColor="text1"/>
                  <w:lang w:eastAsia="en-GB"/>
                </w:rPr>
                <w:t>Condition</w:t>
              </w:r>
            </w:ins>
          </w:p>
        </w:tc>
      </w:tr>
      <w:tr w:rsidR="00FD263D" w:rsidRPr="00433ABE" w14:paraId="77282405" w14:textId="77777777" w:rsidTr="00415040">
        <w:trPr>
          <w:jc w:val="center"/>
          <w:ins w:id="92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0A4F69" w14:textId="77777777" w:rsidR="00FD263D" w:rsidRPr="00433ABE" w:rsidRDefault="00FD263D" w:rsidP="00415040">
            <w:pPr>
              <w:pStyle w:val="TAL"/>
              <w:rPr>
                <w:ins w:id="924" w:author="R&amp;S" w:date="2024-02-19T11:14:00Z"/>
                <w:color w:val="000000" w:themeColor="text1"/>
                <w:lang w:eastAsia="en-GB"/>
              </w:rPr>
            </w:pPr>
            <w:ins w:id="925" w:author="R&amp;S" w:date="2024-02-19T11:14: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953B7F" w14:textId="77777777" w:rsidR="00FD263D" w:rsidRPr="00433ABE" w:rsidRDefault="00FD263D" w:rsidP="00415040">
            <w:pPr>
              <w:pStyle w:val="TAL"/>
              <w:rPr>
                <w:ins w:id="926"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185480" w14:textId="77777777" w:rsidR="00FD263D" w:rsidRPr="00433ABE" w:rsidRDefault="00FD263D" w:rsidP="00415040">
            <w:pPr>
              <w:pStyle w:val="TAL"/>
              <w:rPr>
                <w:ins w:id="927" w:author="R&amp;S" w:date="2024-02-19T11:14: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6E726B" w14:textId="77777777" w:rsidR="00FD263D" w:rsidRPr="00433ABE" w:rsidRDefault="00FD263D" w:rsidP="00415040">
            <w:pPr>
              <w:pStyle w:val="TAL"/>
              <w:rPr>
                <w:ins w:id="928" w:author="R&amp;S" w:date="2024-02-19T11:14:00Z"/>
                <w:color w:val="000000" w:themeColor="text1"/>
                <w:lang w:eastAsia="en-GB"/>
              </w:rPr>
            </w:pPr>
          </w:p>
        </w:tc>
      </w:tr>
      <w:tr w:rsidR="00FD263D" w:rsidRPr="00433ABE" w14:paraId="12190781" w14:textId="77777777" w:rsidTr="00415040">
        <w:trPr>
          <w:jc w:val="center"/>
          <w:ins w:id="92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ADA03" w14:textId="77777777" w:rsidR="00FD263D" w:rsidRPr="00433ABE" w:rsidRDefault="00FD263D" w:rsidP="00415040">
            <w:pPr>
              <w:pStyle w:val="TAL"/>
              <w:rPr>
                <w:ins w:id="930" w:author="R&amp;S" w:date="2024-02-19T11:14:00Z"/>
                <w:color w:val="000000" w:themeColor="text1"/>
                <w:lang w:eastAsia="en-GB"/>
              </w:rPr>
            </w:pPr>
            <w:ins w:id="931" w:author="R&amp;S" w:date="2024-02-19T11:14: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8A8B39" w14:textId="77777777" w:rsidR="00FD263D" w:rsidRPr="00433ABE" w:rsidRDefault="00FD263D" w:rsidP="00415040">
            <w:pPr>
              <w:pStyle w:val="TAL"/>
              <w:rPr>
                <w:ins w:id="932"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0BACEC" w14:textId="77777777" w:rsidR="00FD263D" w:rsidRPr="00433ABE" w:rsidRDefault="00FD263D" w:rsidP="00415040">
            <w:pPr>
              <w:pStyle w:val="TAL"/>
              <w:rPr>
                <w:ins w:id="933" w:author="R&amp;S" w:date="2024-02-19T11:14: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5C1CE" w14:textId="77777777" w:rsidR="00FD263D" w:rsidRPr="00433ABE" w:rsidRDefault="00FD263D" w:rsidP="00415040">
            <w:pPr>
              <w:pStyle w:val="TAL"/>
              <w:rPr>
                <w:ins w:id="934" w:author="R&amp;S" w:date="2024-02-19T11:14:00Z"/>
                <w:color w:val="000000" w:themeColor="text1"/>
              </w:rPr>
            </w:pPr>
          </w:p>
        </w:tc>
      </w:tr>
      <w:tr w:rsidR="00FD263D" w:rsidRPr="00433ABE" w14:paraId="157E9EF3" w14:textId="77777777" w:rsidTr="00415040">
        <w:trPr>
          <w:jc w:val="center"/>
          <w:ins w:id="93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1A984" w14:textId="77777777" w:rsidR="00FD263D" w:rsidRPr="00433ABE" w:rsidRDefault="00FD263D" w:rsidP="00415040">
            <w:pPr>
              <w:pStyle w:val="TAL"/>
              <w:rPr>
                <w:ins w:id="936" w:author="R&amp;S" w:date="2024-02-19T11:14:00Z"/>
                <w:color w:val="000000" w:themeColor="text1"/>
                <w:lang w:eastAsia="en-GB"/>
              </w:rPr>
            </w:pPr>
            <w:ins w:id="937" w:author="R&amp;S" w:date="2024-02-19T11:14: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111C00" w14:textId="77777777" w:rsidR="00FD263D" w:rsidRPr="00433ABE" w:rsidRDefault="00FD263D" w:rsidP="00415040">
            <w:pPr>
              <w:pStyle w:val="TAL"/>
              <w:rPr>
                <w:ins w:id="938"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6BE6D1" w14:textId="77777777" w:rsidR="00FD263D" w:rsidRPr="00433ABE" w:rsidRDefault="00FD263D" w:rsidP="00415040">
            <w:pPr>
              <w:pStyle w:val="TAL"/>
              <w:rPr>
                <w:ins w:id="939"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2D051" w14:textId="77777777" w:rsidR="00FD263D" w:rsidRPr="00433ABE" w:rsidRDefault="00FD263D" w:rsidP="00415040">
            <w:pPr>
              <w:pStyle w:val="TAL"/>
              <w:rPr>
                <w:ins w:id="940" w:author="R&amp;S" w:date="2024-02-19T11:14:00Z"/>
                <w:color w:val="000000" w:themeColor="text1"/>
                <w:lang w:eastAsia="en-GB"/>
              </w:rPr>
            </w:pPr>
          </w:p>
        </w:tc>
      </w:tr>
      <w:tr w:rsidR="00FD263D" w:rsidRPr="00433ABE" w14:paraId="39C05AE1" w14:textId="77777777" w:rsidTr="00415040">
        <w:trPr>
          <w:jc w:val="center"/>
          <w:ins w:id="94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49CDB" w14:textId="77777777" w:rsidR="00FD263D" w:rsidRPr="00433ABE" w:rsidRDefault="00FD263D" w:rsidP="00415040">
            <w:pPr>
              <w:pStyle w:val="TAL"/>
              <w:rPr>
                <w:ins w:id="942" w:author="R&amp;S" w:date="2024-02-19T11:14:00Z"/>
                <w:color w:val="000000" w:themeColor="text1"/>
                <w:lang w:eastAsia="en-GB"/>
              </w:rPr>
            </w:pPr>
            <w:ins w:id="943" w:author="R&amp;S" w:date="2024-02-19T11:14: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224977" w14:textId="77777777" w:rsidR="00FD263D" w:rsidRPr="00433ABE" w:rsidRDefault="00FD263D" w:rsidP="00415040">
            <w:pPr>
              <w:pStyle w:val="TAL"/>
              <w:rPr>
                <w:ins w:id="944"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690DC8" w14:textId="77777777" w:rsidR="00FD263D" w:rsidRPr="00433ABE" w:rsidRDefault="00FD263D" w:rsidP="00415040">
            <w:pPr>
              <w:pStyle w:val="TAL"/>
              <w:rPr>
                <w:ins w:id="945"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428A4B" w14:textId="77777777" w:rsidR="00FD263D" w:rsidRPr="00433ABE" w:rsidRDefault="00FD263D" w:rsidP="00415040">
            <w:pPr>
              <w:rPr>
                <w:ins w:id="946" w:author="R&amp;S" w:date="2024-02-19T11:14:00Z"/>
                <w:i/>
                <w:iCs/>
                <w:color w:val="000000" w:themeColor="text1"/>
                <w:lang w:eastAsia="en-GB"/>
              </w:rPr>
            </w:pPr>
          </w:p>
        </w:tc>
      </w:tr>
      <w:tr w:rsidR="00FD263D" w:rsidRPr="00433ABE" w14:paraId="6D58D52D" w14:textId="77777777" w:rsidTr="00415040">
        <w:trPr>
          <w:jc w:val="center"/>
          <w:ins w:id="94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B3857" w14:textId="77777777" w:rsidR="00FD263D" w:rsidRPr="00433ABE" w:rsidRDefault="00FD263D" w:rsidP="00415040">
            <w:pPr>
              <w:pStyle w:val="TAL"/>
              <w:rPr>
                <w:ins w:id="948" w:author="R&amp;S" w:date="2024-02-19T11:14:00Z"/>
                <w:rFonts w:cs="Arial"/>
                <w:color w:val="000000" w:themeColor="text1"/>
                <w:szCs w:val="18"/>
                <w:lang w:eastAsia="en-GB"/>
              </w:rPr>
            </w:pPr>
            <w:ins w:id="949" w:author="R&amp;S" w:date="2024-02-19T11:14: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D29D6" w14:textId="77777777" w:rsidR="00FD263D" w:rsidRPr="00433ABE" w:rsidRDefault="00FD263D" w:rsidP="00415040">
            <w:pPr>
              <w:pStyle w:val="TAL"/>
              <w:rPr>
                <w:ins w:id="950" w:author="R&amp;S" w:date="2024-02-19T11:14:00Z"/>
                <w:color w:val="000000" w:themeColor="text1"/>
                <w:sz w:val="20"/>
              </w:rPr>
            </w:pPr>
            <w:ins w:id="951" w:author="R&amp;S" w:date="2024-02-19T11:14:00Z">
              <w:r w:rsidRPr="00433ABE">
                <w:rPr>
                  <w:color w:val="000000" w:themeColor="text1"/>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1AD47B" w14:textId="77777777" w:rsidR="00FD263D" w:rsidRPr="00433ABE" w:rsidRDefault="00FD263D" w:rsidP="00415040">
            <w:pPr>
              <w:pStyle w:val="TAL"/>
              <w:rPr>
                <w:ins w:id="952"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62F14" w14:textId="77777777" w:rsidR="00FD263D" w:rsidRPr="00433ABE" w:rsidRDefault="00FD263D" w:rsidP="00415040">
            <w:pPr>
              <w:pStyle w:val="TAL"/>
              <w:rPr>
                <w:ins w:id="953" w:author="R&amp;S" w:date="2024-02-19T11:14:00Z"/>
                <w:color w:val="000000" w:themeColor="text1"/>
                <w:lang w:eastAsia="en-GB"/>
              </w:rPr>
            </w:pPr>
          </w:p>
        </w:tc>
      </w:tr>
      <w:tr w:rsidR="00FD263D" w:rsidRPr="00433ABE" w14:paraId="313064A2" w14:textId="77777777" w:rsidTr="00415040">
        <w:trPr>
          <w:jc w:val="center"/>
          <w:ins w:id="95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7010F" w14:textId="77777777" w:rsidR="00FD263D" w:rsidRPr="00433ABE" w:rsidRDefault="00FD263D" w:rsidP="00415040">
            <w:pPr>
              <w:pStyle w:val="TAL"/>
              <w:rPr>
                <w:ins w:id="955" w:author="R&amp;S" w:date="2024-02-19T11:14:00Z"/>
                <w:color w:val="000000" w:themeColor="text1"/>
                <w:lang w:eastAsia="en-GB"/>
              </w:rPr>
            </w:pPr>
            <w:ins w:id="956" w:author="R&amp;S" w:date="2024-02-19T11:14: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F04A88" w14:textId="77777777" w:rsidR="00FD263D" w:rsidRPr="00433ABE" w:rsidRDefault="00FD263D" w:rsidP="00415040">
            <w:pPr>
              <w:pStyle w:val="TAL"/>
              <w:rPr>
                <w:ins w:id="957" w:author="R&amp;S" w:date="2024-02-19T11:14:00Z"/>
                <w:color w:val="000000" w:themeColor="text1"/>
              </w:rPr>
            </w:pPr>
            <w:ins w:id="958" w:author="R&amp;S" w:date="2024-02-19T11:14:00Z">
              <w:r w:rsidRPr="00433ABE">
                <w:rPr>
                  <w:color w:val="000000" w:themeColor="text1"/>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681214" w14:textId="77777777" w:rsidR="00FD263D" w:rsidRPr="00433ABE" w:rsidRDefault="00FD263D" w:rsidP="00415040">
            <w:pPr>
              <w:pStyle w:val="TAL"/>
              <w:rPr>
                <w:ins w:id="959"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8A7ED4" w14:textId="77777777" w:rsidR="00FD263D" w:rsidRPr="00433ABE" w:rsidRDefault="00FD263D" w:rsidP="00415040">
            <w:pPr>
              <w:pStyle w:val="TAL"/>
              <w:rPr>
                <w:ins w:id="960" w:author="R&amp;S" w:date="2024-02-19T11:14:00Z"/>
                <w:color w:val="000000" w:themeColor="text1"/>
                <w:lang w:eastAsia="en-GB"/>
              </w:rPr>
            </w:pPr>
          </w:p>
        </w:tc>
      </w:tr>
      <w:tr w:rsidR="00FD263D" w:rsidRPr="00433ABE" w14:paraId="3FE43EFA" w14:textId="77777777" w:rsidTr="00415040">
        <w:trPr>
          <w:jc w:val="center"/>
          <w:ins w:id="96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1579F" w14:textId="77777777" w:rsidR="00FD263D" w:rsidRPr="00433ABE" w:rsidRDefault="00FD263D" w:rsidP="00415040">
            <w:pPr>
              <w:pStyle w:val="TAL"/>
              <w:rPr>
                <w:ins w:id="962" w:author="R&amp;S" w:date="2024-02-19T11:14:00Z"/>
                <w:color w:val="000000" w:themeColor="text1"/>
                <w:lang w:eastAsia="en-GB"/>
              </w:rPr>
            </w:pPr>
            <w:ins w:id="963" w:author="R&amp;S" w:date="2024-02-19T11:14: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DB2E26" w14:textId="77777777" w:rsidR="00FD263D" w:rsidRPr="00433ABE" w:rsidRDefault="00FD263D" w:rsidP="00415040">
            <w:pPr>
              <w:pStyle w:val="TAL"/>
              <w:rPr>
                <w:ins w:id="964" w:author="R&amp;S" w:date="2024-02-19T11:14:00Z"/>
                <w:color w:val="000000" w:themeColor="text1"/>
              </w:rPr>
            </w:pPr>
            <w:ins w:id="965" w:author="R&amp;S" w:date="2024-02-19T11:14:00Z">
              <w:r w:rsidRPr="00433ABE">
                <w:rPr>
                  <w:color w:val="000000" w:themeColor="text1"/>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65B44" w14:textId="77777777" w:rsidR="00FD263D" w:rsidRPr="00433ABE" w:rsidRDefault="00FD263D" w:rsidP="00415040">
            <w:pPr>
              <w:pStyle w:val="TAL"/>
              <w:rPr>
                <w:ins w:id="966"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83C76" w14:textId="77777777" w:rsidR="00FD263D" w:rsidRPr="00433ABE" w:rsidRDefault="00FD263D" w:rsidP="00415040">
            <w:pPr>
              <w:pStyle w:val="TAL"/>
              <w:rPr>
                <w:ins w:id="967" w:author="R&amp;S" w:date="2024-02-19T11:14:00Z"/>
                <w:color w:val="000000" w:themeColor="text1"/>
                <w:lang w:eastAsia="en-GB"/>
              </w:rPr>
            </w:pPr>
          </w:p>
        </w:tc>
      </w:tr>
      <w:tr w:rsidR="00FD263D" w:rsidRPr="00433ABE" w14:paraId="362181B4" w14:textId="77777777" w:rsidTr="00415040">
        <w:trPr>
          <w:jc w:val="center"/>
          <w:ins w:id="96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0DAEE" w14:textId="77777777" w:rsidR="00FD263D" w:rsidRPr="00433ABE" w:rsidRDefault="00FD263D" w:rsidP="00415040">
            <w:pPr>
              <w:pStyle w:val="TAL"/>
              <w:rPr>
                <w:ins w:id="969" w:author="R&amp;S" w:date="2024-02-19T11:14:00Z"/>
                <w:color w:val="000000" w:themeColor="text1"/>
                <w:lang w:eastAsia="en-GB"/>
              </w:rPr>
            </w:pPr>
            <w:ins w:id="970" w:author="R&amp;S" w:date="2024-02-19T11:14: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BBBB1" w14:textId="77777777" w:rsidR="00FD263D" w:rsidRPr="00433ABE" w:rsidRDefault="00FD263D" w:rsidP="00415040">
            <w:pPr>
              <w:pStyle w:val="TAL"/>
              <w:rPr>
                <w:ins w:id="971" w:author="R&amp;S" w:date="2024-02-19T11:14:00Z"/>
                <w:color w:val="000000" w:themeColor="text1"/>
              </w:rPr>
            </w:pPr>
            <w:ins w:id="972" w:author="R&amp;S" w:date="2024-02-19T11:14:00Z">
              <w:r w:rsidRPr="00433ABE">
                <w:rPr>
                  <w:color w:val="000000" w:themeColor="text1"/>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8C7056" w14:textId="77777777" w:rsidR="00FD263D" w:rsidRPr="00433ABE" w:rsidRDefault="00FD263D" w:rsidP="00415040">
            <w:pPr>
              <w:pStyle w:val="TAL"/>
              <w:rPr>
                <w:ins w:id="973"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E5076" w14:textId="77777777" w:rsidR="00FD263D" w:rsidRPr="00433ABE" w:rsidRDefault="00FD263D" w:rsidP="00415040">
            <w:pPr>
              <w:pStyle w:val="TAL"/>
              <w:rPr>
                <w:ins w:id="974" w:author="R&amp;S" w:date="2024-02-19T11:14:00Z"/>
                <w:color w:val="000000" w:themeColor="text1"/>
                <w:lang w:eastAsia="en-GB"/>
              </w:rPr>
            </w:pPr>
          </w:p>
        </w:tc>
      </w:tr>
      <w:tr w:rsidR="00FD263D" w:rsidRPr="00433ABE" w14:paraId="13FF044C" w14:textId="77777777" w:rsidTr="00415040">
        <w:trPr>
          <w:jc w:val="center"/>
          <w:ins w:id="97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79B121" w14:textId="77777777" w:rsidR="00FD263D" w:rsidRPr="00433ABE" w:rsidRDefault="00FD263D" w:rsidP="00415040">
            <w:pPr>
              <w:pStyle w:val="TAL"/>
              <w:rPr>
                <w:ins w:id="976" w:author="R&amp;S" w:date="2024-02-19T11:14:00Z"/>
                <w:color w:val="000000" w:themeColor="text1"/>
                <w:lang w:eastAsia="en-GB"/>
              </w:rPr>
            </w:pPr>
            <w:ins w:id="977" w:author="R&amp;S" w:date="2024-02-19T11:14: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8D178D" w14:textId="77777777" w:rsidR="00FD263D" w:rsidRPr="00433ABE" w:rsidRDefault="00FD263D" w:rsidP="00415040">
            <w:pPr>
              <w:pStyle w:val="TAL"/>
              <w:rPr>
                <w:ins w:id="978" w:author="R&amp;S" w:date="2024-02-19T11:14:00Z"/>
                <w:color w:val="000000" w:themeColor="text1"/>
              </w:rPr>
            </w:pPr>
            <w:ins w:id="979" w:author="R&amp;S" w:date="2024-02-19T11:14:00Z">
              <w:r w:rsidRPr="00433ABE">
                <w:rPr>
                  <w:color w:val="000000" w:themeColor="text1"/>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CD70E4" w14:textId="77777777" w:rsidR="00FD263D" w:rsidRPr="00433ABE" w:rsidRDefault="00FD263D" w:rsidP="00415040">
            <w:pPr>
              <w:pStyle w:val="TAL"/>
              <w:rPr>
                <w:ins w:id="980"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70872F" w14:textId="77777777" w:rsidR="00FD263D" w:rsidRPr="00433ABE" w:rsidRDefault="00FD263D" w:rsidP="00415040">
            <w:pPr>
              <w:pStyle w:val="TAL"/>
              <w:rPr>
                <w:ins w:id="981" w:author="R&amp;S" w:date="2024-02-19T11:14:00Z"/>
                <w:color w:val="000000" w:themeColor="text1"/>
                <w:lang w:eastAsia="en-GB"/>
              </w:rPr>
            </w:pPr>
          </w:p>
        </w:tc>
      </w:tr>
      <w:tr w:rsidR="00FD263D" w:rsidRPr="00433ABE" w14:paraId="0042FF32" w14:textId="77777777" w:rsidTr="00415040">
        <w:trPr>
          <w:jc w:val="center"/>
          <w:ins w:id="98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49281" w14:textId="77777777" w:rsidR="00FD263D" w:rsidRPr="00433ABE" w:rsidRDefault="00FD263D" w:rsidP="00415040">
            <w:pPr>
              <w:pStyle w:val="TAL"/>
              <w:rPr>
                <w:ins w:id="983" w:author="R&amp;S" w:date="2024-02-19T11:14:00Z"/>
                <w:color w:val="000000" w:themeColor="text1"/>
                <w:lang w:eastAsia="en-GB"/>
              </w:rPr>
            </w:pPr>
            <w:ins w:id="984" w:author="R&amp;S" w:date="2024-02-19T11:14: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852FDB" w14:textId="77777777" w:rsidR="00FD263D" w:rsidRPr="00433ABE" w:rsidRDefault="00FD263D" w:rsidP="00415040">
            <w:pPr>
              <w:pStyle w:val="TAL"/>
              <w:rPr>
                <w:ins w:id="985" w:author="R&amp;S" w:date="2024-02-19T11:14:00Z"/>
                <w:color w:val="000000" w:themeColor="text1"/>
              </w:rPr>
            </w:pPr>
            <w:ins w:id="986" w:author="R&amp;S" w:date="2024-02-19T11:14:00Z">
              <w:r w:rsidRPr="00433ABE">
                <w:rPr>
                  <w:color w:val="000000" w:themeColor="text1"/>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89F253" w14:textId="77777777" w:rsidR="00FD263D" w:rsidRPr="00433ABE" w:rsidRDefault="00FD263D" w:rsidP="00415040">
            <w:pPr>
              <w:pStyle w:val="TAL"/>
              <w:rPr>
                <w:ins w:id="987"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22271A" w14:textId="77777777" w:rsidR="00FD263D" w:rsidRPr="00433ABE" w:rsidRDefault="00FD263D" w:rsidP="00415040">
            <w:pPr>
              <w:pStyle w:val="TAL"/>
              <w:rPr>
                <w:ins w:id="988" w:author="R&amp;S" w:date="2024-02-19T11:14:00Z"/>
                <w:color w:val="000000" w:themeColor="text1"/>
                <w:lang w:eastAsia="en-GB"/>
              </w:rPr>
            </w:pPr>
          </w:p>
        </w:tc>
      </w:tr>
      <w:tr w:rsidR="00FD263D" w:rsidRPr="00433ABE" w14:paraId="2F7E7B3B" w14:textId="77777777" w:rsidTr="00415040">
        <w:trPr>
          <w:jc w:val="center"/>
          <w:ins w:id="98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4C043" w14:textId="77777777" w:rsidR="00FD263D" w:rsidRPr="00433ABE" w:rsidRDefault="00FD263D" w:rsidP="00415040">
            <w:pPr>
              <w:pStyle w:val="TAL"/>
              <w:rPr>
                <w:ins w:id="990" w:author="R&amp;S" w:date="2024-02-19T11:14:00Z"/>
                <w:color w:val="000000" w:themeColor="text1"/>
                <w:lang w:eastAsia="en-GB"/>
              </w:rPr>
            </w:pPr>
            <w:ins w:id="991" w:author="R&amp;S" w:date="2024-02-19T11:14: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908C6D" w14:textId="77777777" w:rsidR="00FD263D" w:rsidRPr="00433ABE" w:rsidRDefault="00FD263D" w:rsidP="00415040">
            <w:pPr>
              <w:pStyle w:val="TAL"/>
              <w:rPr>
                <w:ins w:id="992"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6821C5" w14:textId="77777777" w:rsidR="00FD263D" w:rsidRPr="00433ABE" w:rsidRDefault="00FD263D" w:rsidP="00415040">
            <w:pPr>
              <w:pStyle w:val="TAL"/>
              <w:rPr>
                <w:ins w:id="993"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E432D2" w14:textId="77777777" w:rsidR="00FD263D" w:rsidRPr="00433ABE" w:rsidRDefault="00FD263D" w:rsidP="00415040">
            <w:pPr>
              <w:pStyle w:val="TAL"/>
              <w:rPr>
                <w:ins w:id="994" w:author="R&amp;S" w:date="2024-02-19T11:14:00Z"/>
                <w:color w:val="000000" w:themeColor="text1"/>
                <w:lang w:eastAsia="en-GB"/>
              </w:rPr>
            </w:pPr>
          </w:p>
        </w:tc>
      </w:tr>
      <w:tr w:rsidR="000D4D34" w:rsidRPr="00433ABE" w14:paraId="78EB0255" w14:textId="77777777" w:rsidTr="008B49DA">
        <w:trPr>
          <w:jc w:val="center"/>
          <w:ins w:id="995"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247D3" w14:textId="77777777" w:rsidR="000D4D34" w:rsidRPr="00433ABE" w:rsidRDefault="000D4D34" w:rsidP="008B49DA">
            <w:pPr>
              <w:pStyle w:val="TAL"/>
              <w:rPr>
                <w:ins w:id="996" w:author="R&amp;S" w:date="2024-02-27T07:52:00Z"/>
                <w:color w:val="000000" w:themeColor="text1"/>
                <w:lang w:eastAsia="en-GB"/>
              </w:rPr>
            </w:pPr>
            <w:ins w:id="997" w:author="R&amp;S" w:date="2024-02-27T07:52: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AA5BB2" w14:textId="77777777" w:rsidR="000D4D34" w:rsidRPr="00433ABE" w:rsidRDefault="000D4D34" w:rsidP="008B49DA">
            <w:pPr>
              <w:pStyle w:val="TAL"/>
              <w:rPr>
                <w:ins w:id="998" w:author="R&amp;S" w:date="2024-02-27T07:5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8C80D3" w14:textId="77777777" w:rsidR="000D4D34" w:rsidRPr="00433ABE" w:rsidRDefault="000D4D34" w:rsidP="008B49DA">
            <w:pPr>
              <w:pStyle w:val="TAL"/>
              <w:rPr>
                <w:ins w:id="999" w:author="R&amp;S" w:date="2024-02-27T07:5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6EB3A" w14:textId="77777777" w:rsidR="000D4D34" w:rsidRPr="00433ABE" w:rsidRDefault="000D4D34" w:rsidP="008B49DA">
            <w:pPr>
              <w:pStyle w:val="TAL"/>
              <w:rPr>
                <w:ins w:id="1000" w:author="R&amp;S" w:date="2024-02-27T07:52:00Z"/>
                <w:color w:val="000000" w:themeColor="text1"/>
                <w:lang w:eastAsia="en-GB"/>
              </w:rPr>
            </w:pPr>
          </w:p>
        </w:tc>
      </w:tr>
      <w:tr w:rsidR="000D4D34" w:rsidRPr="00433ABE" w14:paraId="55091D9A" w14:textId="77777777" w:rsidTr="008B49DA">
        <w:trPr>
          <w:jc w:val="center"/>
          <w:ins w:id="1001"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E4CD5" w14:textId="77777777" w:rsidR="000D4D34" w:rsidRPr="00433ABE" w:rsidRDefault="000D4D34" w:rsidP="008B49DA">
            <w:pPr>
              <w:pStyle w:val="TAL"/>
              <w:rPr>
                <w:ins w:id="1002" w:author="R&amp;S" w:date="2024-02-27T07:52:00Z"/>
                <w:color w:val="000000" w:themeColor="text1"/>
                <w:lang w:eastAsia="en-GB"/>
              </w:rPr>
            </w:pPr>
            <w:ins w:id="1003" w:author="R&amp;S" w:date="2024-02-27T07:52: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F653E1" w14:textId="77777777" w:rsidR="000D4D34" w:rsidRPr="00433ABE" w:rsidRDefault="000D4D34" w:rsidP="008B49DA">
            <w:pPr>
              <w:pStyle w:val="TAL"/>
              <w:rPr>
                <w:ins w:id="1004" w:author="R&amp;S" w:date="2024-02-27T07:5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CCA09" w14:textId="77777777" w:rsidR="000D4D34" w:rsidRPr="00433ABE" w:rsidRDefault="000D4D34" w:rsidP="008B49DA">
            <w:pPr>
              <w:pStyle w:val="TAL"/>
              <w:rPr>
                <w:ins w:id="1005" w:author="R&amp;S" w:date="2024-02-27T07:5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DF994F" w14:textId="77777777" w:rsidR="000D4D34" w:rsidRPr="00433ABE" w:rsidRDefault="000D4D34" w:rsidP="008B49DA">
            <w:pPr>
              <w:pStyle w:val="TAL"/>
              <w:rPr>
                <w:ins w:id="1006" w:author="R&amp;S" w:date="2024-02-27T07:52:00Z"/>
                <w:color w:val="000000" w:themeColor="text1"/>
                <w:lang w:eastAsia="en-GB"/>
              </w:rPr>
            </w:pPr>
          </w:p>
        </w:tc>
      </w:tr>
      <w:tr w:rsidR="000D4D34" w:rsidRPr="00433ABE" w14:paraId="76E8407F" w14:textId="77777777" w:rsidTr="008B49DA">
        <w:trPr>
          <w:jc w:val="center"/>
          <w:ins w:id="1007"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C175BC" w14:textId="77777777" w:rsidR="000D4D34" w:rsidRPr="00433ABE" w:rsidRDefault="000D4D34" w:rsidP="008B49DA">
            <w:pPr>
              <w:pStyle w:val="TAL"/>
              <w:rPr>
                <w:ins w:id="1008" w:author="R&amp;S" w:date="2024-02-27T07:52:00Z"/>
                <w:color w:val="000000" w:themeColor="text1"/>
                <w:lang w:eastAsia="en-GB"/>
              </w:rPr>
            </w:pPr>
            <w:ins w:id="1009" w:author="R&amp;S" w:date="2024-02-27T07:52: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CE9080" w14:textId="77777777" w:rsidR="000D4D34" w:rsidRPr="00433ABE" w:rsidRDefault="000D4D34" w:rsidP="008B49DA">
            <w:pPr>
              <w:pStyle w:val="TAL"/>
              <w:rPr>
                <w:ins w:id="1010" w:author="R&amp;S" w:date="2024-02-27T07:5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8A6B39" w14:textId="77777777" w:rsidR="000D4D34" w:rsidRPr="00433ABE" w:rsidRDefault="000D4D34" w:rsidP="008B49DA">
            <w:pPr>
              <w:pStyle w:val="TAL"/>
              <w:rPr>
                <w:ins w:id="1011" w:author="R&amp;S" w:date="2024-02-27T07:5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032C3" w14:textId="77777777" w:rsidR="000D4D34" w:rsidRPr="00433ABE" w:rsidRDefault="000D4D34" w:rsidP="008B49DA">
            <w:pPr>
              <w:pStyle w:val="TAL"/>
              <w:rPr>
                <w:ins w:id="1012" w:author="R&amp;S" w:date="2024-02-27T07:52:00Z"/>
                <w:color w:val="000000" w:themeColor="text1"/>
                <w:lang w:eastAsia="en-GB"/>
              </w:rPr>
            </w:pPr>
          </w:p>
        </w:tc>
      </w:tr>
      <w:tr w:rsidR="00FD263D" w:rsidRPr="00433ABE" w14:paraId="181A6919" w14:textId="77777777" w:rsidTr="00415040">
        <w:trPr>
          <w:jc w:val="center"/>
          <w:ins w:id="1013"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4A5137" w14:textId="77777777" w:rsidR="00FD263D" w:rsidRPr="00433ABE" w:rsidRDefault="00FD263D" w:rsidP="00415040">
            <w:pPr>
              <w:pStyle w:val="TAN"/>
              <w:rPr>
                <w:ins w:id="1014" w:author="R&amp;S" w:date="2024-02-19T11:14:00Z"/>
                <w:color w:val="000000" w:themeColor="text1"/>
                <w:lang w:val="en-US"/>
              </w:rPr>
            </w:pPr>
            <w:ins w:id="1015" w:author="R&amp;S" w:date="2024-02-19T11:14:00Z">
              <w:r w:rsidRPr="00433ABE">
                <w:rPr>
                  <w:color w:val="000000" w:themeColor="text1"/>
                </w:rPr>
                <w:t>NOTE 1: Satellite-UE elevation angle equal to 169.97 degrees, one-way delay equal to 6.60 ms and Doppler equal to -22.62 ppm.</w:t>
              </w:r>
            </w:ins>
          </w:p>
        </w:tc>
      </w:tr>
    </w:tbl>
    <w:p w14:paraId="483EADD0" w14:textId="77777777" w:rsidR="00FD263D" w:rsidRPr="00433ABE" w:rsidRDefault="00FD263D" w:rsidP="00FD263D">
      <w:pPr>
        <w:rPr>
          <w:ins w:id="1016" w:author="R&amp;S" w:date="2024-02-19T11:14:00Z"/>
          <w:color w:val="000000" w:themeColor="text1"/>
        </w:rPr>
      </w:pPr>
    </w:p>
    <w:p w14:paraId="3AB59906" w14:textId="630A77D2" w:rsidR="00FD263D" w:rsidRPr="00433ABE" w:rsidRDefault="00FD263D" w:rsidP="00FD263D">
      <w:pPr>
        <w:pStyle w:val="TH"/>
        <w:rPr>
          <w:ins w:id="1017" w:author="R&amp;S" w:date="2024-02-19T11:14:00Z"/>
          <w:color w:val="000000" w:themeColor="text1"/>
          <w:lang w:val="en-US"/>
        </w:rPr>
      </w:pPr>
      <w:ins w:id="1018" w:author="R&amp;S" w:date="2024-02-19T11:14:00Z">
        <w:r w:rsidRPr="00433ABE">
          <w:rPr>
            <w:color w:val="000000" w:themeColor="text1"/>
            <w:lang w:eastAsia="en-GB"/>
          </w:rPr>
          <w:t xml:space="preserve">Table </w:t>
        </w:r>
      </w:ins>
      <w:ins w:id="1019" w:author="R&amp;S" w:date="2024-02-19T12:23:00Z">
        <w:r w:rsidR="009A4C91" w:rsidRPr="00433ABE">
          <w:rPr>
            <w:color w:val="000000" w:themeColor="text1"/>
            <w:lang w:eastAsia="en-GB"/>
          </w:rPr>
          <w:t>6.4A.1</w:t>
        </w:r>
      </w:ins>
      <w:ins w:id="1020" w:author="R&amp;S" w:date="2024-02-29T08:28:00Z">
        <w:r w:rsidR="008B49DA" w:rsidRPr="00433ABE">
          <w:rPr>
            <w:color w:val="000000" w:themeColor="text1"/>
            <w:lang w:eastAsia="en-GB"/>
            <w:rPrChange w:id="1021" w:author="R&amp;S" w:date="2024-02-29T08:28:00Z">
              <w:rPr>
                <w:color w:val="000000" w:themeColor="text1"/>
                <w:highlight w:val="yellow"/>
                <w:lang w:eastAsia="en-GB"/>
              </w:rPr>
            </w:rPrChange>
          </w:rPr>
          <w:t>_1</w:t>
        </w:r>
      </w:ins>
      <w:ins w:id="1022" w:author="R&amp;S" w:date="2024-02-19T11:14:00Z">
        <w:r w:rsidRPr="00433ABE">
          <w:rPr>
            <w:color w:val="000000" w:themeColor="text1"/>
            <w:lang w:eastAsia="en-GB"/>
          </w:rPr>
          <w:t>.4.3-3b:</w:t>
        </w:r>
        <w:r w:rsidRPr="00433ABE">
          <w:rPr>
            <w:b w:val="0"/>
            <w:bCs/>
            <w:color w:val="000000" w:themeColor="text1"/>
            <w:lang w:eastAsia="en-GB"/>
          </w:rPr>
          <w:t xml:space="preserve"> </w:t>
        </w:r>
        <w:r w:rsidRPr="00433ABE">
          <w:rPr>
            <w:color w:val="000000" w:themeColor="text1"/>
          </w:rPr>
          <w:t>SystemInformationBlockType31 – eMTC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433ABE" w14:paraId="49F41F8D" w14:textId="77777777" w:rsidTr="00415040">
        <w:trPr>
          <w:jc w:val="center"/>
          <w:ins w:id="1023"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4D73" w14:textId="7069E9C3" w:rsidR="00FD263D" w:rsidRPr="00433ABE" w:rsidRDefault="00FD263D" w:rsidP="00415040">
            <w:pPr>
              <w:pStyle w:val="TAH"/>
              <w:jc w:val="left"/>
              <w:rPr>
                <w:ins w:id="1024" w:author="R&amp;S" w:date="2024-02-19T11:14:00Z"/>
                <w:b w:val="0"/>
                <w:color w:val="000000" w:themeColor="text1"/>
                <w:szCs w:val="18"/>
                <w:lang w:eastAsia="en-GB"/>
              </w:rPr>
            </w:pPr>
            <w:ins w:id="1025" w:author="R&amp;S" w:date="2024-02-19T11:14:00Z">
              <w:r w:rsidRPr="00433ABE">
                <w:rPr>
                  <w:b w:val="0"/>
                  <w:bCs/>
                  <w:color w:val="000000" w:themeColor="text1"/>
                  <w:lang w:eastAsia="en-GB"/>
                </w:rPr>
                <w:t>Derivation Path: TS 36.508</w:t>
              </w:r>
              <w:r w:rsidRPr="00433ABE">
                <w:rPr>
                  <w:b w:val="0"/>
                  <w:bCs/>
                  <w:color w:val="000000" w:themeColor="text1"/>
                  <w:lang w:eastAsia="en-GB"/>
                  <w:rPrChange w:id="1026" w:author="R&amp;S" w:date="2024-02-27T07:55:00Z">
                    <w:rPr>
                      <w:b w:val="0"/>
                      <w:bCs/>
                      <w:color w:val="000000" w:themeColor="text1"/>
                      <w:highlight w:val="yellow"/>
                      <w:lang w:eastAsia="en-GB"/>
                    </w:rPr>
                  </w:rPrChange>
                </w:rPr>
                <w:t xml:space="preserve"> </w:t>
              </w:r>
            </w:ins>
            <w:ins w:id="1027" w:author="R&amp;S" w:date="2024-02-27T07:55:00Z">
              <w:r w:rsidR="000D4D34" w:rsidRPr="00433ABE">
                <w:rPr>
                  <w:b w:val="0"/>
                  <w:bCs/>
                  <w:color w:val="000000" w:themeColor="text1"/>
                  <w:lang w:eastAsia="en-GB"/>
                  <w:rPrChange w:id="1028" w:author="R&amp;S" w:date="2024-02-27T07:55:00Z">
                    <w:rPr>
                      <w:b w:val="0"/>
                      <w:bCs/>
                      <w:color w:val="000000" w:themeColor="text1"/>
                      <w:highlight w:val="yellow"/>
                      <w:lang w:eastAsia="en-GB"/>
                    </w:rPr>
                  </w:rPrChange>
                </w:rPr>
                <w:t xml:space="preserve">[12] </w:t>
              </w:r>
            </w:ins>
            <w:ins w:id="1029" w:author="R&amp;S" w:date="2024-02-19T11:14:00Z">
              <w:r w:rsidRPr="00433ABE">
                <w:rPr>
                  <w:b w:val="0"/>
                  <w:bCs/>
                  <w:color w:val="000000" w:themeColor="text1"/>
                  <w:lang w:eastAsia="en-GB"/>
                </w:rPr>
                <w:t xml:space="preserve">Table </w:t>
              </w:r>
            </w:ins>
            <w:ins w:id="1030" w:author="R&amp;S" w:date="2024-02-27T07:55:00Z">
              <w:r w:rsidR="000D4D34" w:rsidRPr="00433ABE">
                <w:rPr>
                  <w:b w:val="0"/>
                  <w:bCs/>
                  <w:color w:val="000000" w:themeColor="text1"/>
                  <w:lang w:eastAsia="en-GB"/>
                  <w:rPrChange w:id="1031" w:author="R&amp;S" w:date="2024-02-27T07:55:00Z">
                    <w:rPr>
                      <w:b w:val="0"/>
                      <w:bCs/>
                      <w:color w:val="000000" w:themeColor="text1"/>
                      <w:highlight w:val="yellow"/>
                      <w:lang w:eastAsia="en-GB"/>
                    </w:rPr>
                  </w:rPrChange>
                </w:rPr>
                <w:t>5.6.3.1-1</w:t>
              </w:r>
            </w:ins>
          </w:p>
        </w:tc>
      </w:tr>
      <w:tr w:rsidR="00FD263D" w:rsidRPr="00433ABE" w14:paraId="06BA55E1" w14:textId="77777777" w:rsidTr="00415040">
        <w:trPr>
          <w:jc w:val="center"/>
          <w:ins w:id="103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B37D8" w14:textId="77777777" w:rsidR="00FD263D" w:rsidRPr="00433ABE" w:rsidRDefault="00FD263D" w:rsidP="00415040">
            <w:pPr>
              <w:pStyle w:val="TAH"/>
              <w:rPr>
                <w:ins w:id="1033" w:author="R&amp;S" w:date="2024-02-19T11:14:00Z"/>
                <w:bCs/>
                <w:color w:val="000000" w:themeColor="text1"/>
                <w:sz w:val="20"/>
                <w:lang w:eastAsia="en-GB"/>
              </w:rPr>
            </w:pPr>
            <w:ins w:id="1034" w:author="R&amp;S" w:date="2024-02-19T11:14: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4A2837" w14:textId="77777777" w:rsidR="00FD263D" w:rsidRPr="00433ABE" w:rsidRDefault="00FD263D" w:rsidP="00415040">
            <w:pPr>
              <w:pStyle w:val="TAH"/>
              <w:rPr>
                <w:ins w:id="1035" w:author="R&amp;S" w:date="2024-02-19T11:14:00Z"/>
                <w:color w:val="000000" w:themeColor="text1"/>
                <w:lang w:eastAsia="en-GB"/>
              </w:rPr>
            </w:pPr>
            <w:ins w:id="1036" w:author="R&amp;S" w:date="2024-02-19T11:14: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5C283" w14:textId="77777777" w:rsidR="00FD263D" w:rsidRPr="00433ABE" w:rsidRDefault="00FD263D" w:rsidP="00415040">
            <w:pPr>
              <w:pStyle w:val="TAH"/>
              <w:rPr>
                <w:ins w:id="1037" w:author="R&amp;S" w:date="2024-02-19T11:14:00Z"/>
                <w:color w:val="000000" w:themeColor="text1"/>
                <w:lang w:eastAsia="en-GB"/>
              </w:rPr>
            </w:pPr>
            <w:ins w:id="1038" w:author="R&amp;S" w:date="2024-02-19T11:14: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3F13B" w14:textId="77777777" w:rsidR="00FD263D" w:rsidRPr="00433ABE" w:rsidRDefault="00FD263D" w:rsidP="00415040">
            <w:pPr>
              <w:pStyle w:val="TAH"/>
              <w:rPr>
                <w:ins w:id="1039" w:author="R&amp;S" w:date="2024-02-19T11:14:00Z"/>
                <w:color w:val="000000" w:themeColor="text1"/>
                <w:lang w:eastAsia="en-GB"/>
              </w:rPr>
            </w:pPr>
            <w:ins w:id="1040" w:author="R&amp;S" w:date="2024-02-19T11:14:00Z">
              <w:r w:rsidRPr="00433ABE">
                <w:rPr>
                  <w:color w:val="000000" w:themeColor="text1"/>
                  <w:lang w:eastAsia="en-GB"/>
                </w:rPr>
                <w:t>Condition</w:t>
              </w:r>
            </w:ins>
          </w:p>
        </w:tc>
      </w:tr>
      <w:tr w:rsidR="00FD263D" w:rsidRPr="00433ABE" w14:paraId="1A2D0614" w14:textId="77777777" w:rsidTr="00415040">
        <w:trPr>
          <w:jc w:val="center"/>
          <w:ins w:id="104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D4C84" w14:textId="77777777" w:rsidR="00FD263D" w:rsidRPr="00433ABE" w:rsidRDefault="00FD263D" w:rsidP="00415040">
            <w:pPr>
              <w:pStyle w:val="TAL"/>
              <w:rPr>
                <w:ins w:id="1042" w:author="R&amp;S" w:date="2024-02-19T11:14:00Z"/>
                <w:color w:val="000000" w:themeColor="text1"/>
                <w:lang w:eastAsia="en-GB"/>
              </w:rPr>
            </w:pPr>
            <w:ins w:id="1043" w:author="R&amp;S" w:date="2024-02-19T11:14: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ED2B23" w14:textId="77777777" w:rsidR="00FD263D" w:rsidRPr="00433ABE" w:rsidRDefault="00FD263D" w:rsidP="00415040">
            <w:pPr>
              <w:pStyle w:val="TAL"/>
              <w:rPr>
                <w:ins w:id="1044"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CA69E" w14:textId="77777777" w:rsidR="00FD263D" w:rsidRPr="00433ABE" w:rsidRDefault="00FD263D" w:rsidP="00415040">
            <w:pPr>
              <w:pStyle w:val="TAL"/>
              <w:rPr>
                <w:ins w:id="1045" w:author="R&amp;S" w:date="2024-02-19T11:14: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0F17C" w14:textId="77777777" w:rsidR="00FD263D" w:rsidRPr="00433ABE" w:rsidRDefault="00FD263D" w:rsidP="00415040">
            <w:pPr>
              <w:pStyle w:val="TAL"/>
              <w:rPr>
                <w:ins w:id="1046" w:author="R&amp;S" w:date="2024-02-19T11:14:00Z"/>
                <w:color w:val="000000" w:themeColor="text1"/>
                <w:lang w:eastAsia="en-GB"/>
              </w:rPr>
            </w:pPr>
          </w:p>
        </w:tc>
      </w:tr>
      <w:tr w:rsidR="00FD263D" w:rsidRPr="00433ABE" w14:paraId="6F996581" w14:textId="77777777" w:rsidTr="00415040">
        <w:trPr>
          <w:jc w:val="center"/>
          <w:ins w:id="104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EF38C" w14:textId="77777777" w:rsidR="00FD263D" w:rsidRPr="00433ABE" w:rsidRDefault="00FD263D" w:rsidP="00415040">
            <w:pPr>
              <w:pStyle w:val="TAL"/>
              <w:rPr>
                <w:ins w:id="1048" w:author="R&amp;S" w:date="2024-02-19T11:14:00Z"/>
                <w:color w:val="000000" w:themeColor="text1"/>
                <w:lang w:eastAsia="en-GB"/>
              </w:rPr>
            </w:pPr>
            <w:ins w:id="1049" w:author="R&amp;S" w:date="2024-02-19T11:14: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22A3D" w14:textId="77777777" w:rsidR="00FD263D" w:rsidRPr="00433ABE" w:rsidRDefault="00FD263D" w:rsidP="00415040">
            <w:pPr>
              <w:pStyle w:val="TAL"/>
              <w:rPr>
                <w:ins w:id="1050"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7B1A9B" w14:textId="77777777" w:rsidR="00FD263D" w:rsidRPr="00433ABE" w:rsidRDefault="00FD263D" w:rsidP="00415040">
            <w:pPr>
              <w:pStyle w:val="TAL"/>
              <w:rPr>
                <w:ins w:id="1051" w:author="R&amp;S" w:date="2024-02-19T11:14: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B8B234" w14:textId="77777777" w:rsidR="00FD263D" w:rsidRPr="00433ABE" w:rsidRDefault="00FD263D" w:rsidP="00415040">
            <w:pPr>
              <w:pStyle w:val="TAL"/>
              <w:rPr>
                <w:ins w:id="1052" w:author="R&amp;S" w:date="2024-02-19T11:14:00Z"/>
                <w:color w:val="000000" w:themeColor="text1"/>
              </w:rPr>
            </w:pPr>
          </w:p>
        </w:tc>
      </w:tr>
      <w:tr w:rsidR="00FD263D" w:rsidRPr="00433ABE" w14:paraId="308689DA" w14:textId="77777777" w:rsidTr="00415040">
        <w:trPr>
          <w:jc w:val="center"/>
          <w:ins w:id="105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8064A" w14:textId="77777777" w:rsidR="00FD263D" w:rsidRPr="00433ABE" w:rsidRDefault="00FD263D" w:rsidP="00415040">
            <w:pPr>
              <w:pStyle w:val="TAL"/>
              <w:rPr>
                <w:ins w:id="1054" w:author="R&amp;S" w:date="2024-02-19T11:14:00Z"/>
                <w:color w:val="000000" w:themeColor="text1"/>
                <w:lang w:eastAsia="en-GB"/>
              </w:rPr>
            </w:pPr>
            <w:ins w:id="1055" w:author="R&amp;S" w:date="2024-02-19T11:14: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62B9B" w14:textId="77777777" w:rsidR="00FD263D" w:rsidRPr="00433ABE" w:rsidRDefault="00FD263D" w:rsidP="00415040">
            <w:pPr>
              <w:pStyle w:val="TAL"/>
              <w:rPr>
                <w:ins w:id="1056" w:author="R&amp;S" w:date="2024-02-19T11:14: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73DAB5" w14:textId="77777777" w:rsidR="00FD263D" w:rsidRPr="00433ABE" w:rsidRDefault="00FD263D" w:rsidP="00415040">
            <w:pPr>
              <w:pStyle w:val="TAL"/>
              <w:rPr>
                <w:ins w:id="1057"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A4644" w14:textId="77777777" w:rsidR="00FD263D" w:rsidRPr="00433ABE" w:rsidRDefault="00FD263D" w:rsidP="00415040">
            <w:pPr>
              <w:pStyle w:val="TAL"/>
              <w:rPr>
                <w:ins w:id="1058" w:author="R&amp;S" w:date="2024-02-19T11:14:00Z"/>
                <w:color w:val="000000" w:themeColor="text1"/>
                <w:lang w:eastAsia="en-GB"/>
              </w:rPr>
            </w:pPr>
          </w:p>
        </w:tc>
      </w:tr>
      <w:tr w:rsidR="00FD263D" w:rsidRPr="00433ABE" w14:paraId="18200114" w14:textId="77777777" w:rsidTr="00415040">
        <w:trPr>
          <w:jc w:val="center"/>
          <w:ins w:id="105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63404B" w14:textId="77777777" w:rsidR="00FD263D" w:rsidRPr="00433ABE" w:rsidRDefault="00FD263D" w:rsidP="00415040">
            <w:pPr>
              <w:pStyle w:val="TAL"/>
              <w:rPr>
                <w:ins w:id="1060" w:author="R&amp;S" w:date="2024-02-19T11:14:00Z"/>
                <w:color w:val="000000" w:themeColor="text1"/>
                <w:lang w:eastAsia="en-GB"/>
              </w:rPr>
            </w:pPr>
            <w:ins w:id="1061" w:author="R&amp;S" w:date="2024-02-19T11:14: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A65DC1" w14:textId="77777777" w:rsidR="00FD263D" w:rsidRPr="00433ABE" w:rsidRDefault="00FD263D" w:rsidP="00415040">
            <w:pPr>
              <w:pStyle w:val="TAL"/>
              <w:rPr>
                <w:ins w:id="1062"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78D28" w14:textId="77777777" w:rsidR="00FD263D" w:rsidRPr="00433ABE" w:rsidRDefault="00FD263D" w:rsidP="00415040">
            <w:pPr>
              <w:pStyle w:val="TAL"/>
              <w:rPr>
                <w:ins w:id="1063"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EFB6B" w14:textId="77777777" w:rsidR="00FD263D" w:rsidRPr="00433ABE" w:rsidRDefault="00FD263D" w:rsidP="00415040">
            <w:pPr>
              <w:rPr>
                <w:ins w:id="1064" w:author="R&amp;S" w:date="2024-02-19T11:14:00Z"/>
                <w:i/>
                <w:iCs/>
                <w:color w:val="000000" w:themeColor="text1"/>
                <w:lang w:eastAsia="en-GB"/>
              </w:rPr>
            </w:pPr>
          </w:p>
        </w:tc>
      </w:tr>
      <w:tr w:rsidR="00FD263D" w:rsidRPr="00433ABE" w14:paraId="3713FD45" w14:textId="77777777" w:rsidTr="00415040">
        <w:trPr>
          <w:jc w:val="center"/>
          <w:ins w:id="106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62180" w14:textId="77777777" w:rsidR="00FD263D" w:rsidRPr="00433ABE" w:rsidRDefault="00FD263D" w:rsidP="00415040">
            <w:pPr>
              <w:pStyle w:val="TAL"/>
              <w:rPr>
                <w:ins w:id="1066" w:author="R&amp;S" w:date="2024-02-19T11:14:00Z"/>
                <w:rFonts w:cs="Arial"/>
                <w:color w:val="000000" w:themeColor="text1"/>
                <w:szCs w:val="18"/>
                <w:lang w:eastAsia="en-GB"/>
              </w:rPr>
            </w:pPr>
            <w:ins w:id="1067" w:author="R&amp;S" w:date="2024-02-19T11:14: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CFFF0C" w14:textId="77777777" w:rsidR="00FD263D" w:rsidRPr="00433ABE" w:rsidRDefault="00FD263D" w:rsidP="00415040">
            <w:pPr>
              <w:pStyle w:val="TAL"/>
              <w:rPr>
                <w:ins w:id="1068" w:author="R&amp;S" w:date="2024-02-19T11:14:00Z"/>
                <w:color w:val="000000" w:themeColor="text1"/>
                <w:sz w:val="20"/>
              </w:rPr>
            </w:pPr>
            <w:ins w:id="1069" w:author="R&amp;S" w:date="2024-02-19T11:14:00Z">
              <w:r w:rsidRPr="00433ABE">
                <w:rPr>
                  <w:color w:val="000000" w:themeColor="text1"/>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783725" w14:textId="77777777" w:rsidR="00FD263D" w:rsidRPr="00433ABE" w:rsidRDefault="00FD263D" w:rsidP="00415040">
            <w:pPr>
              <w:pStyle w:val="TAL"/>
              <w:rPr>
                <w:ins w:id="1070"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83A5F" w14:textId="77777777" w:rsidR="00FD263D" w:rsidRPr="00433ABE" w:rsidRDefault="00FD263D" w:rsidP="00415040">
            <w:pPr>
              <w:pStyle w:val="TAL"/>
              <w:rPr>
                <w:ins w:id="1071" w:author="R&amp;S" w:date="2024-02-19T11:14:00Z"/>
                <w:color w:val="000000" w:themeColor="text1"/>
                <w:lang w:eastAsia="en-GB"/>
              </w:rPr>
            </w:pPr>
          </w:p>
        </w:tc>
      </w:tr>
      <w:tr w:rsidR="00FD263D" w:rsidRPr="00433ABE" w14:paraId="5223211F" w14:textId="77777777" w:rsidTr="00415040">
        <w:trPr>
          <w:jc w:val="center"/>
          <w:ins w:id="107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800BC" w14:textId="77777777" w:rsidR="00FD263D" w:rsidRPr="00433ABE" w:rsidRDefault="00FD263D" w:rsidP="00415040">
            <w:pPr>
              <w:pStyle w:val="TAL"/>
              <w:rPr>
                <w:ins w:id="1073" w:author="R&amp;S" w:date="2024-02-19T11:14:00Z"/>
                <w:color w:val="000000" w:themeColor="text1"/>
                <w:lang w:eastAsia="en-GB"/>
              </w:rPr>
            </w:pPr>
            <w:ins w:id="1074" w:author="R&amp;S" w:date="2024-02-19T11:14: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370D669" w14:textId="77777777" w:rsidR="00FD263D" w:rsidRPr="00433ABE" w:rsidRDefault="00FD263D" w:rsidP="00415040">
            <w:pPr>
              <w:pStyle w:val="TAL"/>
              <w:rPr>
                <w:ins w:id="1075" w:author="R&amp;S" w:date="2024-02-19T11:14:00Z"/>
                <w:color w:val="000000" w:themeColor="text1"/>
              </w:rPr>
            </w:pPr>
            <w:ins w:id="1076" w:author="R&amp;S" w:date="2024-02-19T11:14:00Z">
              <w:r w:rsidRPr="00433ABE">
                <w:rPr>
                  <w:color w:val="000000" w:themeColor="text1"/>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DE30C5" w14:textId="77777777" w:rsidR="00FD263D" w:rsidRPr="00433ABE" w:rsidRDefault="00FD263D" w:rsidP="00415040">
            <w:pPr>
              <w:pStyle w:val="TAL"/>
              <w:rPr>
                <w:ins w:id="1077"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01B900" w14:textId="77777777" w:rsidR="00FD263D" w:rsidRPr="00433ABE" w:rsidRDefault="00FD263D" w:rsidP="00415040">
            <w:pPr>
              <w:pStyle w:val="TAL"/>
              <w:rPr>
                <w:ins w:id="1078" w:author="R&amp;S" w:date="2024-02-19T11:14:00Z"/>
                <w:color w:val="000000" w:themeColor="text1"/>
                <w:lang w:eastAsia="en-GB"/>
              </w:rPr>
            </w:pPr>
          </w:p>
        </w:tc>
      </w:tr>
      <w:tr w:rsidR="00FD263D" w:rsidRPr="00433ABE" w14:paraId="5BF13296" w14:textId="77777777" w:rsidTr="00415040">
        <w:trPr>
          <w:jc w:val="center"/>
          <w:ins w:id="107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A804C" w14:textId="77777777" w:rsidR="00FD263D" w:rsidRPr="00433ABE" w:rsidRDefault="00FD263D" w:rsidP="00415040">
            <w:pPr>
              <w:pStyle w:val="TAL"/>
              <w:rPr>
                <w:ins w:id="1080" w:author="R&amp;S" w:date="2024-02-19T11:14:00Z"/>
                <w:color w:val="000000" w:themeColor="text1"/>
                <w:lang w:eastAsia="en-GB"/>
              </w:rPr>
            </w:pPr>
            <w:ins w:id="1081" w:author="R&amp;S" w:date="2024-02-19T11:14: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8BBE1" w14:textId="77777777" w:rsidR="00FD263D" w:rsidRPr="00433ABE" w:rsidRDefault="00FD263D" w:rsidP="00415040">
            <w:pPr>
              <w:pStyle w:val="TAL"/>
              <w:rPr>
                <w:ins w:id="1082" w:author="R&amp;S" w:date="2024-02-19T11:14:00Z"/>
                <w:color w:val="000000" w:themeColor="text1"/>
              </w:rPr>
            </w:pPr>
            <w:ins w:id="1083" w:author="R&amp;S" w:date="2024-02-19T11:14:00Z">
              <w:r w:rsidRPr="00433ABE">
                <w:rPr>
                  <w:color w:val="000000" w:themeColor="text1"/>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AC592A" w14:textId="77777777" w:rsidR="00FD263D" w:rsidRPr="00433ABE" w:rsidRDefault="00FD263D" w:rsidP="00415040">
            <w:pPr>
              <w:pStyle w:val="TAL"/>
              <w:rPr>
                <w:ins w:id="1084"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E58377" w14:textId="77777777" w:rsidR="00FD263D" w:rsidRPr="00433ABE" w:rsidRDefault="00FD263D" w:rsidP="00415040">
            <w:pPr>
              <w:pStyle w:val="TAL"/>
              <w:rPr>
                <w:ins w:id="1085" w:author="R&amp;S" w:date="2024-02-19T11:14:00Z"/>
                <w:color w:val="000000" w:themeColor="text1"/>
                <w:lang w:eastAsia="en-GB"/>
              </w:rPr>
            </w:pPr>
          </w:p>
        </w:tc>
      </w:tr>
      <w:tr w:rsidR="00FD263D" w:rsidRPr="00433ABE" w14:paraId="558F17FE" w14:textId="77777777" w:rsidTr="00415040">
        <w:trPr>
          <w:jc w:val="center"/>
          <w:ins w:id="108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E93D6" w14:textId="77777777" w:rsidR="00FD263D" w:rsidRPr="00433ABE" w:rsidRDefault="00FD263D" w:rsidP="00415040">
            <w:pPr>
              <w:pStyle w:val="TAL"/>
              <w:rPr>
                <w:ins w:id="1087" w:author="R&amp;S" w:date="2024-02-19T11:14:00Z"/>
                <w:color w:val="000000" w:themeColor="text1"/>
                <w:lang w:eastAsia="en-GB"/>
              </w:rPr>
            </w:pPr>
            <w:ins w:id="1088" w:author="R&amp;S" w:date="2024-02-19T11:14: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A4F6F" w14:textId="77777777" w:rsidR="00FD263D" w:rsidRPr="00433ABE" w:rsidRDefault="00FD263D" w:rsidP="00415040">
            <w:pPr>
              <w:pStyle w:val="TAL"/>
              <w:rPr>
                <w:ins w:id="1089" w:author="R&amp;S" w:date="2024-02-19T11:14:00Z"/>
                <w:color w:val="000000" w:themeColor="text1"/>
              </w:rPr>
            </w:pPr>
            <w:ins w:id="1090" w:author="R&amp;S" w:date="2024-02-19T11:14:00Z">
              <w:r w:rsidRPr="00433ABE">
                <w:rPr>
                  <w:color w:val="000000" w:themeColor="text1"/>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6353B" w14:textId="77777777" w:rsidR="00FD263D" w:rsidRPr="00433ABE" w:rsidRDefault="00FD263D" w:rsidP="00415040">
            <w:pPr>
              <w:pStyle w:val="TAL"/>
              <w:rPr>
                <w:ins w:id="1091"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50575" w14:textId="77777777" w:rsidR="00FD263D" w:rsidRPr="00433ABE" w:rsidRDefault="00FD263D" w:rsidP="00415040">
            <w:pPr>
              <w:pStyle w:val="TAL"/>
              <w:rPr>
                <w:ins w:id="1092" w:author="R&amp;S" w:date="2024-02-19T11:14:00Z"/>
                <w:color w:val="000000" w:themeColor="text1"/>
                <w:lang w:eastAsia="en-GB"/>
              </w:rPr>
            </w:pPr>
          </w:p>
        </w:tc>
      </w:tr>
      <w:tr w:rsidR="00FD263D" w:rsidRPr="00433ABE" w14:paraId="40A5B89F" w14:textId="77777777" w:rsidTr="00415040">
        <w:trPr>
          <w:jc w:val="center"/>
          <w:ins w:id="109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857D8" w14:textId="77777777" w:rsidR="00FD263D" w:rsidRPr="00433ABE" w:rsidRDefault="00FD263D" w:rsidP="00415040">
            <w:pPr>
              <w:pStyle w:val="TAL"/>
              <w:rPr>
                <w:ins w:id="1094" w:author="R&amp;S" w:date="2024-02-19T11:14:00Z"/>
                <w:color w:val="000000" w:themeColor="text1"/>
                <w:lang w:eastAsia="en-GB"/>
              </w:rPr>
            </w:pPr>
            <w:ins w:id="1095" w:author="R&amp;S" w:date="2024-02-19T11:14: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6EDAE1" w14:textId="77777777" w:rsidR="00FD263D" w:rsidRPr="00433ABE" w:rsidRDefault="00FD263D" w:rsidP="00415040">
            <w:pPr>
              <w:pStyle w:val="TAL"/>
              <w:rPr>
                <w:ins w:id="1096" w:author="R&amp;S" w:date="2024-02-19T11:14:00Z"/>
                <w:color w:val="000000" w:themeColor="text1"/>
              </w:rPr>
            </w:pPr>
            <w:ins w:id="1097" w:author="R&amp;S" w:date="2024-02-19T11:14:00Z">
              <w:r w:rsidRPr="00433ABE">
                <w:rPr>
                  <w:color w:val="000000" w:themeColor="text1"/>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CFA250" w14:textId="77777777" w:rsidR="00FD263D" w:rsidRPr="00433ABE" w:rsidRDefault="00FD263D" w:rsidP="00415040">
            <w:pPr>
              <w:pStyle w:val="TAL"/>
              <w:rPr>
                <w:ins w:id="1098"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28FDB" w14:textId="77777777" w:rsidR="00FD263D" w:rsidRPr="00433ABE" w:rsidRDefault="00FD263D" w:rsidP="00415040">
            <w:pPr>
              <w:pStyle w:val="TAL"/>
              <w:rPr>
                <w:ins w:id="1099" w:author="R&amp;S" w:date="2024-02-19T11:14:00Z"/>
                <w:color w:val="000000" w:themeColor="text1"/>
                <w:lang w:eastAsia="en-GB"/>
              </w:rPr>
            </w:pPr>
          </w:p>
        </w:tc>
      </w:tr>
      <w:tr w:rsidR="00FD263D" w:rsidRPr="00433ABE" w14:paraId="68C6D20E" w14:textId="77777777" w:rsidTr="00415040">
        <w:trPr>
          <w:jc w:val="center"/>
          <w:ins w:id="110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8938A" w14:textId="77777777" w:rsidR="00FD263D" w:rsidRPr="00433ABE" w:rsidRDefault="00FD263D" w:rsidP="00415040">
            <w:pPr>
              <w:pStyle w:val="TAL"/>
              <w:rPr>
                <w:ins w:id="1101" w:author="R&amp;S" w:date="2024-02-19T11:14:00Z"/>
                <w:color w:val="000000" w:themeColor="text1"/>
                <w:lang w:eastAsia="en-GB"/>
              </w:rPr>
            </w:pPr>
            <w:ins w:id="1102" w:author="R&amp;S" w:date="2024-02-19T11:14: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30DE90" w14:textId="77777777" w:rsidR="00FD263D" w:rsidRPr="00433ABE" w:rsidRDefault="00FD263D" w:rsidP="00415040">
            <w:pPr>
              <w:pStyle w:val="TAL"/>
              <w:rPr>
                <w:ins w:id="1103" w:author="R&amp;S" w:date="2024-02-19T11:14:00Z"/>
                <w:color w:val="000000" w:themeColor="text1"/>
              </w:rPr>
            </w:pPr>
            <w:ins w:id="1104" w:author="R&amp;S" w:date="2024-02-19T11:14:00Z">
              <w:r w:rsidRPr="00433ABE">
                <w:rPr>
                  <w:color w:val="000000" w:themeColor="text1"/>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71474" w14:textId="77777777" w:rsidR="00FD263D" w:rsidRPr="00433ABE" w:rsidRDefault="00FD263D" w:rsidP="00415040">
            <w:pPr>
              <w:pStyle w:val="TAL"/>
              <w:rPr>
                <w:ins w:id="1105"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386D53" w14:textId="77777777" w:rsidR="00FD263D" w:rsidRPr="00433ABE" w:rsidRDefault="00FD263D" w:rsidP="00415040">
            <w:pPr>
              <w:pStyle w:val="TAL"/>
              <w:rPr>
                <w:ins w:id="1106" w:author="R&amp;S" w:date="2024-02-19T11:14:00Z"/>
                <w:color w:val="000000" w:themeColor="text1"/>
                <w:lang w:eastAsia="en-GB"/>
              </w:rPr>
            </w:pPr>
          </w:p>
        </w:tc>
      </w:tr>
      <w:tr w:rsidR="00FD263D" w:rsidRPr="00433ABE" w14:paraId="488B914C" w14:textId="77777777" w:rsidTr="00415040">
        <w:trPr>
          <w:jc w:val="center"/>
          <w:ins w:id="110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5592D" w14:textId="77777777" w:rsidR="00FD263D" w:rsidRPr="00433ABE" w:rsidRDefault="00FD263D" w:rsidP="00415040">
            <w:pPr>
              <w:pStyle w:val="TAL"/>
              <w:rPr>
                <w:ins w:id="1108" w:author="R&amp;S" w:date="2024-02-19T11:14:00Z"/>
                <w:color w:val="000000" w:themeColor="text1"/>
                <w:lang w:eastAsia="en-GB"/>
              </w:rPr>
            </w:pPr>
            <w:ins w:id="1109" w:author="R&amp;S" w:date="2024-02-19T11:14: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EAD103" w14:textId="77777777" w:rsidR="00FD263D" w:rsidRPr="00433ABE" w:rsidRDefault="00FD263D" w:rsidP="00415040">
            <w:pPr>
              <w:pStyle w:val="TAL"/>
              <w:rPr>
                <w:ins w:id="1110" w:author="R&amp;S" w:date="2024-02-19T11:14: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14CBC" w14:textId="77777777" w:rsidR="00FD263D" w:rsidRPr="00433ABE" w:rsidRDefault="00FD263D" w:rsidP="00415040">
            <w:pPr>
              <w:pStyle w:val="TAL"/>
              <w:rPr>
                <w:ins w:id="1111" w:author="R&amp;S" w:date="2024-02-19T11: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9B0AD" w14:textId="77777777" w:rsidR="00FD263D" w:rsidRPr="00433ABE" w:rsidRDefault="00FD263D" w:rsidP="00415040">
            <w:pPr>
              <w:pStyle w:val="TAL"/>
              <w:rPr>
                <w:ins w:id="1112" w:author="R&amp;S" w:date="2024-02-19T11:14:00Z"/>
                <w:color w:val="000000" w:themeColor="text1"/>
                <w:lang w:eastAsia="en-GB"/>
              </w:rPr>
            </w:pPr>
          </w:p>
        </w:tc>
      </w:tr>
      <w:tr w:rsidR="000D4D34" w:rsidRPr="00433ABE" w14:paraId="61181768" w14:textId="77777777" w:rsidTr="008B49DA">
        <w:trPr>
          <w:jc w:val="center"/>
          <w:ins w:id="1113"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70A80" w14:textId="77777777" w:rsidR="000D4D34" w:rsidRPr="00433ABE" w:rsidRDefault="000D4D34" w:rsidP="008B49DA">
            <w:pPr>
              <w:pStyle w:val="TAL"/>
              <w:rPr>
                <w:ins w:id="1114" w:author="R&amp;S" w:date="2024-02-27T07:55:00Z"/>
                <w:color w:val="000000" w:themeColor="text1"/>
                <w:lang w:eastAsia="en-GB"/>
              </w:rPr>
            </w:pPr>
            <w:ins w:id="1115" w:author="R&amp;S" w:date="2024-02-27T07:55: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EA8CD2" w14:textId="77777777" w:rsidR="000D4D34" w:rsidRPr="00433ABE" w:rsidRDefault="000D4D34" w:rsidP="008B49DA">
            <w:pPr>
              <w:pStyle w:val="TAL"/>
              <w:rPr>
                <w:ins w:id="1116" w:author="R&amp;S" w:date="2024-02-27T07:55: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9103C" w14:textId="77777777" w:rsidR="000D4D34" w:rsidRPr="00433ABE" w:rsidRDefault="000D4D34" w:rsidP="008B49DA">
            <w:pPr>
              <w:pStyle w:val="TAL"/>
              <w:rPr>
                <w:ins w:id="1117" w:author="R&amp;S" w:date="2024-02-27T07:5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608D43" w14:textId="77777777" w:rsidR="000D4D34" w:rsidRPr="00433ABE" w:rsidRDefault="000D4D34" w:rsidP="008B49DA">
            <w:pPr>
              <w:pStyle w:val="TAL"/>
              <w:rPr>
                <w:ins w:id="1118" w:author="R&amp;S" w:date="2024-02-27T07:55:00Z"/>
                <w:color w:val="000000" w:themeColor="text1"/>
                <w:lang w:eastAsia="en-GB"/>
              </w:rPr>
            </w:pPr>
          </w:p>
        </w:tc>
      </w:tr>
      <w:tr w:rsidR="000D4D34" w:rsidRPr="00433ABE" w14:paraId="7E18273A" w14:textId="77777777" w:rsidTr="008B49DA">
        <w:trPr>
          <w:jc w:val="center"/>
          <w:ins w:id="1119"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B75D9" w14:textId="77777777" w:rsidR="000D4D34" w:rsidRPr="00433ABE" w:rsidRDefault="000D4D34" w:rsidP="008B49DA">
            <w:pPr>
              <w:pStyle w:val="TAL"/>
              <w:rPr>
                <w:ins w:id="1120" w:author="R&amp;S" w:date="2024-02-27T07:55:00Z"/>
                <w:color w:val="000000" w:themeColor="text1"/>
                <w:lang w:eastAsia="en-GB"/>
              </w:rPr>
            </w:pPr>
            <w:ins w:id="1121" w:author="R&amp;S" w:date="2024-02-27T07:55: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4C11A" w14:textId="77777777" w:rsidR="000D4D34" w:rsidRPr="00433ABE" w:rsidRDefault="000D4D34" w:rsidP="008B49DA">
            <w:pPr>
              <w:pStyle w:val="TAL"/>
              <w:rPr>
                <w:ins w:id="1122" w:author="R&amp;S" w:date="2024-02-27T07:55: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E0CFEC" w14:textId="77777777" w:rsidR="000D4D34" w:rsidRPr="00433ABE" w:rsidRDefault="000D4D34" w:rsidP="008B49DA">
            <w:pPr>
              <w:pStyle w:val="TAL"/>
              <w:rPr>
                <w:ins w:id="1123" w:author="R&amp;S" w:date="2024-02-27T07:5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956389" w14:textId="77777777" w:rsidR="000D4D34" w:rsidRPr="00433ABE" w:rsidRDefault="000D4D34" w:rsidP="008B49DA">
            <w:pPr>
              <w:pStyle w:val="TAL"/>
              <w:rPr>
                <w:ins w:id="1124" w:author="R&amp;S" w:date="2024-02-27T07:55:00Z"/>
                <w:color w:val="000000" w:themeColor="text1"/>
                <w:lang w:eastAsia="en-GB"/>
              </w:rPr>
            </w:pPr>
          </w:p>
        </w:tc>
      </w:tr>
      <w:tr w:rsidR="000D4D34" w:rsidRPr="00433ABE" w14:paraId="5F3D4B66" w14:textId="77777777" w:rsidTr="008B49DA">
        <w:trPr>
          <w:jc w:val="center"/>
          <w:ins w:id="1125"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5DF91" w14:textId="77777777" w:rsidR="000D4D34" w:rsidRPr="00433ABE" w:rsidRDefault="000D4D34" w:rsidP="008B49DA">
            <w:pPr>
              <w:pStyle w:val="TAL"/>
              <w:rPr>
                <w:ins w:id="1126" w:author="R&amp;S" w:date="2024-02-27T07:55:00Z"/>
                <w:color w:val="000000" w:themeColor="text1"/>
                <w:lang w:eastAsia="en-GB"/>
              </w:rPr>
            </w:pPr>
            <w:ins w:id="1127" w:author="R&amp;S" w:date="2024-02-27T07:55: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7EC107" w14:textId="77777777" w:rsidR="000D4D34" w:rsidRPr="00433ABE" w:rsidRDefault="000D4D34" w:rsidP="008B49DA">
            <w:pPr>
              <w:pStyle w:val="TAL"/>
              <w:rPr>
                <w:ins w:id="1128" w:author="R&amp;S" w:date="2024-02-27T07:55: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BFED0E" w14:textId="77777777" w:rsidR="000D4D34" w:rsidRPr="00433ABE" w:rsidRDefault="000D4D34" w:rsidP="008B49DA">
            <w:pPr>
              <w:pStyle w:val="TAL"/>
              <w:rPr>
                <w:ins w:id="1129" w:author="R&amp;S" w:date="2024-02-27T07:5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5FED1" w14:textId="77777777" w:rsidR="000D4D34" w:rsidRPr="00433ABE" w:rsidRDefault="000D4D34" w:rsidP="008B49DA">
            <w:pPr>
              <w:pStyle w:val="TAL"/>
              <w:rPr>
                <w:ins w:id="1130" w:author="R&amp;S" w:date="2024-02-27T07:55:00Z"/>
                <w:color w:val="000000" w:themeColor="text1"/>
                <w:lang w:eastAsia="en-GB"/>
              </w:rPr>
            </w:pPr>
          </w:p>
        </w:tc>
      </w:tr>
      <w:tr w:rsidR="00FD263D" w:rsidRPr="00433ABE" w14:paraId="3B76859F" w14:textId="77777777" w:rsidTr="00415040">
        <w:trPr>
          <w:jc w:val="center"/>
          <w:ins w:id="1131"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51F025" w14:textId="77777777" w:rsidR="00FD263D" w:rsidRPr="00433ABE" w:rsidRDefault="00FD263D" w:rsidP="00415040">
            <w:pPr>
              <w:pStyle w:val="TAN"/>
              <w:rPr>
                <w:ins w:id="1132" w:author="R&amp;S" w:date="2024-02-19T11:14:00Z"/>
                <w:color w:val="000000" w:themeColor="text1"/>
                <w:lang w:val="en-US"/>
              </w:rPr>
            </w:pPr>
            <w:ins w:id="1133" w:author="R&amp;S" w:date="2024-02-19T11:14:00Z">
              <w:r w:rsidRPr="00433ABE">
                <w:rPr>
                  <w:color w:val="000000" w:themeColor="text1"/>
                </w:rPr>
                <w:t>NOTE 1: Satellite-UE elevation angle equal to 60.25 degrees, one-way delay equal to 2.30 ms and Doppler equal to 11.29 ppm</w:t>
              </w:r>
            </w:ins>
          </w:p>
        </w:tc>
      </w:tr>
    </w:tbl>
    <w:p w14:paraId="75C37135" w14:textId="77777777" w:rsidR="00CE060B" w:rsidRPr="00433ABE" w:rsidRDefault="00CE060B">
      <w:pPr>
        <w:pStyle w:val="FP"/>
        <w:rPr>
          <w:ins w:id="1134" w:author="R&amp;S" w:date="2024-02-19T11:31:00Z"/>
        </w:rPr>
        <w:pPrChange w:id="1135" w:author="R&amp;S" w:date="2024-02-19T11:31:00Z">
          <w:pPr>
            <w:pStyle w:val="H6"/>
          </w:pPr>
        </w:pPrChange>
      </w:pPr>
    </w:p>
    <w:p w14:paraId="3DDFCC64" w14:textId="3FD6ABAA" w:rsidR="00CE060B" w:rsidRPr="00433ABE" w:rsidRDefault="009A4C91" w:rsidP="00CE060B">
      <w:pPr>
        <w:pStyle w:val="H6"/>
        <w:rPr>
          <w:ins w:id="1136" w:author="R&amp;S" w:date="2024-02-19T11:31:00Z"/>
          <w:color w:val="000000" w:themeColor="text1"/>
        </w:rPr>
      </w:pPr>
      <w:ins w:id="1137" w:author="R&amp;S" w:date="2024-02-19T12:23:00Z">
        <w:r w:rsidRPr="00433ABE">
          <w:rPr>
            <w:color w:val="000000" w:themeColor="text1"/>
          </w:rPr>
          <w:t>6.4A.1</w:t>
        </w:r>
      </w:ins>
      <w:ins w:id="1138" w:author="R&amp;S" w:date="2024-02-29T08:26:00Z">
        <w:r w:rsidR="008B49DA" w:rsidRPr="00433ABE">
          <w:t>_2</w:t>
        </w:r>
      </w:ins>
      <w:ins w:id="1139" w:author="R&amp;S" w:date="2024-02-19T11:31:00Z">
        <w:r w:rsidR="00CE060B" w:rsidRPr="00433ABE">
          <w:rPr>
            <w:color w:val="000000" w:themeColor="text1"/>
          </w:rPr>
          <w:t>.5</w:t>
        </w:r>
        <w:r w:rsidR="00CE060B" w:rsidRPr="00433ABE">
          <w:rPr>
            <w:color w:val="000000" w:themeColor="text1"/>
          </w:rPr>
          <w:tab/>
          <w:t>Test requirement</w:t>
        </w:r>
      </w:ins>
    </w:p>
    <w:p w14:paraId="4DB0F038" w14:textId="77777777" w:rsidR="00CE060B" w:rsidRPr="00433ABE" w:rsidRDefault="00CE060B" w:rsidP="00CE060B">
      <w:pPr>
        <w:rPr>
          <w:ins w:id="1140" w:author="R&amp;S" w:date="2024-02-19T11:31:00Z"/>
        </w:rPr>
      </w:pPr>
      <w:ins w:id="1141" w:author="R&amp;S" w:date="2024-02-19T11:31:00Z">
        <w:r w:rsidRPr="00433ABE">
          <w:t xml:space="preserve">The 20 frequency error </w:t>
        </w:r>
        <w:proofErr w:type="spellStart"/>
        <w:r w:rsidRPr="00433ABE">
          <w:t>Δf</w:t>
        </w:r>
        <w:proofErr w:type="spellEnd"/>
        <w:r w:rsidRPr="00433ABE">
          <w:t xml:space="preserve"> results must fulfil the test requirement:</w:t>
        </w:r>
      </w:ins>
    </w:p>
    <w:p w14:paraId="17FC70A8" w14:textId="77777777" w:rsidR="00CE060B" w:rsidRPr="00433ABE" w:rsidRDefault="00CE060B" w:rsidP="00CE060B">
      <w:pPr>
        <w:pStyle w:val="EQ"/>
        <w:jc w:val="center"/>
        <w:rPr>
          <w:ins w:id="1142" w:author="R&amp;S" w:date="2024-02-19T11:31:00Z"/>
        </w:rPr>
      </w:pPr>
      <w:ins w:id="1143" w:author="R&amp;S" w:date="2024-02-19T11:31:00Z">
        <w:r w:rsidRPr="00433ABE">
          <w:t>|Δf| ≤ (0.1 PPM + 15 Hz) (Carrier frequency &gt;1 GHz)</w:t>
        </w:r>
      </w:ins>
    </w:p>
    <w:p w14:paraId="4A7AAE7A" w14:textId="77777777" w:rsidR="00CE060B" w:rsidRPr="00433ABE" w:rsidRDefault="00CE060B" w:rsidP="00CE060B">
      <w:pPr>
        <w:pStyle w:val="EQ"/>
        <w:jc w:val="center"/>
        <w:rPr>
          <w:ins w:id="1144" w:author="R&amp;S" w:date="2024-02-19T11:31:00Z"/>
        </w:rPr>
      </w:pPr>
      <w:ins w:id="1145" w:author="R&amp;S" w:date="2024-02-19T11:31:00Z">
        <w:r w:rsidRPr="00433ABE">
          <w:t>|Δf| ≤ (0.2 PPM + 15 Hz) (Carrier frequency ≤1 GHz)</w:t>
        </w:r>
      </w:ins>
    </w:p>
    <w:p w14:paraId="701A08C7" w14:textId="7E6FA9D8" w:rsidR="00FD263D" w:rsidRPr="00433ABE" w:rsidRDefault="00FD263D" w:rsidP="009E475D">
      <w:pPr>
        <w:rPr>
          <w:rFonts w:ascii="Arial" w:hAnsi="Arial" w:cs="Arial"/>
          <w:color w:val="0000FF"/>
          <w:sz w:val="28"/>
        </w:rPr>
      </w:pPr>
    </w:p>
    <w:p w14:paraId="05B3BA63" w14:textId="34746381" w:rsidR="009E475D" w:rsidRPr="00433ABE" w:rsidRDefault="009E475D" w:rsidP="009E475D">
      <w:pPr>
        <w:rPr>
          <w:rFonts w:ascii="Arial" w:hAnsi="Arial" w:cs="Arial"/>
          <w:color w:val="0000FF"/>
          <w:sz w:val="28"/>
        </w:rPr>
      </w:pPr>
      <w:r w:rsidRPr="00433ABE">
        <w:rPr>
          <w:rFonts w:ascii="Arial" w:hAnsi="Arial" w:cs="Arial"/>
          <w:color w:val="0000FF"/>
          <w:sz w:val="28"/>
        </w:rPr>
        <w:t>&lt; Unchanged sections omitted &gt;</w:t>
      </w:r>
    </w:p>
    <w:p w14:paraId="12D11FA4" w14:textId="4C23CC49" w:rsidR="009E475D" w:rsidRPr="00433ABE" w:rsidRDefault="009E475D" w:rsidP="009E475D">
      <w:pPr>
        <w:pStyle w:val="berschrift3"/>
      </w:pPr>
      <w:bookmarkStart w:id="1146" w:name="_Toc31446"/>
      <w:bookmarkStart w:id="1147" w:name="_Toc121162842"/>
      <w:bookmarkStart w:id="1148" w:name="_Toc6878"/>
      <w:bookmarkStart w:id="1149" w:name="_Toc25968"/>
      <w:bookmarkStart w:id="1150" w:name="_Toc23267"/>
      <w:bookmarkStart w:id="1151" w:name="_Toc120570050"/>
      <w:bookmarkStart w:id="1152" w:name="_Toc15886"/>
      <w:bookmarkStart w:id="1153" w:name="_Toc21064"/>
      <w:bookmarkStart w:id="1154" w:name="_Toc154078123"/>
      <w:r w:rsidRPr="00433ABE">
        <w:lastRenderedPageBreak/>
        <w:t>6.4B.1</w:t>
      </w:r>
      <w:r w:rsidRPr="00433ABE">
        <w:tab/>
        <w:t>Frequency error for UE category NB1 and NB2</w:t>
      </w:r>
      <w:bookmarkEnd w:id="1146"/>
      <w:bookmarkEnd w:id="1147"/>
      <w:bookmarkEnd w:id="1148"/>
      <w:bookmarkEnd w:id="1149"/>
      <w:bookmarkEnd w:id="1150"/>
      <w:bookmarkEnd w:id="1151"/>
      <w:bookmarkEnd w:id="1152"/>
      <w:bookmarkEnd w:id="1153"/>
      <w:bookmarkEnd w:id="1154"/>
    </w:p>
    <w:p w14:paraId="6DCE264B" w14:textId="707CA920" w:rsidR="008B4543" w:rsidRPr="00433ABE" w:rsidRDefault="008B4543" w:rsidP="008B4543">
      <w:pPr>
        <w:pStyle w:val="berschrift3"/>
        <w:rPr>
          <w:ins w:id="1155" w:author="R&amp;S" w:date="2024-02-29T08:29:00Z"/>
        </w:rPr>
      </w:pPr>
      <w:ins w:id="1156" w:author="R&amp;S" w:date="2024-02-29T08:29:00Z">
        <w:r w:rsidRPr="00433ABE">
          <w:t>6.4B.1_1</w:t>
        </w:r>
        <w:r w:rsidRPr="00433ABE">
          <w:tab/>
          <w:t xml:space="preserve">Frequency error </w:t>
        </w:r>
        <w:r w:rsidRPr="00433ABE">
          <w:rPr>
            <w:rPrChange w:id="1157" w:author="R&amp;S" w:date="2024-02-29T08:29:00Z">
              <w:rPr>
                <w:highlight w:val="yellow"/>
              </w:rPr>
            </w:rPrChange>
          </w:rPr>
          <w:t>with GSO ephemeris</w:t>
        </w:r>
        <w:r w:rsidRPr="00433ABE">
          <w:t xml:space="preserve"> for UE category NB1 and NB2</w:t>
        </w:r>
      </w:ins>
    </w:p>
    <w:p w14:paraId="7BB77F56" w14:textId="5D0AAAF9" w:rsidR="009E475D" w:rsidRPr="00433ABE" w:rsidDel="001608EE" w:rsidRDefault="009E475D" w:rsidP="009E475D">
      <w:pPr>
        <w:pStyle w:val="EditorsNote"/>
        <w:rPr>
          <w:del w:id="1158" w:author="R&amp;S" w:date="2024-02-19T13:06:00Z"/>
          <w:lang w:val="en-US"/>
        </w:rPr>
      </w:pPr>
      <w:del w:id="1159" w:author="R&amp;S" w:date="2024-02-19T13:06:00Z">
        <w:r w:rsidRPr="00433ABE" w:rsidDel="001608EE">
          <w:delText>Editor’s Note: Addition to applicability spec is pending.</w:delText>
        </w:r>
      </w:del>
    </w:p>
    <w:p w14:paraId="499CFF40" w14:textId="2630029A" w:rsidR="009E475D" w:rsidRPr="00433ABE" w:rsidRDefault="009E475D" w:rsidP="009E475D">
      <w:pPr>
        <w:pStyle w:val="H6"/>
      </w:pPr>
      <w:r w:rsidRPr="00433ABE">
        <w:t>6.4B.1</w:t>
      </w:r>
      <w:ins w:id="1160" w:author="R&amp;S" w:date="2024-02-29T08:30:00Z">
        <w:r w:rsidR="008B4543" w:rsidRPr="00433ABE">
          <w:t>_1</w:t>
        </w:r>
      </w:ins>
      <w:r w:rsidRPr="00433ABE">
        <w:t>.1</w:t>
      </w:r>
      <w:r w:rsidRPr="00433ABE">
        <w:tab/>
        <w:t>Test purpose</w:t>
      </w:r>
    </w:p>
    <w:p w14:paraId="26F92194" w14:textId="77777777" w:rsidR="009E475D" w:rsidRPr="00433ABE" w:rsidRDefault="009E475D" w:rsidP="009E475D">
      <w:r w:rsidRPr="00433ABE">
        <w:t>This test verifies the ability of both, the receiver and the transmitter, to process frequency correctly.</w:t>
      </w:r>
    </w:p>
    <w:p w14:paraId="3E89F0C0" w14:textId="77777777" w:rsidR="009E475D" w:rsidRPr="00433ABE" w:rsidRDefault="009E475D" w:rsidP="009E475D">
      <w:r w:rsidRPr="00433ABE">
        <w:t>Receiver: to extract the correct frequency from the stimulus signal, offered by the System simulator, under ideal propagation conditions and low level.</w:t>
      </w:r>
    </w:p>
    <w:p w14:paraId="4CE5C240" w14:textId="77777777" w:rsidR="009E475D" w:rsidRPr="00433ABE" w:rsidRDefault="009E475D" w:rsidP="009E475D">
      <w:r w:rsidRPr="00433ABE">
        <w:t>Transmitter: to derive the correct modulated carrier frequency from the results, gained by the receiver.</w:t>
      </w:r>
    </w:p>
    <w:p w14:paraId="2559FC8D" w14:textId="77777777" w:rsidR="009E475D" w:rsidRPr="00433ABE" w:rsidRDefault="009E475D" w:rsidP="009E475D"/>
    <w:p w14:paraId="083A64E6" w14:textId="359D7232" w:rsidR="009E475D" w:rsidRPr="00433ABE" w:rsidRDefault="009E475D" w:rsidP="009E475D">
      <w:pPr>
        <w:pStyle w:val="H6"/>
      </w:pPr>
      <w:r w:rsidRPr="00433ABE">
        <w:t>6.4B.1</w:t>
      </w:r>
      <w:ins w:id="1161" w:author="R&amp;S" w:date="2024-02-29T08:30:00Z">
        <w:r w:rsidR="008B4543" w:rsidRPr="00433ABE">
          <w:t>_1</w:t>
        </w:r>
      </w:ins>
      <w:r w:rsidRPr="00433ABE">
        <w:t>.2</w:t>
      </w:r>
      <w:r w:rsidRPr="00433ABE">
        <w:tab/>
        <w:t>Test applicability</w:t>
      </w:r>
    </w:p>
    <w:p w14:paraId="433D7D75" w14:textId="4A8EC793" w:rsidR="009E475D" w:rsidRPr="00433ABE" w:rsidRDefault="009E475D" w:rsidP="009E475D">
      <w:r w:rsidRPr="00433ABE">
        <w:t>This test case applies to all types of NB-IoT FDD UE release 1</w:t>
      </w:r>
      <w:r w:rsidRPr="00433ABE">
        <w:rPr>
          <w:rFonts w:eastAsia="PMingLiU"/>
          <w:lang w:eastAsia="zh-TW"/>
        </w:rPr>
        <w:t>7</w:t>
      </w:r>
      <w:r w:rsidRPr="00433ABE">
        <w:t xml:space="preserve"> and forward of UE category NB1 and NB2 that support satellite access operation</w:t>
      </w:r>
      <w:ins w:id="1162" w:author="R&amp;S" w:date="2024-02-19T13:10:00Z">
        <w:r w:rsidR="00197DE1" w:rsidRPr="00433ABE">
          <w:t xml:space="preserve"> and GSO</w:t>
        </w:r>
      </w:ins>
      <w:r w:rsidRPr="00433ABE">
        <w:t>.</w:t>
      </w:r>
    </w:p>
    <w:p w14:paraId="2902CA4C" w14:textId="7432B5B6" w:rsidR="009E475D" w:rsidRPr="00433ABE" w:rsidRDefault="009E475D" w:rsidP="009E475D">
      <w:pPr>
        <w:pStyle w:val="H6"/>
      </w:pPr>
      <w:r w:rsidRPr="00433ABE">
        <w:t>6.4B.1</w:t>
      </w:r>
      <w:ins w:id="1163" w:author="R&amp;S" w:date="2024-02-29T08:30:00Z">
        <w:r w:rsidR="008B4543" w:rsidRPr="00433ABE">
          <w:t>_1</w:t>
        </w:r>
      </w:ins>
      <w:r w:rsidRPr="00433ABE">
        <w:t>.3</w:t>
      </w:r>
      <w:r w:rsidRPr="00433ABE">
        <w:tab/>
        <w:t>Minimum conformance requirements</w:t>
      </w:r>
    </w:p>
    <w:p w14:paraId="6B178273" w14:textId="77777777" w:rsidR="009E475D" w:rsidRPr="00433ABE" w:rsidRDefault="009E475D" w:rsidP="009E475D">
      <w:r w:rsidRPr="00433ABE">
        <w:t xml:space="preserve">For UE category NB1 and NB2, the UE pre-compensates the uplink modulated carrier frequency by the estimated Doppler shift based on received ephemeris information of the SAN in IE </w:t>
      </w:r>
      <w:proofErr w:type="spellStart"/>
      <w:r w:rsidRPr="00433ABE">
        <w:rPr>
          <w:i/>
          <w:iCs/>
        </w:rPr>
        <w:t>EphemerisInfo</w:t>
      </w:r>
      <w:proofErr w:type="spellEnd"/>
      <w:r w:rsidRPr="00433ABE">
        <w:t xml:space="preserve"> (TS 36.331 [6]), its own location and UL carrier frequency signalled to the UE by the SAN (according to TS36.300 [8] clause 23.21.2.2).</w:t>
      </w:r>
    </w:p>
    <w:p w14:paraId="7FF4627F" w14:textId="77777777" w:rsidR="009E475D" w:rsidRPr="00433ABE" w:rsidRDefault="009E475D" w:rsidP="009E475D">
      <w:r w:rsidRPr="00433ABE">
        <w:t>The UE pre-compensated modulated carrier frequency shall be accurate to within the limits in Table 6.4B.1-1, observed over a period of one time slot (0.5 ms for 15 kHz sub-carrier spacing and 2 ms excluding the 2304Ts gap for 3.75 kHz sub-carrier spacing) and averaged over 72/</w:t>
      </w:r>
      <w:proofErr w:type="spellStart"/>
      <w:r w:rsidRPr="00433ABE">
        <w:t>L</w:t>
      </w:r>
      <w:r w:rsidRPr="00433ABE">
        <w:rPr>
          <w:vertAlign w:val="subscript"/>
        </w:rPr>
        <w:t>Ctone</w:t>
      </w:r>
      <w:proofErr w:type="spellEnd"/>
      <w:r w:rsidRPr="00433ABE">
        <w:t xml:space="preserve"> slots (where </w:t>
      </w:r>
      <w:proofErr w:type="spellStart"/>
      <w:r w:rsidRPr="00433ABE">
        <w:t>L</w:t>
      </w:r>
      <w:r w:rsidRPr="00433ABE">
        <w:rPr>
          <w:vertAlign w:val="subscript"/>
        </w:rPr>
        <w:t>Ctone</w:t>
      </w:r>
      <w:proofErr w:type="spellEnd"/>
      <w:r w:rsidRPr="00433ABE">
        <w:t xml:space="preserve"> = {1, 3, 6, 12} is the number of sub-carriers used for the transmission), compared to the ideally pre-compensated reference uplink carrier frequency.</w:t>
      </w:r>
    </w:p>
    <w:p w14:paraId="5D73918E" w14:textId="77777777" w:rsidR="009E475D" w:rsidRPr="00433ABE" w:rsidRDefault="009E475D" w:rsidP="009E475D">
      <w:r w:rsidRPr="00433ABE">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5A3D252" w14:textId="77777777" w:rsidR="009E475D" w:rsidRPr="00433ABE" w:rsidRDefault="009E475D" w:rsidP="009E475D">
      <w:pPr>
        <w:pStyle w:val="NW"/>
      </w:pPr>
      <w:r w:rsidRPr="00433ABE">
        <w:t>[NOTE:</w:t>
      </w:r>
      <w:r w:rsidRPr="00433ABE">
        <w:tab/>
        <w:t>The ideally pre-compensated reference uplink carrier frequency consists of the UL carrier frequency signalled to the UE by SAN and UL pre-compensated Doppler frequency shift</w:t>
      </w:r>
      <w:r w:rsidRPr="00433ABE">
        <w:rPr>
          <w:lang w:val="en-US"/>
        </w:rPr>
        <w:t xml:space="preserve"> corresponding to the estimated Doppler frequency at the beginning of the transmission</w:t>
      </w:r>
      <w:r w:rsidRPr="00433ABE">
        <w:t>.]</w:t>
      </w:r>
    </w:p>
    <w:p w14:paraId="68C8768B" w14:textId="77777777" w:rsidR="009E475D" w:rsidRPr="00433ABE" w:rsidRDefault="009E475D" w:rsidP="009E475D"/>
    <w:p w14:paraId="6D789BC5" w14:textId="303A24FD" w:rsidR="009E475D" w:rsidRPr="00433ABE" w:rsidRDefault="009E475D" w:rsidP="009E475D">
      <w:pPr>
        <w:pStyle w:val="TH"/>
        <w:rPr>
          <w:color w:val="000000" w:themeColor="text1"/>
        </w:rPr>
      </w:pPr>
      <w:r w:rsidRPr="00433ABE">
        <w:rPr>
          <w:snapToGrid w:val="0"/>
          <w:color w:val="000000" w:themeColor="text1"/>
        </w:rPr>
        <w:t>Table 6.4B.1</w:t>
      </w:r>
      <w:ins w:id="1164" w:author="R&amp;S" w:date="2024-02-29T08:31:00Z">
        <w:r w:rsidR="008B4543" w:rsidRPr="00433ABE">
          <w:rPr>
            <w:snapToGrid w:val="0"/>
            <w:color w:val="000000" w:themeColor="text1"/>
          </w:rPr>
          <w:t>_1</w:t>
        </w:r>
      </w:ins>
      <w:r w:rsidRPr="00433ABE">
        <w:rPr>
          <w:snapToGrid w:val="0"/>
          <w:color w:val="000000" w:themeColor="text1"/>
        </w:rPr>
        <w:t xml:space="preserve">.3-1: </w:t>
      </w:r>
      <w:r w:rsidRPr="00433ABE">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rsidRPr="00433ABE" w14:paraId="0175B30E"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46FCB646" w14:textId="77777777" w:rsidR="009E475D" w:rsidRPr="00433ABE" w:rsidRDefault="009E475D" w:rsidP="009E475D">
            <w:pPr>
              <w:pStyle w:val="TAH"/>
              <w:rPr>
                <w:lang w:eastAsia="ja-JP"/>
              </w:rPr>
            </w:pPr>
            <w:r w:rsidRPr="00433ABE">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67E96FDF" w14:textId="77777777" w:rsidR="009E475D" w:rsidRPr="00433ABE" w:rsidRDefault="009E475D" w:rsidP="009E475D">
            <w:pPr>
              <w:pStyle w:val="TAH"/>
              <w:rPr>
                <w:lang w:eastAsia="ja-JP"/>
              </w:rPr>
            </w:pPr>
            <w:r w:rsidRPr="00433ABE">
              <w:rPr>
                <w:lang w:eastAsia="ja-JP"/>
              </w:rPr>
              <w:t>Frequency error [ppm]</w:t>
            </w:r>
          </w:p>
        </w:tc>
      </w:tr>
      <w:tr w:rsidR="009E475D" w:rsidRPr="00433ABE" w14:paraId="49FF47F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62C8ED" w14:textId="77777777" w:rsidR="009E475D" w:rsidRPr="00433ABE" w:rsidRDefault="009E475D" w:rsidP="009E475D">
            <w:pPr>
              <w:pStyle w:val="TAC"/>
              <w:rPr>
                <w:lang w:eastAsia="ja-JP"/>
              </w:rPr>
            </w:pPr>
            <w:r w:rsidRPr="00433ABE">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37C2DF5A" w14:textId="77777777" w:rsidR="009E475D" w:rsidRPr="00433ABE" w:rsidRDefault="009E475D" w:rsidP="009E475D">
            <w:pPr>
              <w:pStyle w:val="TAC"/>
              <w:rPr>
                <w:lang w:eastAsia="ja-JP"/>
              </w:rPr>
            </w:pPr>
            <w:r w:rsidRPr="00433ABE">
              <w:t>±0.2</w:t>
            </w:r>
          </w:p>
        </w:tc>
      </w:tr>
      <w:tr w:rsidR="009E475D" w:rsidRPr="00433ABE" w14:paraId="6FC3C0AC"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89CCE" w14:textId="77777777" w:rsidR="009E475D" w:rsidRPr="00433ABE" w:rsidRDefault="009E475D" w:rsidP="009E475D">
            <w:pPr>
              <w:pStyle w:val="TAC"/>
              <w:rPr>
                <w:lang w:eastAsia="ja-JP"/>
              </w:rPr>
            </w:pPr>
            <w:r w:rsidRPr="00433ABE">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B246F03" w14:textId="77777777" w:rsidR="009E475D" w:rsidRPr="00433ABE" w:rsidRDefault="009E475D" w:rsidP="009E475D">
            <w:pPr>
              <w:pStyle w:val="TAC"/>
              <w:rPr>
                <w:lang w:eastAsia="ja-JP"/>
              </w:rPr>
            </w:pPr>
            <w:r w:rsidRPr="00433ABE">
              <w:t>±0.1</w:t>
            </w:r>
          </w:p>
        </w:tc>
      </w:tr>
    </w:tbl>
    <w:p w14:paraId="43C3669E" w14:textId="77777777" w:rsidR="009E475D" w:rsidRPr="00433ABE" w:rsidRDefault="009E475D" w:rsidP="009E475D">
      <w:pPr>
        <w:rPr>
          <w:rFonts w:eastAsia="PMingLiU"/>
          <w:lang w:eastAsia="zh-TW"/>
        </w:rPr>
      </w:pPr>
    </w:p>
    <w:p w14:paraId="3A449709" w14:textId="77777777" w:rsidR="009E475D" w:rsidRPr="00433ABE" w:rsidRDefault="009E475D" w:rsidP="009E475D">
      <w:pPr>
        <w:rPr>
          <w:rFonts w:eastAsiaTheme="minorEastAsia"/>
        </w:rPr>
      </w:pPr>
      <w:r w:rsidRPr="00433ABE">
        <w:rPr>
          <w:rFonts w:eastAsiaTheme="minorEastAsia"/>
        </w:rPr>
        <w:t>The normative reference for this requirement is TS</w:t>
      </w:r>
      <w:r w:rsidRPr="00433ABE">
        <w:rPr>
          <w:rFonts w:eastAsia="DengXian"/>
        </w:rPr>
        <w:t xml:space="preserve"> </w:t>
      </w:r>
      <w:r w:rsidRPr="00433ABE">
        <w:rPr>
          <w:rFonts w:eastAsiaTheme="minorEastAsia"/>
        </w:rPr>
        <w:t>36.102 [11] clause 6.4B.1.</w:t>
      </w:r>
    </w:p>
    <w:p w14:paraId="746313BA" w14:textId="5872073E" w:rsidR="009E475D" w:rsidRPr="00433ABE" w:rsidRDefault="009E475D" w:rsidP="009E475D">
      <w:pPr>
        <w:pStyle w:val="H6"/>
      </w:pPr>
      <w:r w:rsidRPr="00433ABE">
        <w:t>6.4B.1</w:t>
      </w:r>
      <w:ins w:id="1165" w:author="R&amp;S" w:date="2024-02-29T08:30:00Z">
        <w:r w:rsidR="008B4543" w:rsidRPr="00433ABE">
          <w:t>_1</w:t>
        </w:r>
      </w:ins>
      <w:r w:rsidRPr="00433ABE">
        <w:t>.4</w:t>
      </w:r>
      <w:r w:rsidRPr="00433ABE">
        <w:tab/>
        <w:t>Test description</w:t>
      </w:r>
    </w:p>
    <w:p w14:paraId="17F8B026" w14:textId="298CC6BE" w:rsidR="009E475D" w:rsidRPr="00433ABE" w:rsidRDefault="009E475D" w:rsidP="009E475D">
      <w:pPr>
        <w:pStyle w:val="H6"/>
      </w:pPr>
      <w:r w:rsidRPr="00433ABE">
        <w:t>6.4B.1</w:t>
      </w:r>
      <w:ins w:id="1166" w:author="R&amp;S" w:date="2024-02-29T08:30:00Z">
        <w:r w:rsidR="008B4543" w:rsidRPr="00433ABE">
          <w:t>_1</w:t>
        </w:r>
      </w:ins>
      <w:r w:rsidRPr="00433ABE">
        <w:t>.4.1</w:t>
      </w:r>
      <w:r w:rsidRPr="00433ABE">
        <w:tab/>
        <w:t xml:space="preserve">Initial conditions  </w:t>
      </w:r>
    </w:p>
    <w:p w14:paraId="3A8A52BC" w14:textId="77777777" w:rsidR="009E475D" w:rsidRPr="00433ABE" w:rsidRDefault="009E475D" w:rsidP="009E475D">
      <w:r w:rsidRPr="00433ABE">
        <w:t>Initial conditions are a set of test configurations the UE needs to be tested in and the steps for the SS to take with the UE to reach the correct measurement state.</w:t>
      </w:r>
    </w:p>
    <w:p w14:paraId="6794C139" w14:textId="29796CEF" w:rsidR="009E475D" w:rsidRPr="00433ABE" w:rsidRDefault="009E475D" w:rsidP="009E475D">
      <w:r w:rsidRPr="00433ABE">
        <w:t>The initial test configurations consist of environmental conditions, test frequencies, channel bandwidths based on E-UTRA bands specified in sub-clause 5.2B. All of these configurations shall be tested with applicable test parameters for each channel bandwidth, and are shown in table 6.4B.1</w:t>
      </w:r>
      <w:ins w:id="1167" w:author="R&amp;S" w:date="2024-02-29T08:31:00Z">
        <w:r w:rsidR="008B4543" w:rsidRPr="00433ABE">
          <w:t>_1</w:t>
        </w:r>
      </w:ins>
      <w:r w:rsidRPr="00433ABE">
        <w:t xml:space="preserve">.4.1-1. The details of the uplink reference measurement channels (RMCs) are specified in Annex A.2.4. </w:t>
      </w:r>
      <w:r w:rsidRPr="00433ABE">
        <w:rPr>
          <w:rFonts w:cs="v5.0.0"/>
        </w:rPr>
        <w:t>Configurations of NPDSCH and NPDCCH before measurement are specified in Annex C.2.</w:t>
      </w:r>
    </w:p>
    <w:p w14:paraId="50C59A1F" w14:textId="77777777" w:rsidR="009E475D" w:rsidRPr="00433ABE" w:rsidRDefault="009E475D" w:rsidP="009E475D"/>
    <w:p w14:paraId="47B67F1D" w14:textId="4CA61E15" w:rsidR="009E475D" w:rsidRPr="00433ABE" w:rsidRDefault="009E475D" w:rsidP="009E475D">
      <w:pPr>
        <w:pStyle w:val="TH"/>
      </w:pPr>
      <w:r w:rsidRPr="00433ABE">
        <w:t>Table 6.4B.1</w:t>
      </w:r>
      <w:ins w:id="1168" w:author="R&amp;S" w:date="2024-02-29T08:31:00Z">
        <w:r w:rsidR="008B4543" w:rsidRPr="00433ABE">
          <w:t>_1</w:t>
        </w:r>
      </w:ins>
      <w:r w:rsidRPr="00433ABE">
        <w:t xml:space="preserve">.4.1-1: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9E475D" w:rsidRPr="00433ABE" w14:paraId="1E465707" w14:textId="77777777" w:rsidTr="009E475D">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3F374BEF" w14:textId="77777777" w:rsidR="009E475D" w:rsidRPr="00433ABE" w:rsidRDefault="009E475D" w:rsidP="009E475D">
            <w:pPr>
              <w:pStyle w:val="TAH"/>
              <w:rPr>
                <w:b w:val="0"/>
                <w:bCs/>
              </w:rPr>
            </w:pPr>
            <w:bookmarkStart w:id="1169"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4768E5D7" w14:textId="77777777" w:rsidR="009E475D" w:rsidRPr="00433ABE" w:rsidRDefault="009E475D" w:rsidP="009E475D">
            <w:pPr>
              <w:pStyle w:val="TAH"/>
              <w:rPr>
                <w:b w:val="0"/>
                <w:bCs/>
              </w:rPr>
            </w:pPr>
            <w:r w:rsidRPr="00433ABE">
              <w:rPr>
                <w:b w:val="0"/>
                <w:bCs/>
              </w:rPr>
              <w:t>Initial Conditions</w:t>
            </w:r>
          </w:p>
        </w:tc>
      </w:tr>
      <w:tr w:rsidR="009E475D" w:rsidRPr="00433ABE" w14:paraId="1441CB29" w14:textId="77777777" w:rsidTr="009E475D">
        <w:trPr>
          <w:cantSplit/>
          <w:jc w:val="center"/>
        </w:trPr>
        <w:tc>
          <w:tcPr>
            <w:tcW w:w="3545" w:type="dxa"/>
            <w:gridSpan w:val="2"/>
          </w:tcPr>
          <w:p w14:paraId="0B856CEE" w14:textId="77777777" w:rsidR="009E475D" w:rsidRPr="00433ABE" w:rsidRDefault="009E475D" w:rsidP="009E475D">
            <w:pPr>
              <w:pStyle w:val="TAL"/>
            </w:pPr>
            <w:r w:rsidRPr="00433ABE">
              <w:t>Test Environment as specified in</w:t>
            </w:r>
          </w:p>
          <w:p w14:paraId="18B0A195" w14:textId="77777777" w:rsidR="009E475D" w:rsidRPr="00433ABE" w:rsidRDefault="009E475D" w:rsidP="009E475D">
            <w:pPr>
              <w:pStyle w:val="TAL"/>
            </w:pPr>
            <w:r w:rsidRPr="00433ABE">
              <w:t>TS 36.508[12] subclause 8.1.1</w:t>
            </w:r>
          </w:p>
        </w:tc>
        <w:tc>
          <w:tcPr>
            <w:tcW w:w="4751" w:type="dxa"/>
            <w:gridSpan w:val="3"/>
          </w:tcPr>
          <w:p w14:paraId="4B3390AB" w14:textId="77777777" w:rsidR="009E475D" w:rsidRPr="00433ABE" w:rsidRDefault="009E475D" w:rsidP="009E475D">
            <w:pPr>
              <w:pStyle w:val="TAL"/>
            </w:pPr>
            <w:r w:rsidRPr="00433ABE">
              <w:t>NC, TL/VL, TL/VH, TH/VL, TH/VH</w:t>
            </w:r>
          </w:p>
        </w:tc>
      </w:tr>
      <w:tr w:rsidR="009E475D" w:rsidRPr="00433ABE" w14:paraId="5619A070" w14:textId="77777777" w:rsidTr="009E475D">
        <w:trPr>
          <w:cantSplit/>
          <w:jc w:val="center"/>
        </w:trPr>
        <w:tc>
          <w:tcPr>
            <w:tcW w:w="3545" w:type="dxa"/>
            <w:gridSpan w:val="2"/>
          </w:tcPr>
          <w:p w14:paraId="3B1BB1F8" w14:textId="77777777" w:rsidR="009E475D" w:rsidRPr="00433ABE" w:rsidRDefault="009E475D" w:rsidP="009E475D">
            <w:pPr>
              <w:pStyle w:val="TAL"/>
            </w:pPr>
            <w:r w:rsidRPr="00433ABE">
              <w:t>Test Frequencies as specified in</w:t>
            </w:r>
          </w:p>
          <w:p w14:paraId="30875B46" w14:textId="77777777" w:rsidR="009E475D" w:rsidRPr="00433ABE" w:rsidRDefault="009E475D" w:rsidP="009E475D">
            <w:pPr>
              <w:pStyle w:val="TAL"/>
            </w:pPr>
            <w:r w:rsidRPr="00433ABE">
              <w:t>TS36.508 [12] subclause 8.1.3.1</w:t>
            </w:r>
          </w:p>
        </w:tc>
        <w:tc>
          <w:tcPr>
            <w:tcW w:w="4751" w:type="dxa"/>
            <w:gridSpan w:val="3"/>
          </w:tcPr>
          <w:p w14:paraId="53C560A6" w14:textId="77777777" w:rsidR="009E475D" w:rsidRPr="00433ABE" w:rsidRDefault="009E475D" w:rsidP="009E475D">
            <w:pPr>
              <w:pStyle w:val="TAL"/>
              <w:rPr>
                <w:lang w:eastAsia="zh-TW"/>
              </w:rPr>
            </w:pPr>
            <w:r w:rsidRPr="00433ABE">
              <w:t>Frequency ranges defined in Annex K.1.</w:t>
            </w:r>
            <w:r w:rsidRPr="00433ABE">
              <w:rPr>
                <w:lang w:eastAsia="zh-TW"/>
              </w:rPr>
              <w:t>1</w:t>
            </w:r>
          </w:p>
        </w:tc>
      </w:tr>
      <w:tr w:rsidR="009E475D" w:rsidRPr="00433ABE" w14:paraId="62A3775A" w14:textId="77777777" w:rsidTr="009E475D">
        <w:trPr>
          <w:cantSplit/>
          <w:jc w:val="center"/>
        </w:trPr>
        <w:tc>
          <w:tcPr>
            <w:tcW w:w="3545" w:type="dxa"/>
            <w:gridSpan w:val="2"/>
          </w:tcPr>
          <w:p w14:paraId="302CC440" w14:textId="77777777" w:rsidR="009E475D" w:rsidRPr="00433ABE" w:rsidRDefault="009E475D" w:rsidP="009E475D">
            <w:pPr>
              <w:pStyle w:val="TAH"/>
            </w:pPr>
          </w:p>
        </w:tc>
        <w:tc>
          <w:tcPr>
            <w:tcW w:w="4751" w:type="dxa"/>
            <w:gridSpan w:val="3"/>
          </w:tcPr>
          <w:p w14:paraId="4071A3BE" w14:textId="77777777" w:rsidR="009E475D" w:rsidRPr="00433ABE" w:rsidRDefault="009E475D" w:rsidP="009E475D">
            <w:pPr>
              <w:pStyle w:val="TAH"/>
            </w:pPr>
            <w:r w:rsidRPr="00433ABE">
              <w:t>Test Parameters</w:t>
            </w:r>
          </w:p>
        </w:tc>
      </w:tr>
      <w:tr w:rsidR="009E475D" w:rsidRPr="00433ABE" w14:paraId="713FFAFB" w14:textId="77777777" w:rsidTr="009E475D">
        <w:trPr>
          <w:jc w:val="center"/>
        </w:trPr>
        <w:tc>
          <w:tcPr>
            <w:tcW w:w="1969" w:type="dxa"/>
          </w:tcPr>
          <w:p w14:paraId="3426B4E7" w14:textId="77777777" w:rsidR="009E475D" w:rsidRPr="00433ABE" w:rsidRDefault="009E475D" w:rsidP="009E475D">
            <w:pPr>
              <w:pStyle w:val="TAH"/>
            </w:pPr>
            <w:r w:rsidRPr="00433ABE">
              <w:rPr>
                <w:lang w:eastAsia="zh-TW"/>
              </w:rPr>
              <w:t>Configuration ID</w:t>
            </w:r>
          </w:p>
        </w:tc>
        <w:tc>
          <w:tcPr>
            <w:tcW w:w="1576" w:type="dxa"/>
          </w:tcPr>
          <w:p w14:paraId="4BF6C966" w14:textId="77777777" w:rsidR="009E475D" w:rsidRPr="00433ABE" w:rsidRDefault="009E475D" w:rsidP="009E475D">
            <w:pPr>
              <w:pStyle w:val="TAH"/>
            </w:pPr>
            <w:r w:rsidRPr="00433ABE">
              <w:t>Downlink Configuration</w:t>
            </w:r>
          </w:p>
        </w:tc>
        <w:tc>
          <w:tcPr>
            <w:tcW w:w="4751" w:type="dxa"/>
            <w:gridSpan w:val="3"/>
          </w:tcPr>
          <w:p w14:paraId="559932D5" w14:textId="77777777" w:rsidR="009E475D" w:rsidRPr="00433ABE" w:rsidRDefault="009E475D" w:rsidP="009E475D">
            <w:pPr>
              <w:pStyle w:val="TAH"/>
            </w:pPr>
            <w:r w:rsidRPr="00433ABE">
              <w:t>Uplink Configuration</w:t>
            </w:r>
          </w:p>
        </w:tc>
      </w:tr>
      <w:tr w:rsidR="009E475D" w:rsidRPr="00433ABE" w14:paraId="17E19456" w14:textId="77777777" w:rsidTr="009E475D">
        <w:trPr>
          <w:cantSplit/>
          <w:jc w:val="center"/>
        </w:trPr>
        <w:tc>
          <w:tcPr>
            <w:tcW w:w="1969" w:type="dxa"/>
          </w:tcPr>
          <w:p w14:paraId="3E8C54B6" w14:textId="77777777" w:rsidR="009E475D" w:rsidRPr="00433ABE" w:rsidRDefault="009E475D" w:rsidP="009E475D">
            <w:pPr>
              <w:pStyle w:val="TAC"/>
              <w:rPr>
                <w:lang w:eastAsia="zh-TW"/>
              </w:rPr>
            </w:pPr>
          </w:p>
        </w:tc>
        <w:tc>
          <w:tcPr>
            <w:tcW w:w="1576" w:type="dxa"/>
            <w:vMerge w:val="restart"/>
          </w:tcPr>
          <w:p w14:paraId="289AA8C1" w14:textId="77777777" w:rsidR="009E475D" w:rsidRPr="00433ABE" w:rsidRDefault="009E475D" w:rsidP="009E475D">
            <w:pPr>
              <w:pStyle w:val="TAC"/>
              <w:ind w:firstLineChars="400" w:firstLine="720"/>
              <w:jc w:val="left"/>
              <w:rPr>
                <w:rFonts w:eastAsia="PMingLiU"/>
                <w:lang w:eastAsia="zh-TW"/>
              </w:rPr>
            </w:pPr>
          </w:p>
        </w:tc>
        <w:tc>
          <w:tcPr>
            <w:tcW w:w="2051" w:type="dxa"/>
          </w:tcPr>
          <w:p w14:paraId="5048B766" w14:textId="77777777" w:rsidR="009E475D" w:rsidRPr="00433ABE" w:rsidRDefault="009E475D" w:rsidP="009E475D">
            <w:pPr>
              <w:pStyle w:val="TAC"/>
              <w:rPr>
                <w:lang w:eastAsia="zh-TW"/>
              </w:rPr>
            </w:pPr>
            <w:r w:rsidRPr="00433ABE">
              <w:t>Mod</w:t>
            </w:r>
            <w:r w:rsidRPr="00433ABE">
              <w:rPr>
                <w:lang w:eastAsia="zh-TW"/>
              </w:rPr>
              <w:t>ulation</w:t>
            </w:r>
          </w:p>
        </w:tc>
        <w:tc>
          <w:tcPr>
            <w:tcW w:w="880" w:type="dxa"/>
          </w:tcPr>
          <w:p w14:paraId="10B0A23E" w14:textId="77777777" w:rsidR="009E475D" w:rsidRPr="00433ABE" w:rsidRDefault="009E475D" w:rsidP="009E475D">
            <w:pPr>
              <w:pStyle w:val="TAC"/>
              <w:rPr>
                <w:lang w:eastAsia="zh-TW"/>
              </w:rPr>
            </w:pPr>
            <w:proofErr w:type="spellStart"/>
            <w:r w:rsidRPr="00433ABE">
              <w:t>N</w:t>
            </w:r>
            <w:r w:rsidRPr="00433ABE">
              <w:rPr>
                <w:vertAlign w:val="subscript"/>
              </w:rPr>
              <w:t>tones</w:t>
            </w:r>
            <w:proofErr w:type="spellEnd"/>
          </w:p>
        </w:tc>
        <w:tc>
          <w:tcPr>
            <w:tcW w:w="1820" w:type="dxa"/>
          </w:tcPr>
          <w:p w14:paraId="634CE45C" w14:textId="77777777" w:rsidR="009E475D" w:rsidRPr="00433ABE" w:rsidRDefault="009E475D" w:rsidP="009E475D">
            <w:pPr>
              <w:pStyle w:val="TAC"/>
              <w:rPr>
                <w:lang w:eastAsia="zh-TW"/>
              </w:rPr>
            </w:pPr>
            <w:r w:rsidRPr="00433ABE">
              <w:t>Subcarrier spacing</w:t>
            </w:r>
          </w:p>
        </w:tc>
      </w:tr>
      <w:tr w:rsidR="009E475D" w:rsidRPr="00433ABE" w14:paraId="170059B9" w14:textId="77777777" w:rsidTr="009E475D">
        <w:trPr>
          <w:jc w:val="center"/>
        </w:trPr>
        <w:tc>
          <w:tcPr>
            <w:tcW w:w="1969" w:type="dxa"/>
          </w:tcPr>
          <w:p w14:paraId="440464D5" w14:textId="77777777" w:rsidR="009E475D" w:rsidRPr="00433ABE" w:rsidRDefault="009E475D" w:rsidP="009E475D">
            <w:pPr>
              <w:pStyle w:val="TAC"/>
              <w:rPr>
                <w:lang w:eastAsia="zh-TW"/>
              </w:rPr>
            </w:pPr>
            <w:r w:rsidRPr="00433ABE">
              <w:rPr>
                <w:lang w:eastAsia="zh-TW"/>
              </w:rPr>
              <w:t>1</w:t>
            </w:r>
          </w:p>
        </w:tc>
        <w:tc>
          <w:tcPr>
            <w:tcW w:w="1576" w:type="dxa"/>
            <w:vMerge/>
          </w:tcPr>
          <w:p w14:paraId="779D250E" w14:textId="77777777" w:rsidR="009E475D" w:rsidRPr="00433ABE" w:rsidRDefault="009E475D" w:rsidP="009E475D">
            <w:pPr>
              <w:pStyle w:val="TAC"/>
              <w:rPr>
                <w:lang w:eastAsia="zh-TW"/>
              </w:rPr>
            </w:pPr>
          </w:p>
        </w:tc>
        <w:tc>
          <w:tcPr>
            <w:tcW w:w="2051" w:type="dxa"/>
          </w:tcPr>
          <w:p w14:paraId="62A37695" w14:textId="77777777" w:rsidR="009E475D" w:rsidRPr="00433ABE" w:rsidRDefault="009E475D" w:rsidP="009E475D">
            <w:pPr>
              <w:pStyle w:val="TAC"/>
            </w:pPr>
            <w:r w:rsidRPr="00433ABE">
              <w:t>QPSK</w:t>
            </w:r>
          </w:p>
        </w:tc>
        <w:tc>
          <w:tcPr>
            <w:tcW w:w="880" w:type="dxa"/>
          </w:tcPr>
          <w:p w14:paraId="34090C92" w14:textId="77777777" w:rsidR="009E475D" w:rsidRPr="00433ABE" w:rsidRDefault="009E475D" w:rsidP="009E475D">
            <w:pPr>
              <w:pStyle w:val="TAC"/>
              <w:rPr>
                <w:lang w:eastAsia="zh-TW"/>
              </w:rPr>
            </w:pPr>
            <w:r w:rsidRPr="00433ABE">
              <w:rPr>
                <w:lang w:eastAsia="zh-TW"/>
              </w:rPr>
              <w:t>1@0</w:t>
            </w:r>
          </w:p>
        </w:tc>
        <w:tc>
          <w:tcPr>
            <w:tcW w:w="1820" w:type="dxa"/>
          </w:tcPr>
          <w:p w14:paraId="5A33F9BB" w14:textId="77777777" w:rsidR="009E475D" w:rsidRPr="00433ABE" w:rsidRDefault="009E475D" w:rsidP="009E475D">
            <w:pPr>
              <w:pStyle w:val="TAC"/>
              <w:rPr>
                <w:lang w:eastAsia="zh-TW"/>
              </w:rPr>
            </w:pPr>
            <w:r w:rsidRPr="00433ABE">
              <w:rPr>
                <w:lang w:eastAsia="zh-TW"/>
              </w:rPr>
              <w:t>3.75</w:t>
            </w:r>
          </w:p>
        </w:tc>
      </w:tr>
      <w:tr w:rsidR="009E475D" w:rsidRPr="00433ABE" w14:paraId="3DF3B9C7" w14:textId="77777777" w:rsidTr="009E475D">
        <w:trPr>
          <w:jc w:val="center"/>
        </w:trPr>
        <w:tc>
          <w:tcPr>
            <w:tcW w:w="1969" w:type="dxa"/>
          </w:tcPr>
          <w:p w14:paraId="037EB912" w14:textId="77777777" w:rsidR="009E475D" w:rsidRPr="00433ABE" w:rsidRDefault="009E475D" w:rsidP="009E475D">
            <w:pPr>
              <w:pStyle w:val="TAC"/>
              <w:rPr>
                <w:lang w:eastAsia="zh-TW"/>
              </w:rPr>
            </w:pPr>
            <w:r w:rsidRPr="00433ABE">
              <w:rPr>
                <w:lang w:eastAsia="zh-TW"/>
              </w:rPr>
              <w:t>2</w:t>
            </w:r>
          </w:p>
        </w:tc>
        <w:tc>
          <w:tcPr>
            <w:tcW w:w="1576" w:type="dxa"/>
            <w:vMerge/>
          </w:tcPr>
          <w:p w14:paraId="2F8E971F" w14:textId="77777777" w:rsidR="009E475D" w:rsidRPr="00433ABE" w:rsidRDefault="009E475D" w:rsidP="009E475D">
            <w:pPr>
              <w:pStyle w:val="TAC"/>
              <w:rPr>
                <w:lang w:eastAsia="zh-TW"/>
              </w:rPr>
            </w:pPr>
          </w:p>
        </w:tc>
        <w:tc>
          <w:tcPr>
            <w:tcW w:w="2051" w:type="dxa"/>
          </w:tcPr>
          <w:p w14:paraId="0C4840DA" w14:textId="77777777" w:rsidR="009E475D" w:rsidRPr="00433ABE" w:rsidRDefault="009E475D" w:rsidP="009E475D">
            <w:pPr>
              <w:pStyle w:val="TAC"/>
            </w:pPr>
            <w:r w:rsidRPr="00433ABE">
              <w:t>QPSK</w:t>
            </w:r>
          </w:p>
        </w:tc>
        <w:tc>
          <w:tcPr>
            <w:tcW w:w="880" w:type="dxa"/>
          </w:tcPr>
          <w:p w14:paraId="4AECB4B3" w14:textId="77777777" w:rsidR="009E475D" w:rsidRPr="00433ABE" w:rsidRDefault="009E475D" w:rsidP="009E475D">
            <w:pPr>
              <w:pStyle w:val="TAC"/>
              <w:rPr>
                <w:lang w:eastAsia="zh-TW"/>
              </w:rPr>
            </w:pPr>
            <w:r w:rsidRPr="00433ABE">
              <w:rPr>
                <w:lang w:eastAsia="zh-TW"/>
              </w:rPr>
              <w:t>1@0</w:t>
            </w:r>
          </w:p>
        </w:tc>
        <w:tc>
          <w:tcPr>
            <w:tcW w:w="1820" w:type="dxa"/>
          </w:tcPr>
          <w:p w14:paraId="75DD1822" w14:textId="77777777" w:rsidR="009E475D" w:rsidRPr="00433ABE" w:rsidRDefault="009E475D" w:rsidP="009E475D">
            <w:pPr>
              <w:pStyle w:val="TAC"/>
              <w:rPr>
                <w:lang w:eastAsia="zh-TW"/>
              </w:rPr>
            </w:pPr>
            <w:r w:rsidRPr="00433ABE">
              <w:rPr>
                <w:lang w:eastAsia="zh-TW"/>
              </w:rPr>
              <w:t>15</w:t>
            </w:r>
          </w:p>
        </w:tc>
      </w:tr>
      <w:tr w:rsidR="009E475D" w:rsidRPr="00433ABE" w14:paraId="739DDA10" w14:textId="77777777" w:rsidTr="009E475D">
        <w:trPr>
          <w:jc w:val="center"/>
        </w:trPr>
        <w:tc>
          <w:tcPr>
            <w:tcW w:w="1969" w:type="dxa"/>
          </w:tcPr>
          <w:p w14:paraId="4A2AD0A6" w14:textId="77777777" w:rsidR="009E475D" w:rsidRPr="00433ABE" w:rsidRDefault="009E475D" w:rsidP="009E475D">
            <w:pPr>
              <w:pStyle w:val="TAC"/>
              <w:rPr>
                <w:lang w:eastAsia="zh-TW"/>
              </w:rPr>
            </w:pPr>
            <w:r w:rsidRPr="00433ABE">
              <w:rPr>
                <w:lang w:eastAsia="zh-TW"/>
              </w:rPr>
              <w:t>3 (Note 1)</w:t>
            </w:r>
          </w:p>
        </w:tc>
        <w:tc>
          <w:tcPr>
            <w:tcW w:w="1576" w:type="dxa"/>
            <w:vMerge/>
          </w:tcPr>
          <w:p w14:paraId="67934379" w14:textId="77777777" w:rsidR="009E475D" w:rsidRPr="00433ABE" w:rsidRDefault="009E475D" w:rsidP="009E475D">
            <w:pPr>
              <w:pStyle w:val="TAC"/>
              <w:rPr>
                <w:lang w:eastAsia="zh-TW"/>
              </w:rPr>
            </w:pPr>
          </w:p>
        </w:tc>
        <w:tc>
          <w:tcPr>
            <w:tcW w:w="2051" w:type="dxa"/>
          </w:tcPr>
          <w:p w14:paraId="17906AA0" w14:textId="77777777" w:rsidR="009E475D" w:rsidRPr="00433ABE" w:rsidRDefault="009E475D" w:rsidP="009E475D">
            <w:pPr>
              <w:pStyle w:val="TAC"/>
            </w:pPr>
            <w:r w:rsidRPr="00433ABE">
              <w:t>QPSK</w:t>
            </w:r>
          </w:p>
        </w:tc>
        <w:tc>
          <w:tcPr>
            <w:tcW w:w="880" w:type="dxa"/>
          </w:tcPr>
          <w:p w14:paraId="1A5744A9" w14:textId="77777777" w:rsidR="009E475D" w:rsidRPr="00433ABE" w:rsidRDefault="009E475D" w:rsidP="009E475D">
            <w:pPr>
              <w:pStyle w:val="TAC"/>
              <w:rPr>
                <w:lang w:eastAsia="zh-TW"/>
              </w:rPr>
            </w:pPr>
            <w:r w:rsidRPr="00433ABE">
              <w:rPr>
                <w:lang w:eastAsia="zh-TW"/>
              </w:rPr>
              <w:t>3@0</w:t>
            </w:r>
          </w:p>
        </w:tc>
        <w:tc>
          <w:tcPr>
            <w:tcW w:w="1820" w:type="dxa"/>
          </w:tcPr>
          <w:p w14:paraId="20F1B447" w14:textId="77777777" w:rsidR="009E475D" w:rsidRPr="00433ABE" w:rsidRDefault="009E475D" w:rsidP="009E475D">
            <w:pPr>
              <w:pStyle w:val="TAC"/>
              <w:rPr>
                <w:lang w:eastAsia="zh-TW"/>
              </w:rPr>
            </w:pPr>
            <w:r w:rsidRPr="00433ABE">
              <w:rPr>
                <w:lang w:eastAsia="zh-TW"/>
              </w:rPr>
              <w:t>15</w:t>
            </w:r>
          </w:p>
        </w:tc>
      </w:tr>
      <w:tr w:rsidR="009E475D" w:rsidRPr="00433ABE" w14:paraId="062CB8D7" w14:textId="77777777" w:rsidTr="009E475D">
        <w:trPr>
          <w:jc w:val="center"/>
        </w:trPr>
        <w:tc>
          <w:tcPr>
            <w:tcW w:w="1969" w:type="dxa"/>
          </w:tcPr>
          <w:p w14:paraId="09C38297" w14:textId="77777777" w:rsidR="009E475D" w:rsidRPr="00433ABE" w:rsidRDefault="009E475D" w:rsidP="009E475D">
            <w:pPr>
              <w:pStyle w:val="TAC"/>
              <w:rPr>
                <w:lang w:eastAsia="zh-TW"/>
              </w:rPr>
            </w:pPr>
            <w:r w:rsidRPr="00433ABE">
              <w:rPr>
                <w:lang w:eastAsia="zh-TW"/>
              </w:rPr>
              <w:t>4 (Note 1)</w:t>
            </w:r>
          </w:p>
        </w:tc>
        <w:tc>
          <w:tcPr>
            <w:tcW w:w="1576" w:type="dxa"/>
            <w:vMerge/>
          </w:tcPr>
          <w:p w14:paraId="2C758830" w14:textId="77777777" w:rsidR="009E475D" w:rsidRPr="00433ABE" w:rsidRDefault="009E475D" w:rsidP="009E475D">
            <w:pPr>
              <w:pStyle w:val="TAC"/>
              <w:rPr>
                <w:lang w:eastAsia="zh-TW"/>
              </w:rPr>
            </w:pPr>
          </w:p>
        </w:tc>
        <w:tc>
          <w:tcPr>
            <w:tcW w:w="2051" w:type="dxa"/>
          </w:tcPr>
          <w:p w14:paraId="33F66F28" w14:textId="77777777" w:rsidR="009E475D" w:rsidRPr="00433ABE" w:rsidRDefault="009E475D" w:rsidP="009E475D">
            <w:pPr>
              <w:pStyle w:val="TAC"/>
            </w:pPr>
            <w:r w:rsidRPr="00433ABE">
              <w:t>QPSK</w:t>
            </w:r>
          </w:p>
        </w:tc>
        <w:tc>
          <w:tcPr>
            <w:tcW w:w="880" w:type="dxa"/>
          </w:tcPr>
          <w:p w14:paraId="10132395" w14:textId="77777777" w:rsidR="009E475D" w:rsidRPr="00433ABE" w:rsidRDefault="009E475D" w:rsidP="009E475D">
            <w:pPr>
              <w:pStyle w:val="TAC"/>
              <w:rPr>
                <w:lang w:eastAsia="zh-TW"/>
              </w:rPr>
            </w:pPr>
            <w:r w:rsidRPr="00433ABE">
              <w:rPr>
                <w:lang w:eastAsia="zh-TW"/>
              </w:rPr>
              <w:t>6@0</w:t>
            </w:r>
          </w:p>
        </w:tc>
        <w:tc>
          <w:tcPr>
            <w:tcW w:w="1820" w:type="dxa"/>
          </w:tcPr>
          <w:p w14:paraId="4948BAA2" w14:textId="77777777" w:rsidR="009E475D" w:rsidRPr="00433ABE" w:rsidRDefault="009E475D" w:rsidP="009E475D">
            <w:pPr>
              <w:pStyle w:val="TAC"/>
              <w:rPr>
                <w:lang w:eastAsia="zh-TW"/>
              </w:rPr>
            </w:pPr>
            <w:r w:rsidRPr="00433ABE">
              <w:rPr>
                <w:lang w:eastAsia="zh-TW"/>
              </w:rPr>
              <w:t>15</w:t>
            </w:r>
          </w:p>
        </w:tc>
      </w:tr>
      <w:tr w:rsidR="009E475D" w:rsidRPr="00433ABE" w14:paraId="69473F64" w14:textId="77777777" w:rsidTr="009E475D">
        <w:trPr>
          <w:jc w:val="center"/>
        </w:trPr>
        <w:tc>
          <w:tcPr>
            <w:tcW w:w="1969" w:type="dxa"/>
          </w:tcPr>
          <w:p w14:paraId="7CBBB75D" w14:textId="77777777" w:rsidR="009E475D" w:rsidRPr="00433ABE" w:rsidRDefault="009E475D" w:rsidP="009E475D">
            <w:pPr>
              <w:pStyle w:val="TAC"/>
              <w:rPr>
                <w:lang w:eastAsia="zh-TW"/>
              </w:rPr>
            </w:pPr>
            <w:r w:rsidRPr="00433ABE">
              <w:rPr>
                <w:lang w:eastAsia="zh-TW"/>
              </w:rPr>
              <w:t>5 (Note 1)</w:t>
            </w:r>
          </w:p>
        </w:tc>
        <w:tc>
          <w:tcPr>
            <w:tcW w:w="1576" w:type="dxa"/>
            <w:vMerge/>
          </w:tcPr>
          <w:p w14:paraId="487671E1" w14:textId="77777777" w:rsidR="009E475D" w:rsidRPr="00433ABE" w:rsidRDefault="009E475D" w:rsidP="009E475D">
            <w:pPr>
              <w:pStyle w:val="TAC"/>
              <w:rPr>
                <w:lang w:eastAsia="zh-TW"/>
              </w:rPr>
            </w:pPr>
          </w:p>
        </w:tc>
        <w:tc>
          <w:tcPr>
            <w:tcW w:w="2051" w:type="dxa"/>
          </w:tcPr>
          <w:p w14:paraId="02FBB1C3" w14:textId="77777777" w:rsidR="009E475D" w:rsidRPr="00433ABE" w:rsidRDefault="009E475D" w:rsidP="009E475D">
            <w:pPr>
              <w:pStyle w:val="TAC"/>
            </w:pPr>
            <w:r w:rsidRPr="00433ABE">
              <w:t>QPSK</w:t>
            </w:r>
          </w:p>
        </w:tc>
        <w:tc>
          <w:tcPr>
            <w:tcW w:w="880" w:type="dxa"/>
          </w:tcPr>
          <w:p w14:paraId="0CDF4455" w14:textId="77777777" w:rsidR="009E475D" w:rsidRPr="00433ABE" w:rsidRDefault="009E475D" w:rsidP="009E475D">
            <w:pPr>
              <w:pStyle w:val="TAC"/>
              <w:rPr>
                <w:lang w:eastAsia="zh-TW"/>
              </w:rPr>
            </w:pPr>
            <w:r w:rsidRPr="00433ABE">
              <w:rPr>
                <w:lang w:eastAsia="zh-TW"/>
              </w:rPr>
              <w:t>12@0</w:t>
            </w:r>
          </w:p>
        </w:tc>
        <w:tc>
          <w:tcPr>
            <w:tcW w:w="1820" w:type="dxa"/>
          </w:tcPr>
          <w:p w14:paraId="6C4D3716" w14:textId="77777777" w:rsidR="009E475D" w:rsidRPr="00433ABE" w:rsidRDefault="009E475D" w:rsidP="009E475D">
            <w:pPr>
              <w:pStyle w:val="TAC"/>
              <w:rPr>
                <w:lang w:eastAsia="zh-TW"/>
              </w:rPr>
            </w:pPr>
            <w:r w:rsidRPr="00433ABE">
              <w:rPr>
                <w:lang w:eastAsia="zh-TW"/>
              </w:rPr>
              <w:t>15</w:t>
            </w:r>
          </w:p>
        </w:tc>
      </w:tr>
      <w:tr w:rsidR="009E475D" w:rsidRPr="00433ABE" w14:paraId="5C47572F" w14:textId="77777777" w:rsidTr="009E475D">
        <w:trPr>
          <w:jc w:val="center"/>
        </w:trPr>
        <w:tc>
          <w:tcPr>
            <w:tcW w:w="8296" w:type="dxa"/>
            <w:gridSpan w:val="5"/>
          </w:tcPr>
          <w:p w14:paraId="6D57CC59" w14:textId="77777777" w:rsidR="009E475D" w:rsidRPr="00433ABE" w:rsidRDefault="009E475D" w:rsidP="009E475D">
            <w:pPr>
              <w:pStyle w:val="TAN"/>
              <w:rPr>
                <w:rFonts w:eastAsia="SimSun"/>
                <w:lang w:eastAsia="zh-TW"/>
              </w:rPr>
            </w:pPr>
            <w:r w:rsidRPr="00433ABE">
              <w:t>Note 1:</w:t>
            </w:r>
            <w:r w:rsidRPr="00433ABE">
              <w:tab/>
              <w:t>Applicable to UE supporting UL multi-tone transmissions</w:t>
            </w:r>
          </w:p>
        </w:tc>
      </w:tr>
      <w:bookmarkEnd w:id="1169"/>
    </w:tbl>
    <w:p w14:paraId="37E892CC" w14:textId="77777777" w:rsidR="009E475D" w:rsidRPr="00433ABE" w:rsidRDefault="009E475D" w:rsidP="009E475D"/>
    <w:p w14:paraId="70546516" w14:textId="77777777" w:rsidR="009E475D" w:rsidRPr="00433ABE" w:rsidRDefault="009E475D" w:rsidP="009E475D">
      <w:pPr>
        <w:pStyle w:val="B1"/>
        <w:overflowPunct w:val="0"/>
        <w:autoSpaceDE w:val="0"/>
        <w:autoSpaceDN w:val="0"/>
        <w:adjustRightInd w:val="0"/>
        <w:textAlignment w:val="baseline"/>
        <w:rPr>
          <w:lang w:eastAsia="en-GB"/>
        </w:rPr>
      </w:pPr>
      <w:r w:rsidRPr="00433ABE">
        <w:rPr>
          <w:rFonts w:hint="eastAsia"/>
          <w:lang w:eastAsia="en-GB"/>
        </w:rPr>
        <w:t>1.</w:t>
      </w:r>
      <w:r w:rsidRPr="00433ABE">
        <w:rPr>
          <w:rFonts w:hint="eastAsia"/>
          <w:lang w:eastAsia="en-GB"/>
        </w:rPr>
        <w:tab/>
        <w:t>Connect the SS to the UE antenna connectors as shown in TS 36.508 [12] Annex A Figure A.3 using only main UE Tx/Rx antenna.</w:t>
      </w:r>
    </w:p>
    <w:p w14:paraId="70B6FA0B" w14:textId="77777777" w:rsidR="009E475D" w:rsidRPr="00433ABE" w:rsidRDefault="009E475D" w:rsidP="009E475D">
      <w:pPr>
        <w:pStyle w:val="B1"/>
        <w:overflowPunct w:val="0"/>
        <w:autoSpaceDE w:val="0"/>
        <w:autoSpaceDN w:val="0"/>
        <w:adjustRightInd w:val="0"/>
        <w:textAlignment w:val="baseline"/>
        <w:rPr>
          <w:lang w:eastAsia="en-GB"/>
        </w:rPr>
      </w:pPr>
      <w:r w:rsidRPr="00433ABE">
        <w:rPr>
          <w:rFonts w:hint="eastAsia"/>
          <w:lang w:eastAsia="en-GB"/>
        </w:rPr>
        <w:t>2.</w:t>
      </w:r>
      <w:r w:rsidRPr="00433ABE">
        <w:rPr>
          <w:rFonts w:hint="eastAsia"/>
          <w:lang w:eastAsia="en-GB"/>
        </w:rPr>
        <w:tab/>
      </w:r>
      <w:r w:rsidRPr="00433ABE">
        <w:rPr>
          <w:lang w:eastAsia="en-GB"/>
        </w:rPr>
        <w:t>The parameter settings for the cell are set up according to TS 36.508 [12] subclause 8.1.4.3</w:t>
      </w:r>
      <w:r w:rsidRPr="00433ABE">
        <w:rPr>
          <w:rFonts w:hint="eastAsia"/>
          <w:lang w:eastAsia="en-GB"/>
        </w:rPr>
        <w:t>.</w:t>
      </w:r>
    </w:p>
    <w:p w14:paraId="36A37E58" w14:textId="77777777" w:rsidR="009E475D" w:rsidRPr="00433ABE" w:rsidRDefault="009E475D" w:rsidP="009E475D">
      <w:pPr>
        <w:pStyle w:val="B1"/>
        <w:overflowPunct w:val="0"/>
        <w:autoSpaceDE w:val="0"/>
        <w:autoSpaceDN w:val="0"/>
        <w:adjustRightInd w:val="0"/>
        <w:textAlignment w:val="baseline"/>
        <w:rPr>
          <w:lang w:eastAsia="en-GB"/>
        </w:rPr>
      </w:pPr>
      <w:r w:rsidRPr="00433ABE">
        <w:rPr>
          <w:rFonts w:hint="eastAsia"/>
          <w:lang w:eastAsia="en-GB"/>
        </w:rPr>
        <w:t>3.</w:t>
      </w:r>
      <w:r w:rsidRPr="00433ABE">
        <w:rPr>
          <w:rFonts w:hint="eastAsia"/>
          <w:lang w:eastAsia="en-GB"/>
        </w:rPr>
        <w:tab/>
      </w:r>
      <w:r w:rsidRPr="00433ABE">
        <w:rPr>
          <w:lang w:eastAsia="en-GB"/>
        </w:rPr>
        <w:t>Downlink signals are initially set up according to Annex C0, C.1 and C.3.0, and uplink signals according to Annex [H.1 and H.3.0].</w:t>
      </w:r>
    </w:p>
    <w:p w14:paraId="3932C3AC" w14:textId="1BDCFA13" w:rsidR="009E475D" w:rsidRPr="00433ABE" w:rsidRDefault="009E475D" w:rsidP="009E475D">
      <w:pPr>
        <w:pStyle w:val="B1"/>
        <w:overflowPunct w:val="0"/>
        <w:autoSpaceDE w:val="0"/>
        <w:autoSpaceDN w:val="0"/>
        <w:adjustRightInd w:val="0"/>
        <w:textAlignment w:val="baseline"/>
        <w:rPr>
          <w:lang w:eastAsia="en-GB"/>
        </w:rPr>
      </w:pPr>
      <w:r w:rsidRPr="00433ABE">
        <w:rPr>
          <w:rFonts w:hint="eastAsia"/>
          <w:lang w:eastAsia="en-GB"/>
        </w:rPr>
        <w:t>4.</w:t>
      </w:r>
      <w:r w:rsidRPr="00433ABE">
        <w:rPr>
          <w:rFonts w:hint="eastAsia"/>
          <w:lang w:eastAsia="en-GB"/>
        </w:rPr>
        <w:tab/>
        <w:t>The UL Reference Measurement channel is set according to Table 6.</w:t>
      </w:r>
      <w:r w:rsidRPr="00433ABE">
        <w:rPr>
          <w:lang w:eastAsia="en-GB"/>
        </w:rPr>
        <w:t>4B</w:t>
      </w:r>
      <w:r w:rsidRPr="00433ABE">
        <w:rPr>
          <w:rFonts w:hint="eastAsia"/>
          <w:lang w:eastAsia="en-GB"/>
        </w:rPr>
        <w:t>.1</w:t>
      </w:r>
      <w:ins w:id="1170" w:author="R&amp;S" w:date="2024-02-29T08:31:00Z">
        <w:r w:rsidR="008B4543" w:rsidRPr="00433ABE">
          <w:t>_1</w:t>
        </w:r>
      </w:ins>
      <w:r w:rsidRPr="00433ABE">
        <w:rPr>
          <w:rFonts w:hint="eastAsia"/>
          <w:lang w:eastAsia="en-GB"/>
        </w:rPr>
        <w:t>.4.1-1.</w:t>
      </w:r>
    </w:p>
    <w:p w14:paraId="6B895ED2" w14:textId="6129F21D" w:rsidR="009E475D" w:rsidRPr="00433ABE" w:rsidRDefault="009E475D" w:rsidP="009E475D">
      <w:pPr>
        <w:pStyle w:val="B1"/>
        <w:overflowPunct w:val="0"/>
        <w:autoSpaceDE w:val="0"/>
        <w:autoSpaceDN w:val="0"/>
        <w:adjustRightInd w:val="0"/>
        <w:textAlignment w:val="baseline"/>
        <w:rPr>
          <w:ins w:id="1171" w:author="R&amp;S" w:date="2024-02-19T13:11:00Z"/>
          <w:lang w:eastAsia="en-GB"/>
        </w:rPr>
      </w:pPr>
      <w:r w:rsidRPr="00433ABE">
        <w:rPr>
          <w:rFonts w:hint="eastAsia"/>
          <w:lang w:eastAsia="en-GB"/>
        </w:rPr>
        <w:t>5.</w:t>
      </w:r>
      <w:r w:rsidRPr="00433ABE">
        <w:rPr>
          <w:rFonts w:hint="eastAsia"/>
          <w:lang w:eastAsia="en-GB"/>
        </w:rPr>
        <w:tab/>
        <w:t>Propagation conditions are set according to Annex B.0.</w:t>
      </w:r>
    </w:p>
    <w:p w14:paraId="4E483612" w14:textId="3220DF7A" w:rsidR="00197DE1" w:rsidRPr="00433ABE" w:rsidRDefault="00197DE1" w:rsidP="00197DE1">
      <w:pPr>
        <w:pStyle w:val="B1"/>
        <w:overflowPunct w:val="0"/>
        <w:autoSpaceDE w:val="0"/>
        <w:autoSpaceDN w:val="0"/>
        <w:adjustRightInd w:val="0"/>
        <w:textAlignment w:val="baseline"/>
        <w:rPr>
          <w:ins w:id="1172" w:author="R&amp;S" w:date="2024-02-19T13:11:00Z"/>
          <w:lang w:eastAsia="en-GB"/>
        </w:rPr>
      </w:pPr>
      <w:ins w:id="1173" w:author="R&amp;S" w:date="2024-02-19T13:11:00Z">
        <w:r w:rsidRPr="00433ABE">
          <w:rPr>
            <w:lang w:eastAsia="en-GB"/>
          </w:rPr>
          <w:t>6.</w:t>
        </w:r>
        <w:r w:rsidRPr="00433ABE">
          <w:rPr>
            <w:lang w:eastAsia="en-GB"/>
          </w:rPr>
          <w:tab/>
        </w:r>
        <w:r w:rsidRPr="00433ABE">
          <w:rPr>
            <w:rFonts w:hint="eastAsia"/>
            <w:lang w:eastAsia="en-GB"/>
          </w:rPr>
          <w:t xml:space="preserve">UE location </w:t>
        </w:r>
      </w:ins>
      <w:ins w:id="1174" w:author="R&amp;S" w:date="2024-02-19T13:17:00Z">
        <w:r w:rsidR="00581741" w:rsidRPr="00433ABE">
          <w:rPr>
            <w:lang w:eastAsia="en-GB"/>
          </w:rPr>
          <w:t>for GSO satellite</w:t>
        </w:r>
      </w:ins>
      <w:ins w:id="1175" w:author="R&amp;S" w:date="2024-02-19T13:18:00Z">
        <w:r w:rsidR="00581741" w:rsidRPr="00433ABE">
          <w:rPr>
            <w:lang w:eastAsia="en-GB"/>
          </w:rPr>
          <w:t xml:space="preserve"> </w:t>
        </w:r>
      </w:ins>
      <w:ins w:id="1176" w:author="R&amp;S" w:date="2024-02-19T13:11:00Z">
        <w:r w:rsidRPr="00433ABE">
          <w:rPr>
            <w:rFonts w:hint="eastAsia"/>
            <w:lang w:eastAsia="en-GB"/>
          </w:rPr>
          <w:t xml:space="preserve">according to TS 36.508 [12] clause </w:t>
        </w:r>
        <w:r w:rsidRPr="00433ABE">
          <w:rPr>
            <w:lang w:eastAsia="en-GB"/>
          </w:rPr>
          <w:t>8.2</w:t>
        </w:r>
        <w:r w:rsidRPr="00433ABE">
          <w:rPr>
            <w:rFonts w:hint="eastAsia"/>
            <w:lang w:eastAsia="en-GB"/>
          </w:rPr>
          <w:t>.</w:t>
        </w:r>
        <w:r w:rsidRPr="00433ABE">
          <w:rPr>
            <w:lang w:eastAsia="en-GB"/>
          </w:rPr>
          <w:t>6.1</w:t>
        </w:r>
        <w:r w:rsidRPr="00433ABE">
          <w:rPr>
            <w:rFonts w:hint="eastAsia"/>
            <w:lang w:eastAsia="en-GB"/>
          </w:rPr>
          <w:t xml:space="preserve"> is provided to the UE through any preconfigured means.</w:t>
        </w:r>
      </w:ins>
    </w:p>
    <w:p w14:paraId="50C029E6" w14:textId="2CC11273" w:rsidR="00197DE1" w:rsidRPr="00433ABE" w:rsidRDefault="00FF2384" w:rsidP="00197DE1">
      <w:pPr>
        <w:pStyle w:val="B1"/>
        <w:overflowPunct w:val="0"/>
        <w:autoSpaceDE w:val="0"/>
        <w:autoSpaceDN w:val="0"/>
        <w:adjustRightInd w:val="0"/>
        <w:textAlignment w:val="baseline"/>
        <w:rPr>
          <w:ins w:id="1177" w:author="R&amp;S" w:date="2024-02-19T13:11:00Z"/>
          <w:lang w:eastAsia="en-GB"/>
        </w:rPr>
      </w:pPr>
      <w:ins w:id="1178" w:author="R&amp;S" w:date="2024-02-20T10:49:00Z">
        <w:r w:rsidRPr="00433ABE">
          <w:rPr>
            <w:lang w:eastAsia="en-GB"/>
          </w:rPr>
          <w:t>7</w:t>
        </w:r>
      </w:ins>
      <w:ins w:id="1179" w:author="R&amp;S" w:date="2024-02-19T13:11:00Z">
        <w:r w:rsidR="00197DE1" w:rsidRPr="00433ABE">
          <w:rPr>
            <w:rFonts w:hint="eastAsia"/>
            <w:lang w:eastAsia="en-GB"/>
          </w:rPr>
          <w:t>.</w:t>
        </w:r>
        <w:r w:rsidR="00197DE1" w:rsidRPr="00433ABE">
          <w:rPr>
            <w:rFonts w:hint="eastAsia"/>
            <w:lang w:eastAsia="en-GB"/>
          </w:rPr>
          <w:tab/>
        </w:r>
        <w:r w:rsidR="00197DE1" w:rsidRPr="00433ABE">
          <w:rPr>
            <w:lang w:eastAsia="en-GB"/>
          </w:rPr>
          <w:t>Deactivate UE prediction of satellite trajectory by any preconfigured means</w:t>
        </w:r>
      </w:ins>
    </w:p>
    <w:p w14:paraId="1007871E" w14:textId="18B12C1C" w:rsidR="009E475D" w:rsidRPr="00433ABE" w:rsidRDefault="009E475D" w:rsidP="009E475D">
      <w:pPr>
        <w:pStyle w:val="H6"/>
      </w:pPr>
      <w:r w:rsidRPr="00433ABE">
        <w:t>6.4B.1</w:t>
      </w:r>
      <w:ins w:id="1180" w:author="R&amp;S" w:date="2024-02-29T08:30:00Z">
        <w:r w:rsidR="008B4543" w:rsidRPr="00433ABE">
          <w:t>_1</w:t>
        </w:r>
      </w:ins>
      <w:r w:rsidRPr="00433ABE">
        <w:t>.4.2</w:t>
      </w:r>
      <w:r w:rsidRPr="00433ABE">
        <w:tab/>
        <w:t>Test procedure</w:t>
      </w:r>
    </w:p>
    <w:p w14:paraId="0BD741E0" w14:textId="461C9CE6" w:rsidR="009E475D" w:rsidRPr="00433ABE" w:rsidDel="00FF2384" w:rsidRDefault="009E475D" w:rsidP="009E475D">
      <w:pPr>
        <w:pStyle w:val="B1"/>
        <w:overflowPunct w:val="0"/>
        <w:autoSpaceDE w:val="0"/>
        <w:autoSpaceDN w:val="0"/>
        <w:adjustRightInd w:val="0"/>
        <w:textAlignment w:val="baseline"/>
        <w:rPr>
          <w:del w:id="1181" w:author="R&amp;S" w:date="2024-02-20T10:49:00Z"/>
          <w:lang w:eastAsia="en-GB"/>
        </w:rPr>
      </w:pPr>
      <w:del w:id="1182" w:author="R&amp;S" w:date="2024-02-20T10:49:00Z">
        <w:r w:rsidRPr="00433ABE" w:rsidDel="00FF2384">
          <w:rPr>
            <w:lang w:eastAsia="en-GB"/>
          </w:rPr>
          <w:delText>1</w:delText>
        </w:r>
        <w:r w:rsidRPr="00433ABE" w:rsidDel="00FF2384">
          <w:rPr>
            <w:rFonts w:hint="eastAsia"/>
            <w:lang w:eastAsia="en-GB"/>
          </w:rPr>
          <w:delText>.</w:delText>
        </w:r>
        <w:r w:rsidRPr="00433ABE" w:rsidDel="00FF2384">
          <w:rPr>
            <w:rFonts w:hint="eastAsia"/>
            <w:lang w:eastAsia="en-GB"/>
          </w:rPr>
          <w:tab/>
          <w:delText xml:space="preserve">UE location according to TS 36.508 [12] clause </w:delText>
        </w:r>
        <w:r w:rsidRPr="00433ABE" w:rsidDel="00FF2384">
          <w:rPr>
            <w:lang w:eastAsia="en-GB"/>
          </w:rPr>
          <w:delText>8.2</w:delText>
        </w:r>
        <w:r w:rsidRPr="00433ABE" w:rsidDel="00FF2384">
          <w:rPr>
            <w:rFonts w:hint="eastAsia"/>
            <w:lang w:eastAsia="en-GB"/>
          </w:rPr>
          <w:delText>.</w:delText>
        </w:r>
        <w:r w:rsidRPr="00433ABE" w:rsidDel="00FF2384">
          <w:rPr>
            <w:lang w:eastAsia="en-GB"/>
          </w:rPr>
          <w:delText>6.1</w:delText>
        </w:r>
        <w:r w:rsidRPr="00433ABE" w:rsidDel="00FF2384">
          <w:rPr>
            <w:rFonts w:hint="eastAsia"/>
            <w:lang w:eastAsia="en-GB"/>
          </w:rPr>
          <w:delText xml:space="preserve"> is provided to the UE through any preconfigured means.</w:delText>
        </w:r>
      </w:del>
    </w:p>
    <w:p w14:paraId="5C06D5C9" w14:textId="631B7798" w:rsidR="009E475D" w:rsidRPr="00433ABE" w:rsidRDefault="00FF2384" w:rsidP="00520831">
      <w:pPr>
        <w:pStyle w:val="B1"/>
        <w:overflowPunct w:val="0"/>
        <w:autoSpaceDE w:val="0"/>
        <w:autoSpaceDN w:val="0"/>
        <w:adjustRightInd w:val="0"/>
        <w:textAlignment w:val="baseline"/>
        <w:rPr>
          <w:lang w:eastAsia="en-GB"/>
        </w:rPr>
      </w:pPr>
      <w:ins w:id="1183" w:author="R&amp;S" w:date="2024-02-20T10:49:00Z">
        <w:r w:rsidRPr="00433ABE">
          <w:rPr>
            <w:lang w:eastAsia="en-GB"/>
          </w:rPr>
          <w:t>1</w:t>
        </w:r>
      </w:ins>
      <w:del w:id="1184" w:author="R&amp;S" w:date="2024-02-20T10:49:00Z">
        <w:r w:rsidR="009E475D" w:rsidRPr="00433ABE" w:rsidDel="00FF2384">
          <w:rPr>
            <w:lang w:eastAsia="en-GB"/>
          </w:rPr>
          <w:delText>2</w:delText>
        </w:r>
      </w:del>
      <w:r w:rsidR="009E475D" w:rsidRPr="00433ABE">
        <w:rPr>
          <w:rFonts w:hint="eastAsia"/>
          <w:lang w:eastAsia="en-GB"/>
        </w:rPr>
        <w:t>.</w:t>
      </w:r>
      <w:r w:rsidR="009E475D" w:rsidRPr="00433ABE">
        <w:rPr>
          <w:rFonts w:hint="eastAsia"/>
          <w:lang w:eastAsia="en-GB"/>
        </w:rPr>
        <w:tab/>
        <w:t xml:space="preserve">Test equipment shall emulate the signal with doppler and delay according to ephemeris defined in TS 36.508 [12] table </w:t>
      </w:r>
      <w:r w:rsidR="009E475D" w:rsidRPr="00433ABE">
        <w:rPr>
          <w:lang w:eastAsia="en-GB"/>
        </w:rPr>
        <w:t>8.2</w:t>
      </w:r>
      <w:r w:rsidR="009E475D" w:rsidRPr="00433ABE">
        <w:rPr>
          <w:rFonts w:hint="eastAsia"/>
          <w:lang w:eastAsia="en-GB"/>
        </w:rPr>
        <w:t>.6.2.1-1</w:t>
      </w:r>
      <w:ins w:id="1185" w:author="R&amp;S" w:date="2024-02-20T10:50:00Z">
        <w:r w:rsidR="00520831" w:rsidRPr="00433ABE">
          <w:rPr>
            <w:lang w:eastAsia="en-GB"/>
          </w:rPr>
          <w:t>.</w:t>
        </w:r>
      </w:ins>
      <w:r w:rsidR="009E475D" w:rsidRPr="00433ABE">
        <w:rPr>
          <w:rFonts w:hint="eastAsia"/>
          <w:lang w:eastAsia="en-GB"/>
        </w:rPr>
        <w:t xml:space="preserve"> </w:t>
      </w:r>
      <w:del w:id="1186" w:author="R&amp;S" w:date="2024-02-20T10:50:00Z">
        <w:r w:rsidR="009E475D" w:rsidRPr="00433ABE" w:rsidDel="00520831">
          <w:rPr>
            <w:rFonts w:hint="eastAsia"/>
            <w:lang w:eastAsia="en-GB"/>
          </w:rPr>
          <w:delText xml:space="preserve">for GSO if UE supports only GSO or both GSO and NGSO satellites and table </w:delText>
        </w:r>
        <w:r w:rsidR="009E475D" w:rsidRPr="00433ABE" w:rsidDel="00520831">
          <w:rPr>
            <w:lang w:eastAsia="en-GB"/>
          </w:rPr>
          <w:delText>8.2</w:delText>
        </w:r>
        <w:r w:rsidR="009E475D" w:rsidRPr="00433ABE" w:rsidDel="00520831">
          <w:rPr>
            <w:rFonts w:hint="eastAsia"/>
            <w:lang w:eastAsia="en-GB"/>
          </w:rPr>
          <w:delText>.6.2.1-3 for NGSO (LEO-1200) if UE supports only NGSO satellites.</w:delText>
        </w:r>
      </w:del>
      <w:ins w:id="1187" w:author="R&amp;S" w:date="2024-02-20T10:50:00Z">
        <w:r w:rsidR="00520831" w:rsidRPr="00433ABE">
          <w:rPr>
            <w:lang w:eastAsia="en-GB"/>
          </w:rPr>
          <w:t>Test system shall send same SIB31-NB information during the duration of th</w:t>
        </w:r>
      </w:ins>
      <w:ins w:id="1188" w:author="R&amp;S" w:date="2024-02-20T11:29:00Z">
        <w:r w:rsidR="00A23CCE" w:rsidRPr="00433ABE">
          <w:rPr>
            <w:lang w:eastAsia="en-GB"/>
          </w:rPr>
          <w:t>is frequency error</w:t>
        </w:r>
      </w:ins>
      <w:ins w:id="1189" w:author="R&amp;S" w:date="2024-02-20T11:30:00Z">
        <w:r w:rsidR="00A23CCE" w:rsidRPr="00433ABE">
          <w:rPr>
            <w:lang w:eastAsia="en-GB"/>
          </w:rPr>
          <w:t xml:space="preserve"> measurement</w:t>
        </w:r>
      </w:ins>
      <w:ins w:id="1190" w:author="R&amp;S" w:date="2024-02-20T10:50:00Z">
        <w:r w:rsidR="00520831" w:rsidRPr="00433ABE">
          <w:rPr>
            <w:lang w:eastAsia="en-GB"/>
          </w:rPr>
          <w:t xml:space="preserve"> as define</w:t>
        </w:r>
      </w:ins>
      <w:ins w:id="1191" w:author="R&amp;S" w:date="2024-02-20T11:30:00Z">
        <w:r w:rsidR="00A23CCE" w:rsidRPr="00433ABE">
          <w:rPr>
            <w:lang w:eastAsia="en-GB"/>
          </w:rPr>
          <w:t>d</w:t>
        </w:r>
      </w:ins>
      <w:ins w:id="1192" w:author="R&amp;S" w:date="2024-02-20T10:50:00Z">
        <w:r w:rsidR="00520831" w:rsidRPr="00433ABE">
          <w:rPr>
            <w:lang w:eastAsia="en-GB"/>
          </w:rPr>
          <w:t xml:space="preserve"> in TS 36.508</w:t>
        </w:r>
      </w:ins>
      <w:ins w:id="1193" w:author="R&amp;S" w:date="2024-02-20T10:51:00Z">
        <w:r w:rsidR="00520831" w:rsidRPr="00433ABE">
          <w:rPr>
            <w:lang w:eastAsia="en-GB"/>
          </w:rPr>
          <w:t xml:space="preserve"> </w:t>
        </w:r>
      </w:ins>
      <w:ins w:id="1194" w:author="R&amp;S" w:date="2024-02-20T10:50:00Z">
        <w:r w:rsidR="00520831" w:rsidRPr="00433ABE">
          <w:rPr>
            <w:lang w:eastAsia="en-GB"/>
          </w:rPr>
          <w:t>[12] clause 8.2.6.3.1.</w:t>
        </w:r>
      </w:ins>
    </w:p>
    <w:p w14:paraId="0D446EB1" w14:textId="18EE4C25" w:rsidR="009E475D" w:rsidRPr="00433ABE" w:rsidDel="00FF2384" w:rsidRDefault="009E475D" w:rsidP="009E475D">
      <w:pPr>
        <w:pStyle w:val="B1"/>
        <w:overflowPunct w:val="0"/>
        <w:autoSpaceDE w:val="0"/>
        <w:autoSpaceDN w:val="0"/>
        <w:adjustRightInd w:val="0"/>
        <w:textAlignment w:val="baseline"/>
        <w:rPr>
          <w:del w:id="1195" w:author="R&amp;S" w:date="2024-02-20T10:49:00Z"/>
          <w:lang w:eastAsia="en-GB"/>
        </w:rPr>
      </w:pPr>
      <w:del w:id="1196" w:author="R&amp;S" w:date="2024-02-20T10:49:00Z">
        <w:r w:rsidRPr="00433ABE" w:rsidDel="00FF2384">
          <w:rPr>
            <w:lang w:eastAsia="en-GB"/>
          </w:rPr>
          <w:delText>3</w:delText>
        </w:r>
        <w:r w:rsidRPr="00433ABE" w:rsidDel="00FF2384">
          <w:rPr>
            <w:rFonts w:hint="eastAsia"/>
            <w:lang w:eastAsia="en-GB"/>
          </w:rPr>
          <w:delText>.</w:delText>
        </w:r>
        <w:r w:rsidRPr="00433ABE" w:rsidDel="00FF2384">
          <w:rPr>
            <w:rFonts w:hint="eastAsia"/>
            <w:lang w:eastAsia="en-GB"/>
          </w:rPr>
          <w:tab/>
        </w:r>
        <w:r w:rsidRPr="00433ABE" w:rsidDel="00FF2384">
          <w:rPr>
            <w:lang w:eastAsia="en-GB"/>
          </w:rPr>
          <w:delText xml:space="preserve">Deactivate UE prediction of satellite trajectory by any preconfigured means  </w:delText>
        </w:r>
      </w:del>
    </w:p>
    <w:p w14:paraId="15573AA5" w14:textId="07727AB4" w:rsidR="009E475D" w:rsidRPr="00433ABE" w:rsidRDefault="00FF2384" w:rsidP="009E475D">
      <w:pPr>
        <w:pStyle w:val="B1"/>
        <w:overflowPunct w:val="0"/>
        <w:autoSpaceDE w:val="0"/>
        <w:autoSpaceDN w:val="0"/>
        <w:adjustRightInd w:val="0"/>
        <w:textAlignment w:val="baseline"/>
        <w:rPr>
          <w:lang w:eastAsia="en-GB"/>
        </w:rPr>
      </w:pPr>
      <w:ins w:id="1197" w:author="R&amp;S" w:date="2024-02-20T10:49:00Z">
        <w:r w:rsidRPr="00433ABE">
          <w:rPr>
            <w:lang w:eastAsia="en-GB"/>
          </w:rPr>
          <w:t>2</w:t>
        </w:r>
      </w:ins>
      <w:del w:id="1198" w:author="R&amp;S" w:date="2024-02-20T10:49:00Z">
        <w:r w:rsidR="009E475D" w:rsidRPr="00433ABE" w:rsidDel="00FF2384">
          <w:rPr>
            <w:lang w:eastAsia="en-GB"/>
          </w:rPr>
          <w:delText>4</w:delText>
        </w:r>
      </w:del>
      <w:r w:rsidR="009E475D" w:rsidRPr="00433ABE">
        <w:rPr>
          <w:rFonts w:hint="eastAsia"/>
          <w:lang w:eastAsia="en-GB"/>
        </w:rPr>
        <w:t>.</w:t>
      </w:r>
      <w:r w:rsidR="009E475D" w:rsidRPr="00433ABE">
        <w:rPr>
          <w:lang w:eastAsia="en-GB"/>
          <w:rPrChange w:id="1199" w:author="R&amp;S" w:date="2024-02-20T11:30:00Z">
            <w:rPr>
              <w:highlight w:val="yellow"/>
              <w:lang w:eastAsia="en-GB"/>
            </w:rPr>
          </w:rPrChange>
        </w:rPr>
        <w:tab/>
        <w:t xml:space="preserve">Ensure the UE is in State 2A-NB with CP </w:t>
      </w:r>
      <w:proofErr w:type="spellStart"/>
      <w:r w:rsidR="009E475D" w:rsidRPr="00433ABE">
        <w:rPr>
          <w:lang w:eastAsia="en-GB"/>
          <w:rPrChange w:id="1200" w:author="R&amp;S" w:date="2024-02-20T11:30:00Z">
            <w:rPr>
              <w:highlight w:val="yellow"/>
              <w:lang w:eastAsia="en-GB"/>
            </w:rPr>
          </w:rPrChange>
        </w:rPr>
        <w:t>CIoT</w:t>
      </w:r>
      <w:proofErr w:type="spellEnd"/>
      <w:r w:rsidR="009E475D" w:rsidRPr="00433ABE">
        <w:rPr>
          <w:lang w:eastAsia="en-GB"/>
          <w:rPrChange w:id="1201" w:author="R&amp;S" w:date="2024-02-20T11:30:00Z">
            <w:rPr>
              <w:highlight w:val="yellow"/>
              <w:lang w:eastAsia="en-GB"/>
            </w:rPr>
          </w:rPrChange>
        </w:rPr>
        <w:t xml:space="preserve"> Optimisation according to TS 36.508 [7] clause 8.1.5. Message contents are defined in clause 6.4B.1</w:t>
      </w:r>
      <w:ins w:id="1202" w:author="R&amp;S" w:date="2024-02-29T08:31:00Z">
        <w:r w:rsidR="008B4543" w:rsidRPr="00433ABE">
          <w:t>_1</w:t>
        </w:r>
      </w:ins>
      <w:r w:rsidR="009E475D" w:rsidRPr="00433ABE">
        <w:rPr>
          <w:lang w:eastAsia="en-GB"/>
          <w:rPrChange w:id="1203" w:author="R&amp;S" w:date="2024-02-20T11:30:00Z">
            <w:rPr>
              <w:highlight w:val="yellow"/>
              <w:lang w:eastAsia="en-GB"/>
            </w:rPr>
          </w:rPrChange>
        </w:rPr>
        <w:t>.4.3.</w:t>
      </w:r>
    </w:p>
    <w:p w14:paraId="4E718436" w14:textId="4DDA1006" w:rsidR="009E475D" w:rsidRPr="00433ABE" w:rsidRDefault="00A23CCE" w:rsidP="009E475D">
      <w:pPr>
        <w:pStyle w:val="B1"/>
        <w:overflowPunct w:val="0"/>
        <w:autoSpaceDE w:val="0"/>
        <w:autoSpaceDN w:val="0"/>
        <w:adjustRightInd w:val="0"/>
        <w:textAlignment w:val="baseline"/>
        <w:rPr>
          <w:lang w:eastAsia="en-GB"/>
        </w:rPr>
      </w:pPr>
      <w:ins w:id="1204" w:author="R&amp;S" w:date="2024-02-20T11:30:00Z">
        <w:r w:rsidRPr="00433ABE">
          <w:rPr>
            <w:lang w:eastAsia="en-GB"/>
          </w:rPr>
          <w:t>3</w:t>
        </w:r>
      </w:ins>
      <w:del w:id="1205" w:author="R&amp;S" w:date="2024-02-19T13:11:00Z">
        <w:r w:rsidR="009E475D" w:rsidRPr="00433ABE" w:rsidDel="00197DE1">
          <w:rPr>
            <w:lang w:eastAsia="en-GB"/>
          </w:rPr>
          <w:delText>5</w:delText>
        </w:r>
      </w:del>
      <w:r w:rsidR="009E475D" w:rsidRPr="00433ABE">
        <w:rPr>
          <w:lang w:eastAsia="en-GB"/>
        </w:rPr>
        <w:t>.</w:t>
      </w:r>
      <w:r w:rsidR="009E475D" w:rsidRPr="00433ABE">
        <w:rPr>
          <w:lang w:eastAsia="en-GB"/>
        </w:rPr>
        <w:tab/>
        <w:t>SS sends uplink scheduling information for each UL HARQ process via NPDCCH DCI format N0 for C_RNTI to schedule the UL RMC according to Table 6.4B.1</w:t>
      </w:r>
      <w:ins w:id="1206" w:author="R&amp;S" w:date="2024-02-29T08:31:00Z">
        <w:r w:rsidR="008B4543" w:rsidRPr="00433ABE">
          <w:t>_1</w:t>
        </w:r>
      </w:ins>
      <w:r w:rsidR="009E475D" w:rsidRPr="00433ABE">
        <w:rPr>
          <w:lang w:eastAsia="en-GB"/>
        </w:rPr>
        <w:t>.4.1-1, since the UE has no payload data to send, the UE transmit uplink MAC padding bits on the UL RMC. (UE should be already transmitting PUMAX after Initial Conditions setting).</w:t>
      </w:r>
    </w:p>
    <w:p w14:paraId="73E9F543" w14:textId="6B6EB32B" w:rsidR="009E475D" w:rsidRPr="00433ABE" w:rsidRDefault="00A23CCE" w:rsidP="009E475D">
      <w:pPr>
        <w:pStyle w:val="B1"/>
        <w:overflowPunct w:val="0"/>
        <w:autoSpaceDE w:val="0"/>
        <w:autoSpaceDN w:val="0"/>
        <w:adjustRightInd w:val="0"/>
        <w:textAlignment w:val="baseline"/>
        <w:rPr>
          <w:lang w:eastAsia="en-GB"/>
        </w:rPr>
      </w:pPr>
      <w:ins w:id="1207" w:author="R&amp;S" w:date="2024-02-20T11:30:00Z">
        <w:r w:rsidRPr="00433ABE">
          <w:rPr>
            <w:lang w:eastAsia="en-GB"/>
          </w:rPr>
          <w:t>4</w:t>
        </w:r>
      </w:ins>
      <w:del w:id="1208" w:author="R&amp;S" w:date="2024-02-19T13:11:00Z">
        <w:r w:rsidR="009E475D" w:rsidRPr="00433ABE" w:rsidDel="00197DE1">
          <w:rPr>
            <w:lang w:eastAsia="en-GB"/>
          </w:rPr>
          <w:delText>6</w:delText>
        </w:r>
      </w:del>
      <w:r w:rsidR="009E475D" w:rsidRPr="00433ABE">
        <w:rPr>
          <w:lang w:eastAsia="en-GB"/>
        </w:rPr>
        <w:t>.</w:t>
      </w:r>
      <w:r w:rsidR="009E475D" w:rsidRPr="00433ABE">
        <w:rPr>
          <w:lang w:eastAsia="en-GB"/>
        </w:rPr>
        <w:tab/>
        <w:t>Set the Downlink signal level to the appropriate REFSENS value defined in Table 7.3B.5-1. For the DL signal, Narrowband IoT OCNG pattern 1 in Annex A.5.3.1 is used.</w:t>
      </w:r>
    </w:p>
    <w:p w14:paraId="71730FE3" w14:textId="7581437B" w:rsidR="009E475D" w:rsidRPr="00433ABE" w:rsidRDefault="00A23CCE" w:rsidP="009E475D">
      <w:pPr>
        <w:pStyle w:val="B1"/>
        <w:overflowPunct w:val="0"/>
        <w:autoSpaceDE w:val="0"/>
        <w:autoSpaceDN w:val="0"/>
        <w:adjustRightInd w:val="0"/>
        <w:textAlignment w:val="baseline"/>
        <w:rPr>
          <w:lang w:eastAsia="en-GB"/>
        </w:rPr>
      </w:pPr>
      <w:ins w:id="1209" w:author="R&amp;S" w:date="2024-02-20T11:30:00Z">
        <w:r w:rsidRPr="00433ABE">
          <w:rPr>
            <w:lang w:eastAsia="en-GB"/>
          </w:rPr>
          <w:t>5</w:t>
        </w:r>
      </w:ins>
      <w:del w:id="1210" w:author="R&amp;S" w:date="2024-02-19T13:11:00Z">
        <w:r w:rsidR="009E475D" w:rsidRPr="00433ABE" w:rsidDel="00197DE1">
          <w:rPr>
            <w:lang w:eastAsia="en-GB"/>
          </w:rPr>
          <w:delText>7</w:delText>
        </w:r>
      </w:del>
      <w:r w:rsidR="009E475D" w:rsidRPr="00433ABE">
        <w:rPr>
          <w:lang w:eastAsia="en-GB"/>
        </w:rPr>
        <w:t>.</w:t>
      </w:r>
      <w:r w:rsidR="009E475D" w:rsidRPr="00433ABE">
        <w:rPr>
          <w:lang w:eastAsia="en-GB"/>
        </w:rPr>
        <w:tab/>
        <w:t xml:space="preserve">Measure the Frequency Error using Global In-Channel Tx-Test (Annex E). </w:t>
      </w:r>
    </w:p>
    <w:p w14:paraId="66355DBD" w14:textId="41A59EB4" w:rsidR="009E475D" w:rsidRPr="00433ABE" w:rsidRDefault="00A23CCE" w:rsidP="009E475D">
      <w:pPr>
        <w:pStyle w:val="B1"/>
        <w:overflowPunct w:val="0"/>
        <w:autoSpaceDE w:val="0"/>
        <w:autoSpaceDN w:val="0"/>
        <w:adjustRightInd w:val="0"/>
        <w:textAlignment w:val="baseline"/>
        <w:rPr>
          <w:lang w:eastAsia="en-GB"/>
        </w:rPr>
      </w:pPr>
      <w:ins w:id="1211" w:author="R&amp;S" w:date="2024-02-20T11:30:00Z">
        <w:r w:rsidRPr="00433ABE">
          <w:rPr>
            <w:lang w:eastAsia="en-GB"/>
          </w:rPr>
          <w:t>6</w:t>
        </w:r>
      </w:ins>
      <w:del w:id="1212" w:author="R&amp;S" w:date="2024-02-19T13:11:00Z">
        <w:r w:rsidR="009E475D" w:rsidRPr="00433ABE" w:rsidDel="00197DE1">
          <w:rPr>
            <w:lang w:eastAsia="en-GB"/>
          </w:rPr>
          <w:delText>8</w:delText>
        </w:r>
      </w:del>
      <w:r w:rsidR="009E475D" w:rsidRPr="00433ABE">
        <w:rPr>
          <w:lang w:eastAsia="en-GB"/>
        </w:rPr>
        <w:t>.</w:t>
      </w:r>
      <w:r w:rsidR="009E475D" w:rsidRPr="00433ABE">
        <w:rPr>
          <w:lang w:eastAsia="en-GB"/>
        </w:rPr>
        <w:tab/>
        <w:t>Repeat from test procedure steps 1-</w:t>
      </w:r>
      <w:ins w:id="1213" w:author="R&amp;S" w:date="2024-02-20T11:30:00Z">
        <w:r w:rsidRPr="00433ABE">
          <w:rPr>
            <w:lang w:eastAsia="en-GB"/>
          </w:rPr>
          <w:t>5</w:t>
        </w:r>
      </w:ins>
      <w:del w:id="1214" w:author="R&amp;S" w:date="2024-02-19T13:20:00Z">
        <w:r w:rsidR="009E475D" w:rsidRPr="00433ABE" w:rsidDel="00410132">
          <w:rPr>
            <w:lang w:eastAsia="en-GB"/>
          </w:rPr>
          <w:delText>7</w:delText>
        </w:r>
      </w:del>
      <w:r w:rsidR="009E475D" w:rsidRPr="00433ABE">
        <w:rPr>
          <w:lang w:eastAsia="en-GB"/>
        </w:rPr>
        <w:t xml:space="preserve"> </w:t>
      </w:r>
      <w:r w:rsidR="009E475D" w:rsidRPr="00433ABE">
        <w:rPr>
          <w:rFonts w:hint="eastAsia"/>
          <w:lang w:eastAsia="en-GB"/>
        </w:rPr>
        <w:t xml:space="preserve">with ephemeris values for maximum positive Doppler </w:t>
      </w:r>
      <w:del w:id="1215" w:author="R&amp;S" w:date="2024-02-19T13:20:00Z">
        <w:r w:rsidR="009E475D" w:rsidRPr="00433ABE" w:rsidDel="00410132">
          <w:rPr>
            <w:rFonts w:hint="eastAsia"/>
            <w:lang w:eastAsia="en-GB"/>
          </w:rPr>
          <w:delText xml:space="preserve">for GSO if UE supports only GSO or both GSO and NGSO satellites and for NGSO (LEO-600) if UE supports only NGSO satellites </w:delText>
        </w:r>
      </w:del>
      <w:del w:id="1216" w:author="R&amp;S" w:date="2024-02-19T17:39:00Z">
        <w:r w:rsidR="009E475D" w:rsidRPr="00433ABE" w:rsidDel="00380096">
          <w:rPr>
            <w:rFonts w:hint="eastAsia"/>
            <w:lang w:eastAsia="en-GB"/>
          </w:rPr>
          <w:delText>replacing ephemeris in step 2 b</w:delText>
        </w:r>
      </w:del>
      <w:del w:id="1217" w:author="R&amp;S" w:date="2024-02-19T17:40:00Z">
        <w:r w:rsidR="009E475D" w:rsidRPr="00433ABE" w:rsidDel="00380096">
          <w:rPr>
            <w:rFonts w:hint="eastAsia"/>
            <w:lang w:eastAsia="en-GB"/>
          </w:rPr>
          <w:delText xml:space="preserve">y </w:delText>
        </w:r>
      </w:del>
      <w:del w:id="1218" w:author="R&amp;S" w:date="2024-02-19T13:40:00Z">
        <w:r w:rsidR="009E475D" w:rsidRPr="00433ABE" w:rsidDel="00D35EC7">
          <w:rPr>
            <w:rFonts w:hint="eastAsia"/>
            <w:lang w:eastAsia="en-GB"/>
          </w:rPr>
          <w:delText>corresponding tables in section 6.4A.1.4.3</w:delText>
        </w:r>
      </w:del>
      <w:ins w:id="1219" w:author="R&amp;S" w:date="2024-02-20T11:33:00Z">
        <w:r w:rsidRPr="00433ABE">
          <w:rPr>
            <w:lang w:eastAsia="en-GB"/>
          </w:rPr>
          <w:t xml:space="preserve">replacing ephemeris in step </w:t>
        </w:r>
        <w:r w:rsidRPr="00433ABE">
          <w:rPr>
            <w:lang w:eastAsia="en-GB"/>
          </w:rPr>
          <w:lastRenderedPageBreak/>
          <w:t>1 by</w:t>
        </w:r>
      </w:ins>
      <w:ins w:id="1220" w:author="R&amp;S" w:date="2024-02-19T17:40:00Z">
        <w:r w:rsidR="00380096" w:rsidRPr="00433ABE">
          <w:rPr>
            <w:lang w:eastAsia="en-GB"/>
          </w:rPr>
          <w:t xml:space="preserve"> </w:t>
        </w:r>
      </w:ins>
      <w:ins w:id="1221" w:author="R&amp;S" w:date="2024-02-19T13:41:00Z">
        <w:r w:rsidR="00213E17" w:rsidRPr="00433ABE">
          <w:rPr>
            <w:lang w:eastAsia="en-GB"/>
          </w:rPr>
          <w:t>Table 6.4B.1</w:t>
        </w:r>
      </w:ins>
      <w:ins w:id="1222" w:author="R&amp;S" w:date="2024-02-29T08:32:00Z">
        <w:r w:rsidR="008B4543" w:rsidRPr="00433ABE">
          <w:t>_1</w:t>
        </w:r>
      </w:ins>
      <w:ins w:id="1223" w:author="R&amp;S" w:date="2024-02-19T13:41:00Z">
        <w:r w:rsidR="00213E17" w:rsidRPr="00433ABE">
          <w:rPr>
            <w:lang w:eastAsia="en-GB"/>
          </w:rPr>
          <w:t>.4.3-1a</w:t>
        </w:r>
      </w:ins>
      <w:r w:rsidR="009E475D" w:rsidRPr="00433ABE">
        <w:rPr>
          <w:lang w:eastAsia="en-GB"/>
        </w:rPr>
        <w:t xml:space="preserve">. Test system shall send same SIB31-NB information during </w:t>
      </w:r>
      <w:del w:id="1224" w:author="R&amp;S" w:date="2024-02-20T11:36:00Z">
        <w:r w:rsidR="009E475D" w:rsidRPr="00433ABE" w:rsidDel="0091059A">
          <w:rPr>
            <w:lang w:eastAsia="en-GB"/>
          </w:rPr>
          <w:delText xml:space="preserve">this </w:delText>
        </w:r>
      </w:del>
      <w:ins w:id="1225" w:author="R&amp;S" w:date="2024-02-20T11:36:00Z">
        <w:r w:rsidR="0091059A" w:rsidRPr="00433ABE">
          <w:rPr>
            <w:lang w:eastAsia="en-GB"/>
          </w:rPr>
          <w:t xml:space="preserve">the </w:t>
        </w:r>
      </w:ins>
      <w:r w:rsidR="009E475D" w:rsidRPr="00433ABE">
        <w:rPr>
          <w:lang w:eastAsia="en-GB"/>
        </w:rPr>
        <w:t xml:space="preserve">duration of </w:t>
      </w:r>
      <w:del w:id="1226" w:author="R&amp;S" w:date="2024-02-20T11:36:00Z">
        <w:r w:rsidR="009E475D" w:rsidRPr="00433ABE" w:rsidDel="0091059A">
          <w:rPr>
            <w:lang w:eastAsia="en-GB"/>
          </w:rPr>
          <w:delText xml:space="preserve">each </w:delText>
        </w:r>
      </w:del>
      <w:ins w:id="1227" w:author="R&amp;S" w:date="2024-02-20T11:36:00Z">
        <w:r w:rsidR="0091059A" w:rsidRPr="00433ABE">
          <w:rPr>
            <w:lang w:eastAsia="en-GB"/>
          </w:rPr>
          <w:t xml:space="preserve">this </w:t>
        </w:r>
      </w:ins>
      <w:r w:rsidR="009E475D" w:rsidRPr="00433ABE">
        <w:rPr>
          <w:lang w:eastAsia="en-GB"/>
        </w:rPr>
        <w:t>frequency error measurement</w:t>
      </w:r>
    </w:p>
    <w:p w14:paraId="285A199E" w14:textId="09C64825" w:rsidR="009E475D" w:rsidRPr="00433ABE" w:rsidRDefault="00A23CCE" w:rsidP="009E475D">
      <w:pPr>
        <w:pStyle w:val="B1"/>
        <w:overflowPunct w:val="0"/>
        <w:autoSpaceDE w:val="0"/>
        <w:autoSpaceDN w:val="0"/>
        <w:adjustRightInd w:val="0"/>
        <w:textAlignment w:val="baseline"/>
        <w:rPr>
          <w:lang w:eastAsia="en-GB"/>
        </w:rPr>
      </w:pPr>
      <w:ins w:id="1228" w:author="R&amp;S" w:date="2024-02-20T11:31:00Z">
        <w:r w:rsidRPr="00433ABE">
          <w:rPr>
            <w:lang w:eastAsia="en-GB"/>
          </w:rPr>
          <w:t>7</w:t>
        </w:r>
      </w:ins>
      <w:del w:id="1229" w:author="R&amp;S" w:date="2024-02-19T13:11:00Z">
        <w:r w:rsidR="009E475D" w:rsidRPr="00433ABE" w:rsidDel="00197DE1">
          <w:rPr>
            <w:lang w:eastAsia="en-GB"/>
          </w:rPr>
          <w:delText>9</w:delText>
        </w:r>
      </w:del>
      <w:r w:rsidR="009E475D" w:rsidRPr="00433ABE">
        <w:rPr>
          <w:lang w:eastAsia="en-GB"/>
        </w:rPr>
        <w:t>.</w:t>
      </w:r>
      <w:r w:rsidR="009E475D" w:rsidRPr="00433ABE">
        <w:rPr>
          <w:rFonts w:hint="eastAsia"/>
          <w:lang w:eastAsia="en-GB"/>
        </w:rPr>
        <w:t xml:space="preserve"> Repeat from test procedure steps 1-</w:t>
      </w:r>
      <w:ins w:id="1230" w:author="R&amp;S" w:date="2024-02-20T11:31:00Z">
        <w:r w:rsidRPr="00433ABE">
          <w:rPr>
            <w:lang w:eastAsia="en-GB"/>
          </w:rPr>
          <w:t>5</w:t>
        </w:r>
      </w:ins>
      <w:del w:id="1231" w:author="R&amp;S" w:date="2024-02-19T13:21:00Z">
        <w:r w:rsidR="009E475D" w:rsidRPr="00433ABE" w:rsidDel="00410132">
          <w:rPr>
            <w:lang w:eastAsia="en-GB"/>
          </w:rPr>
          <w:delText>7</w:delText>
        </w:r>
      </w:del>
      <w:r w:rsidR="009E475D" w:rsidRPr="00433ABE">
        <w:rPr>
          <w:rFonts w:hint="eastAsia"/>
          <w:lang w:eastAsia="en-GB"/>
        </w:rPr>
        <w:t xml:space="preserve"> with ephemeris values for maximum negative Doppler </w:t>
      </w:r>
      <w:del w:id="1232" w:author="R&amp;S" w:date="2024-02-19T13:20:00Z">
        <w:r w:rsidR="009E475D" w:rsidRPr="00433ABE" w:rsidDel="00410132">
          <w:rPr>
            <w:rFonts w:hint="eastAsia"/>
            <w:lang w:eastAsia="en-GB"/>
          </w:rPr>
          <w:delText xml:space="preserve">for GSO if UE supports only GSO or both GSO and NGSO satellites and for NGSO (LEO-600) if UE supports only NGSO </w:delText>
        </w:r>
        <w:r w:rsidR="009E475D" w:rsidRPr="00433ABE" w:rsidDel="00410132">
          <w:rPr>
            <w:lang w:eastAsia="en-GB"/>
          </w:rPr>
          <w:delText xml:space="preserve">satellites </w:delText>
        </w:r>
      </w:del>
      <w:del w:id="1233" w:author="R&amp;S" w:date="2024-02-20T09:04:00Z">
        <w:r w:rsidR="009E475D" w:rsidRPr="00433ABE" w:rsidDel="0016199A">
          <w:rPr>
            <w:lang w:eastAsia="en-GB"/>
          </w:rPr>
          <w:delText xml:space="preserve">replacing ephemeris in step 2 by </w:delText>
        </w:r>
      </w:del>
      <w:del w:id="1234" w:author="R&amp;S" w:date="2024-02-19T13:42:00Z">
        <w:r w:rsidR="009E475D" w:rsidRPr="00433ABE" w:rsidDel="00213E17">
          <w:rPr>
            <w:lang w:eastAsia="en-GB"/>
          </w:rPr>
          <w:delText>corresponding tables in section 6.4A.1.4.3</w:delText>
        </w:r>
      </w:del>
      <w:ins w:id="1235" w:author="R&amp;S" w:date="2024-02-20T11:33:00Z">
        <w:r w:rsidRPr="00433ABE">
          <w:rPr>
            <w:lang w:eastAsia="en-GB"/>
          </w:rPr>
          <w:t>replacing ephemeris in step 1 by</w:t>
        </w:r>
      </w:ins>
      <w:ins w:id="1236" w:author="R&amp;S" w:date="2024-02-19T17:40:00Z">
        <w:r w:rsidR="00380096" w:rsidRPr="00433ABE">
          <w:rPr>
            <w:lang w:eastAsia="en-GB"/>
          </w:rPr>
          <w:t xml:space="preserve"> </w:t>
        </w:r>
      </w:ins>
      <w:ins w:id="1237" w:author="R&amp;S" w:date="2024-02-19T13:42:00Z">
        <w:r w:rsidR="00213E17" w:rsidRPr="00433ABE">
          <w:rPr>
            <w:lang w:eastAsia="en-GB"/>
          </w:rPr>
          <w:t>Table 6.4B.1</w:t>
        </w:r>
      </w:ins>
      <w:ins w:id="1238" w:author="R&amp;S" w:date="2024-02-29T08:32:00Z">
        <w:r w:rsidR="008B4543" w:rsidRPr="00433ABE">
          <w:t>_1</w:t>
        </w:r>
      </w:ins>
      <w:ins w:id="1239" w:author="R&amp;S" w:date="2024-02-19T13:42:00Z">
        <w:r w:rsidR="00213E17" w:rsidRPr="00433ABE">
          <w:rPr>
            <w:lang w:eastAsia="en-GB"/>
          </w:rPr>
          <w:t>.4.3-2a</w:t>
        </w:r>
      </w:ins>
      <w:r w:rsidR="009E475D" w:rsidRPr="00433ABE">
        <w:rPr>
          <w:lang w:eastAsia="en-GB"/>
        </w:rPr>
        <w:t>.</w:t>
      </w:r>
      <w:r w:rsidR="009E475D" w:rsidRPr="00433ABE">
        <w:rPr>
          <w:rFonts w:hint="eastAsia"/>
          <w:lang w:eastAsia="en-GB"/>
        </w:rPr>
        <w:t xml:space="preserve"> Test system shall send same SIB31</w:t>
      </w:r>
      <w:r w:rsidR="009E475D" w:rsidRPr="00433ABE">
        <w:rPr>
          <w:lang w:eastAsia="en-GB"/>
        </w:rPr>
        <w:t>-NB</w:t>
      </w:r>
      <w:r w:rsidR="009E475D" w:rsidRPr="00433ABE">
        <w:rPr>
          <w:rFonts w:hint="eastAsia"/>
          <w:lang w:eastAsia="en-GB"/>
        </w:rPr>
        <w:t xml:space="preserve"> information during the duration of </w:t>
      </w:r>
      <w:del w:id="1240" w:author="R&amp;S" w:date="2024-02-20T11:37:00Z">
        <w:r w:rsidR="009E475D" w:rsidRPr="00433ABE" w:rsidDel="0091059A">
          <w:rPr>
            <w:lang w:eastAsia="en-GB"/>
          </w:rPr>
          <w:delText xml:space="preserve">each </w:delText>
        </w:r>
      </w:del>
      <w:ins w:id="1241" w:author="R&amp;S" w:date="2024-02-20T11:37:00Z">
        <w:r w:rsidR="0091059A" w:rsidRPr="00433ABE">
          <w:rPr>
            <w:lang w:eastAsia="en-GB"/>
          </w:rPr>
          <w:t>this</w:t>
        </w:r>
        <w:r w:rsidR="0091059A" w:rsidRPr="00433ABE">
          <w:rPr>
            <w:rFonts w:hint="eastAsia"/>
            <w:lang w:eastAsia="en-GB"/>
          </w:rPr>
          <w:t xml:space="preserve"> </w:t>
        </w:r>
      </w:ins>
      <w:r w:rsidR="009E475D" w:rsidRPr="00433ABE">
        <w:rPr>
          <w:rFonts w:hint="eastAsia"/>
          <w:lang w:eastAsia="en-GB"/>
        </w:rPr>
        <w:t>frequency error measurement.</w:t>
      </w:r>
    </w:p>
    <w:p w14:paraId="239582D7" w14:textId="16CA645F" w:rsidR="009E475D" w:rsidRPr="00433ABE" w:rsidRDefault="00A23CCE" w:rsidP="009E475D">
      <w:pPr>
        <w:pStyle w:val="B1"/>
        <w:overflowPunct w:val="0"/>
        <w:autoSpaceDE w:val="0"/>
        <w:autoSpaceDN w:val="0"/>
        <w:adjustRightInd w:val="0"/>
        <w:textAlignment w:val="baseline"/>
        <w:rPr>
          <w:lang w:eastAsia="en-GB"/>
        </w:rPr>
      </w:pPr>
      <w:ins w:id="1242" w:author="R&amp;S" w:date="2024-02-20T11:31:00Z">
        <w:r w:rsidRPr="00433ABE">
          <w:rPr>
            <w:lang w:eastAsia="en-GB"/>
          </w:rPr>
          <w:t>8</w:t>
        </w:r>
      </w:ins>
      <w:del w:id="1243" w:author="R&amp;S" w:date="2024-02-19T13:12:00Z">
        <w:r w:rsidR="009E475D" w:rsidRPr="00433ABE" w:rsidDel="00197DE1">
          <w:rPr>
            <w:lang w:eastAsia="en-GB"/>
          </w:rPr>
          <w:delText>10</w:delText>
        </w:r>
      </w:del>
      <w:r w:rsidR="009E475D" w:rsidRPr="00433ABE">
        <w:rPr>
          <w:lang w:eastAsia="en-GB"/>
        </w:rPr>
        <w:t>.</w:t>
      </w:r>
      <w:r w:rsidR="009E475D" w:rsidRPr="00433ABE">
        <w:rPr>
          <w:lang w:eastAsia="en-GB"/>
        </w:rPr>
        <w:tab/>
        <w:t>Repeat from test procedure steps 1-</w:t>
      </w:r>
      <w:ins w:id="1244" w:author="R&amp;S" w:date="2024-02-20T11:31:00Z">
        <w:r w:rsidRPr="00433ABE">
          <w:rPr>
            <w:lang w:eastAsia="en-GB"/>
          </w:rPr>
          <w:t>5</w:t>
        </w:r>
      </w:ins>
      <w:del w:id="1245" w:author="R&amp;S" w:date="2024-02-19T13:21:00Z">
        <w:r w:rsidR="009E475D" w:rsidRPr="00433ABE" w:rsidDel="00410132">
          <w:rPr>
            <w:lang w:eastAsia="en-GB"/>
          </w:rPr>
          <w:delText>7</w:delText>
        </w:r>
      </w:del>
      <w:r w:rsidR="009E475D" w:rsidRPr="00433ABE">
        <w:rPr>
          <w:lang w:eastAsia="en-GB"/>
        </w:rPr>
        <w:t xml:space="preserve"> </w:t>
      </w:r>
      <w:r w:rsidR="009E475D" w:rsidRPr="00433ABE">
        <w:rPr>
          <w:rFonts w:hint="eastAsia"/>
          <w:lang w:eastAsia="en-GB"/>
        </w:rPr>
        <w:t xml:space="preserve">with ephemeris values for half of maximum positive Doppler </w:t>
      </w:r>
      <w:del w:id="1246" w:author="R&amp;S" w:date="2024-02-19T13:42:00Z">
        <w:r w:rsidR="009E475D" w:rsidRPr="00433ABE" w:rsidDel="00213E17">
          <w:rPr>
            <w:lang w:eastAsia="en-GB"/>
          </w:rPr>
          <w:delText xml:space="preserve">if UE supports only GSO or both GSO and NGSO satellites and for NGSO (LEO-600) if UE supports only NGSO satellites </w:delText>
        </w:r>
      </w:del>
      <w:del w:id="1247" w:author="R&amp;S" w:date="2024-02-20T09:04:00Z">
        <w:r w:rsidR="009E475D" w:rsidRPr="00433ABE" w:rsidDel="0016199A">
          <w:rPr>
            <w:lang w:eastAsia="en-GB"/>
          </w:rPr>
          <w:delText xml:space="preserve">replacing ephemeris in step 2 by </w:delText>
        </w:r>
      </w:del>
      <w:del w:id="1248" w:author="R&amp;S" w:date="2024-02-19T13:42:00Z">
        <w:r w:rsidR="009E475D" w:rsidRPr="00433ABE" w:rsidDel="00213E17">
          <w:rPr>
            <w:lang w:eastAsia="en-GB"/>
          </w:rPr>
          <w:delText>corresponding tables in section 6.4A.1.4.3</w:delText>
        </w:r>
      </w:del>
      <w:ins w:id="1249" w:author="R&amp;S" w:date="2024-02-20T11:33:00Z">
        <w:r w:rsidRPr="00433ABE">
          <w:rPr>
            <w:lang w:eastAsia="en-GB"/>
          </w:rPr>
          <w:t>replacing ephemeris in step 1 by</w:t>
        </w:r>
      </w:ins>
      <w:ins w:id="1250" w:author="R&amp;S" w:date="2024-02-19T17:40:00Z">
        <w:r w:rsidR="00380096" w:rsidRPr="00433ABE">
          <w:rPr>
            <w:lang w:eastAsia="en-GB"/>
          </w:rPr>
          <w:t xml:space="preserve"> </w:t>
        </w:r>
      </w:ins>
      <w:ins w:id="1251" w:author="R&amp;S" w:date="2024-02-19T13:42:00Z">
        <w:r w:rsidR="00213E17" w:rsidRPr="00433ABE">
          <w:rPr>
            <w:lang w:eastAsia="en-GB"/>
          </w:rPr>
          <w:t>Tab</w:t>
        </w:r>
      </w:ins>
      <w:ins w:id="1252" w:author="R&amp;S" w:date="2024-02-19T13:43:00Z">
        <w:r w:rsidR="00213E17" w:rsidRPr="00433ABE">
          <w:rPr>
            <w:lang w:eastAsia="en-GB"/>
          </w:rPr>
          <w:t>le 6.4B.1</w:t>
        </w:r>
      </w:ins>
      <w:ins w:id="1253" w:author="R&amp;S" w:date="2024-02-29T08:32:00Z">
        <w:r w:rsidR="008B4543" w:rsidRPr="00433ABE">
          <w:t>_1</w:t>
        </w:r>
      </w:ins>
      <w:ins w:id="1254" w:author="R&amp;S" w:date="2024-02-19T13:43:00Z">
        <w:r w:rsidR="00213E17" w:rsidRPr="00433ABE">
          <w:rPr>
            <w:lang w:eastAsia="en-GB"/>
          </w:rPr>
          <w:t>.4.3-3a</w:t>
        </w:r>
      </w:ins>
      <w:r w:rsidR="009E475D" w:rsidRPr="00433ABE">
        <w:rPr>
          <w:rFonts w:hint="eastAsia"/>
          <w:lang w:eastAsia="en-GB"/>
        </w:rPr>
        <w:t>.</w:t>
      </w:r>
      <w:r w:rsidR="009E475D" w:rsidRPr="00433ABE">
        <w:rPr>
          <w:lang w:eastAsia="en-GB"/>
        </w:rPr>
        <w:t xml:space="preserve"> Test system shall send same SIB31-NB information during </w:t>
      </w:r>
      <w:del w:id="1255" w:author="R&amp;S" w:date="2024-02-20T11:37:00Z">
        <w:r w:rsidR="009E475D" w:rsidRPr="00433ABE" w:rsidDel="0091059A">
          <w:rPr>
            <w:lang w:eastAsia="en-GB"/>
          </w:rPr>
          <w:delText xml:space="preserve">this </w:delText>
        </w:r>
      </w:del>
      <w:ins w:id="1256" w:author="R&amp;S" w:date="2024-02-20T11:37:00Z">
        <w:r w:rsidR="0091059A" w:rsidRPr="00433ABE">
          <w:rPr>
            <w:lang w:eastAsia="en-GB"/>
          </w:rPr>
          <w:t xml:space="preserve">the </w:t>
        </w:r>
      </w:ins>
      <w:r w:rsidR="009E475D" w:rsidRPr="00433ABE">
        <w:rPr>
          <w:lang w:eastAsia="en-GB"/>
        </w:rPr>
        <w:t xml:space="preserve">duration of </w:t>
      </w:r>
      <w:del w:id="1257" w:author="R&amp;S" w:date="2024-02-20T11:37:00Z">
        <w:r w:rsidR="009E475D" w:rsidRPr="00433ABE" w:rsidDel="0091059A">
          <w:rPr>
            <w:lang w:eastAsia="en-GB"/>
          </w:rPr>
          <w:delText xml:space="preserve">each </w:delText>
        </w:r>
      </w:del>
      <w:ins w:id="1258" w:author="R&amp;S" w:date="2024-02-20T11:37:00Z">
        <w:r w:rsidR="0091059A" w:rsidRPr="00433ABE">
          <w:rPr>
            <w:lang w:eastAsia="en-GB"/>
          </w:rPr>
          <w:t xml:space="preserve">this </w:t>
        </w:r>
      </w:ins>
      <w:r w:rsidR="009E475D" w:rsidRPr="00433ABE">
        <w:rPr>
          <w:lang w:eastAsia="en-GB"/>
        </w:rPr>
        <w:t>frequency error measurement</w:t>
      </w:r>
    </w:p>
    <w:p w14:paraId="39C92DAD" w14:textId="7EBF367A" w:rsidR="009E475D" w:rsidRPr="00433ABE" w:rsidDel="00410132" w:rsidRDefault="009E475D" w:rsidP="009E475D">
      <w:pPr>
        <w:pStyle w:val="B1"/>
        <w:overflowPunct w:val="0"/>
        <w:autoSpaceDE w:val="0"/>
        <w:autoSpaceDN w:val="0"/>
        <w:adjustRightInd w:val="0"/>
        <w:textAlignment w:val="baseline"/>
        <w:rPr>
          <w:del w:id="1259" w:author="R&amp;S" w:date="2024-02-19T13:21:00Z"/>
          <w:lang w:eastAsia="en-GB"/>
        </w:rPr>
      </w:pPr>
      <w:del w:id="1260" w:author="R&amp;S" w:date="2024-02-19T13:12:00Z">
        <w:r w:rsidRPr="00433ABE" w:rsidDel="00197DE1">
          <w:rPr>
            <w:lang w:eastAsia="en-GB"/>
          </w:rPr>
          <w:delText>11</w:delText>
        </w:r>
      </w:del>
      <w:del w:id="1261" w:author="R&amp;S" w:date="2024-02-19T13:21:00Z">
        <w:r w:rsidRPr="00433ABE" w:rsidDel="00410132">
          <w:rPr>
            <w:lang w:eastAsia="en-GB"/>
          </w:rPr>
          <w:delText>.</w:delText>
        </w:r>
        <w:r w:rsidRPr="00433ABE" w:rsidDel="00410132">
          <w:rPr>
            <w:lang w:eastAsia="en-GB"/>
          </w:rPr>
          <w:tab/>
          <w:delText>In case the UE supports both GSO and NGSO satellites, repeat test procedure steps 8-10 for NGSO (LEO-600)</w:delText>
        </w:r>
      </w:del>
    </w:p>
    <w:p w14:paraId="75EA08D5" w14:textId="77777777" w:rsidR="009E475D" w:rsidRPr="00433ABE" w:rsidRDefault="009E475D" w:rsidP="009E475D">
      <w:pPr>
        <w:pStyle w:val="NO"/>
        <w:rPr>
          <w:lang w:eastAsia="zh-TW"/>
        </w:rPr>
      </w:pPr>
      <w:r w:rsidRPr="00433ABE">
        <w:t>NOTE 1:</w:t>
      </w:r>
      <w:r w:rsidRPr="00433ABE">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33ABE">
        <w:t>CIoT</w:t>
      </w:r>
      <w:proofErr w:type="spellEnd"/>
      <w:r w:rsidRPr="00433ABE">
        <w:t xml:space="preserve"> Optimisation according to TS 36.508 [12] clause 8.1.5 using the appropriate UL subcarrier spacing in Random Access Response message.</w:t>
      </w:r>
    </w:p>
    <w:p w14:paraId="2E61BC0E" w14:textId="3FA099FC" w:rsidR="009E475D" w:rsidRPr="00433ABE" w:rsidDel="00182CBD" w:rsidRDefault="009E475D" w:rsidP="009E475D">
      <w:pPr>
        <w:rPr>
          <w:del w:id="1262" w:author="R&amp;S" w:date="2024-02-20T11:41:00Z"/>
          <w:b/>
          <w:bCs/>
        </w:rPr>
      </w:pPr>
    </w:p>
    <w:p w14:paraId="7678357B" w14:textId="5FF5F3C7" w:rsidR="009E475D" w:rsidRPr="00433ABE" w:rsidRDefault="009E475D" w:rsidP="009E475D">
      <w:pPr>
        <w:pStyle w:val="H6"/>
      </w:pPr>
      <w:r w:rsidRPr="00433ABE">
        <w:t>6.4B.1</w:t>
      </w:r>
      <w:ins w:id="1263" w:author="R&amp;S" w:date="2024-02-29T08:30:00Z">
        <w:r w:rsidR="008B4543" w:rsidRPr="00433ABE">
          <w:t>_1</w:t>
        </w:r>
      </w:ins>
      <w:r w:rsidRPr="00433ABE">
        <w:t>.4.3</w:t>
      </w:r>
      <w:r w:rsidRPr="00433ABE">
        <w:tab/>
        <w:t>Message contents</w:t>
      </w:r>
    </w:p>
    <w:p w14:paraId="7CA8AC10" w14:textId="77777777" w:rsidR="009E475D" w:rsidRPr="00433ABE" w:rsidRDefault="009E475D" w:rsidP="009E475D">
      <w:pPr>
        <w:rPr>
          <w:color w:val="000000" w:themeColor="text1"/>
        </w:rPr>
      </w:pPr>
      <w:r w:rsidRPr="00433ABE">
        <w:t>Message contents are according to TS 36.508 [12</w:t>
      </w:r>
      <w:r w:rsidRPr="00433ABE">
        <w:rPr>
          <w:color w:val="000000" w:themeColor="text1"/>
        </w:rPr>
        <w:t xml:space="preserve">] subclause </w:t>
      </w:r>
      <w:r w:rsidRPr="00433ABE">
        <w:rPr>
          <w:color w:val="000000" w:themeColor="text1"/>
          <w:lang w:eastAsia="zh-TW"/>
        </w:rPr>
        <w:t>8.1.6</w:t>
      </w:r>
      <w:r w:rsidRPr="00433ABE">
        <w:rPr>
          <w:color w:val="000000" w:themeColor="text1"/>
        </w:rPr>
        <w:t xml:space="preserve"> and 5.6.2</w:t>
      </w:r>
    </w:p>
    <w:p w14:paraId="6DDDCFBB" w14:textId="63B5CA1A" w:rsidR="009E475D" w:rsidRPr="00433ABE" w:rsidRDefault="009E475D" w:rsidP="009E475D">
      <w:pPr>
        <w:pStyle w:val="TH"/>
        <w:rPr>
          <w:color w:val="000000" w:themeColor="text1"/>
        </w:rPr>
      </w:pPr>
      <w:r w:rsidRPr="00433ABE">
        <w:rPr>
          <w:color w:val="000000" w:themeColor="text1"/>
          <w:lang w:eastAsia="en-GB"/>
        </w:rPr>
        <w:t>Table 6.4B.1</w:t>
      </w:r>
      <w:ins w:id="1264" w:author="R&amp;S" w:date="2024-02-29T08:32:00Z">
        <w:r w:rsidR="008B4543" w:rsidRPr="00433ABE">
          <w:rPr>
            <w:color w:val="000000" w:themeColor="text1"/>
            <w:lang w:eastAsia="en-GB"/>
          </w:rPr>
          <w:t>_1</w:t>
        </w:r>
      </w:ins>
      <w:r w:rsidRPr="00433ABE">
        <w:rPr>
          <w:color w:val="000000" w:themeColor="text1"/>
          <w:lang w:eastAsia="en-GB"/>
        </w:rPr>
        <w:t>.4.3-1a:</w:t>
      </w:r>
      <w:r w:rsidRPr="00433ABE">
        <w:rPr>
          <w:b w:val="0"/>
          <w:bCs/>
          <w:color w:val="000000" w:themeColor="text1"/>
          <w:lang w:eastAsia="en-GB"/>
        </w:rPr>
        <w:t xml:space="preserve"> </w:t>
      </w:r>
      <w:r w:rsidRPr="00433ABE">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02C9E8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24C1" w14:textId="00A50FFB" w:rsidR="009E475D" w:rsidRPr="00433ABE" w:rsidRDefault="009E475D" w:rsidP="009E475D">
            <w:pPr>
              <w:pStyle w:val="TAH"/>
              <w:jc w:val="left"/>
              <w:rPr>
                <w:b w:val="0"/>
                <w:color w:val="000000" w:themeColor="text1"/>
                <w:lang w:eastAsia="en-GB"/>
              </w:rPr>
            </w:pPr>
            <w:r w:rsidRPr="00433ABE">
              <w:rPr>
                <w:b w:val="0"/>
                <w:bCs/>
                <w:color w:val="000000" w:themeColor="text1"/>
                <w:lang w:eastAsia="en-GB"/>
              </w:rPr>
              <w:t xml:space="preserve">Derivation Path: TS 36.508 </w:t>
            </w:r>
            <w:ins w:id="1265" w:author="R&amp;S" w:date="2024-02-27T07:59:00Z">
              <w:r w:rsidR="00AB50E9" w:rsidRPr="00433ABE">
                <w:rPr>
                  <w:b w:val="0"/>
                  <w:bCs/>
                  <w:color w:val="000000" w:themeColor="text1"/>
                  <w:lang w:eastAsia="en-GB"/>
                </w:rPr>
                <w:t xml:space="preserve">[12] </w:t>
              </w:r>
            </w:ins>
            <w:r w:rsidRPr="00433ABE">
              <w:rPr>
                <w:b w:val="0"/>
                <w:bCs/>
                <w:color w:val="000000" w:themeColor="text1"/>
                <w:lang w:eastAsia="en-GB"/>
              </w:rPr>
              <w:t xml:space="preserve">Table </w:t>
            </w:r>
            <w:r w:rsidRPr="00433ABE">
              <w:rPr>
                <w:b w:val="0"/>
                <w:bCs/>
                <w:color w:val="000000" w:themeColor="text1"/>
              </w:rPr>
              <w:t>8.2.2.1.3-1</w:t>
            </w:r>
          </w:p>
        </w:tc>
      </w:tr>
      <w:tr w:rsidR="009E475D" w:rsidRPr="00433ABE" w14:paraId="797EF95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E9E0B" w14:textId="77777777" w:rsidR="009E475D" w:rsidRPr="00433ABE" w:rsidRDefault="009E475D" w:rsidP="009E475D">
            <w:pPr>
              <w:pStyle w:val="TAH"/>
              <w:rPr>
                <w:bCs/>
                <w:color w:val="000000" w:themeColor="text1"/>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31C3E5"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350601"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3417B9"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1E74ED3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12081"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B8C5DC"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8B7053"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0ED1B" w14:textId="77777777" w:rsidR="009E475D" w:rsidRPr="00433ABE" w:rsidRDefault="009E475D" w:rsidP="009E475D">
            <w:pPr>
              <w:pStyle w:val="TAL"/>
              <w:rPr>
                <w:color w:val="000000" w:themeColor="text1"/>
                <w:lang w:eastAsia="en-GB"/>
              </w:rPr>
            </w:pPr>
          </w:p>
        </w:tc>
      </w:tr>
      <w:tr w:rsidR="009E475D" w:rsidRPr="00433ABE" w14:paraId="5071976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C361D"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74AAAF"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C4E598"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F952" w14:textId="77777777" w:rsidR="009E475D" w:rsidRPr="00433ABE" w:rsidRDefault="009E475D" w:rsidP="009E475D">
            <w:pPr>
              <w:pStyle w:val="TAL"/>
              <w:rPr>
                <w:color w:val="000000" w:themeColor="text1"/>
              </w:rPr>
            </w:pPr>
          </w:p>
        </w:tc>
      </w:tr>
      <w:tr w:rsidR="009E475D" w:rsidRPr="00433ABE" w14:paraId="5AA64F8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B2C3B"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6CA208"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90FB80"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D3B3D" w14:textId="77777777" w:rsidR="009E475D" w:rsidRPr="00433ABE" w:rsidRDefault="009E475D" w:rsidP="009E475D">
            <w:pPr>
              <w:pStyle w:val="TAL"/>
              <w:rPr>
                <w:color w:val="000000" w:themeColor="text1"/>
                <w:lang w:eastAsia="en-GB"/>
              </w:rPr>
            </w:pPr>
          </w:p>
        </w:tc>
      </w:tr>
      <w:tr w:rsidR="009E475D" w:rsidRPr="00433ABE" w14:paraId="727E27C5"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BD7F"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E092D7"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E3CE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23ABB0" w14:textId="77777777" w:rsidR="009E475D" w:rsidRPr="00433ABE" w:rsidRDefault="009E475D" w:rsidP="009E475D">
            <w:pPr>
              <w:rPr>
                <w:i/>
                <w:iCs/>
                <w:color w:val="000000" w:themeColor="text1"/>
                <w:lang w:eastAsia="en-GB"/>
              </w:rPr>
            </w:pPr>
          </w:p>
        </w:tc>
      </w:tr>
      <w:tr w:rsidR="009E475D" w:rsidRPr="00433ABE" w14:paraId="7CCFC6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8B08B"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29A7A0" w14:textId="77777777" w:rsidR="009E475D" w:rsidRPr="00433ABE" w:rsidRDefault="009E475D" w:rsidP="009E475D">
            <w:pPr>
              <w:pStyle w:val="TAL"/>
              <w:rPr>
                <w:color w:val="000000" w:themeColor="text1"/>
                <w:sz w:val="20"/>
              </w:rPr>
            </w:pPr>
            <w:r w:rsidRPr="00433ABE">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08AF4"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F86B6" w14:textId="77777777" w:rsidR="009E475D" w:rsidRPr="00433ABE" w:rsidRDefault="009E475D" w:rsidP="009E475D">
            <w:pPr>
              <w:pStyle w:val="TAL"/>
              <w:rPr>
                <w:color w:val="000000" w:themeColor="text1"/>
                <w:lang w:eastAsia="en-GB"/>
              </w:rPr>
            </w:pPr>
          </w:p>
        </w:tc>
      </w:tr>
      <w:tr w:rsidR="009E475D" w:rsidRPr="00433ABE" w14:paraId="5DC4E4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7CEDE"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C7F264" w14:textId="77777777" w:rsidR="009E475D" w:rsidRPr="00433ABE" w:rsidRDefault="009E475D" w:rsidP="009E475D">
            <w:pPr>
              <w:pStyle w:val="TAL"/>
              <w:rPr>
                <w:color w:val="000000" w:themeColor="text1"/>
              </w:rPr>
            </w:pPr>
            <w:r w:rsidRPr="00433ABE">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AAB4B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33715" w14:textId="77777777" w:rsidR="009E475D" w:rsidRPr="00433ABE" w:rsidRDefault="009E475D" w:rsidP="009E475D">
            <w:pPr>
              <w:pStyle w:val="TAL"/>
              <w:rPr>
                <w:color w:val="000000" w:themeColor="text1"/>
                <w:lang w:eastAsia="en-GB"/>
              </w:rPr>
            </w:pPr>
          </w:p>
        </w:tc>
      </w:tr>
      <w:tr w:rsidR="009E475D" w:rsidRPr="00433ABE" w14:paraId="1C60DCB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9A56A"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CBC75A" w14:textId="77777777" w:rsidR="009E475D" w:rsidRPr="00433ABE" w:rsidRDefault="009E475D" w:rsidP="009E475D">
            <w:pPr>
              <w:pStyle w:val="TAL"/>
              <w:rPr>
                <w:color w:val="000000" w:themeColor="text1"/>
              </w:rPr>
            </w:pPr>
            <w:r w:rsidRPr="00433ABE">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AB742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92E4D1" w14:textId="77777777" w:rsidR="009E475D" w:rsidRPr="00433ABE" w:rsidRDefault="009E475D" w:rsidP="009E475D">
            <w:pPr>
              <w:pStyle w:val="TAL"/>
              <w:rPr>
                <w:color w:val="000000" w:themeColor="text1"/>
                <w:lang w:eastAsia="en-GB"/>
              </w:rPr>
            </w:pPr>
          </w:p>
        </w:tc>
      </w:tr>
      <w:tr w:rsidR="009E475D" w:rsidRPr="00433ABE" w14:paraId="1F425D3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9066"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37CEF" w14:textId="77777777" w:rsidR="009E475D" w:rsidRPr="00433ABE" w:rsidRDefault="009E475D" w:rsidP="009E475D">
            <w:pPr>
              <w:pStyle w:val="TAL"/>
              <w:rPr>
                <w:color w:val="000000" w:themeColor="text1"/>
              </w:rPr>
            </w:pPr>
            <w:r w:rsidRPr="00433ABE">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CBB8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E34105" w14:textId="77777777" w:rsidR="009E475D" w:rsidRPr="00433ABE" w:rsidRDefault="009E475D" w:rsidP="009E475D">
            <w:pPr>
              <w:pStyle w:val="TAL"/>
              <w:rPr>
                <w:color w:val="000000" w:themeColor="text1"/>
                <w:lang w:eastAsia="en-GB"/>
              </w:rPr>
            </w:pPr>
          </w:p>
        </w:tc>
      </w:tr>
      <w:tr w:rsidR="009E475D" w:rsidRPr="00433ABE" w14:paraId="6EF636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FFA40"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A304437" w14:textId="77777777" w:rsidR="009E475D" w:rsidRPr="00433ABE" w:rsidRDefault="009E475D" w:rsidP="009E475D">
            <w:pPr>
              <w:pStyle w:val="TAL"/>
              <w:rPr>
                <w:color w:val="000000" w:themeColor="text1"/>
              </w:rPr>
            </w:pPr>
            <w:r w:rsidRPr="00433ABE">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B5B917"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8A694C" w14:textId="77777777" w:rsidR="009E475D" w:rsidRPr="00433ABE" w:rsidRDefault="009E475D" w:rsidP="009E475D">
            <w:pPr>
              <w:pStyle w:val="TAL"/>
              <w:rPr>
                <w:color w:val="000000" w:themeColor="text1"/>
                <w:lang w:eastAsia="en-GB"/>
              </w:rPr>
            </w:pPr>
          </w:p>
        </w:tc>
      </w:tr>
      <w:tr w:rsidR="009E475D" w:rsidRPr="00433ABE" w14:paraId="2D4FDF2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5F402"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EEE10C" w14:textId="77777777" w:rsidR="009E475D" w:rsidRPr="00433ABE" w:rsidRDefault="009E475D" w:rsidP="009E475D">
            <w:pPr>
              <w:pStyle w:val="TAL"/>
              <w:rPr>
                <w:color w:val="000000" w:themeColor="text1"/>
              </w:rPr>
            </w:pPr>
            <w:r w:rsidRPr="00433ABE">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C479F"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49CCB" w14:textId="77777777" w:rsidR="009E475D" w:rsidRPr="00433ABE" w:rsidRDefault="009E475D" w:rsidP="009E475D">
            <w:pPr>
              <w:pStyle w:val="TAL"/>
              <w:rPr>
                <w:color w:val="000000" w:themeColor="text1"/>
                <w:lang w:eastAsia="en-GB"/>
              </w:rPr>
            </w:pPr>
          </w:p>
        </w:tc>
      </w:tr>
      <w:tr w:rsidR="009E475D" w:rsidRPr="00433ABE" w14:paraId="2BBEE3C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0B8FA"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35388C"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C711BA"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FFCF41" w14:textId="77777777" w:rsidR="009E475D" w:rsidRPr="00433ABE" w:rsidRDefault="009E475D" w:rsidP="009E475D">
            <w:pPr>
              <w:pStyle w:val="TAL"/>
              <w:rPr>
                <w:color w:val="000000" w:themeColor="text1"/>
                <w:lang w:eastAsia="en-GB"/>
              </w:rPr>
            </w:pPr>
          </w:p>
        </w:tc>
      </w:tr>
      <w:tr w:rsidR="00AB50E9" w:rsidRPr="00433ABE" w14:paraId="0389DA2B" w14:textId="77777777" w:rsidTr="008B49DA">
        <w:trPr>
          <w:jc w:val="center"/>
          <w:ins w:id="1266"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C587D" w14:textId="77777777" w:rsidR="00AB50E9" w:rsidRPr="00433ABE" w:rsidRDefault="00AB50E9" w:rsidP="008B49DA">
            <w:pPr>
              <w:pStyle w:val="TAL"/>
              <w:rPr>
                <w:ins w:id="1267" w:author="R&amp;S" w:date="2024-02-27T07:59:00Z"/>
                <w:color w:val="000000" w:themeColor="text1"/>
                <w:lang w:eastAsia="en-GB"/>
              </w:rPr>
            </w:pPr>
            <w:ins w:id="1268" w:author="R&amp;S" w:date="2024-02-27T07:5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8B8011" w14:textId="77777777" w:rsidR="00AB50E9" w:rsidRPr="00433ABE" w:rsidRDefault="00AB50E9" w:rsidP="008B49DA">
            <w:pPr>
              <w:pStyle w:val="TAL"/>
              <w:rPr>
                <w:ins w:id="1269"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BCB8B0" w14:textId="77777777" w:rsidR="00AB50E9" w:rsidRPr="00433ABE" w:rsidRDefault="00AB50E9" w:rsidP="008B49DA">
            <w:pPr>
              <w:pStyle w:val="TAL"/>
              <w:rPr>
                <w:ins w:id="1270"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05E75E" w14:textId="77777777" w:rsidR="00AB50E9" w:rsidRPr="00433ABE" w:rsidRDefault="00AB50E9" w:rsidP="008B49DA">
            <w:pPr>
              <w:pStyle w:val="TAL"/>
              <w:rPr>
                <w:ins w:id="1271" w:author="R&amp;S" w:date="2024-02-27T07:59:00Z"/>
                <w:color w:val="000000" w:themeColor="text1"/>
                <w:lang w:eastAsia="en-GB"/>
              </w:rPr>
            </w:pPr>
          </w:p>
        </w:tc>
      </w:tr>
      <w:tr w:rsidR="00AB50E9" w:rsidRPr="00433ABE" w14:paraId="59617D20" w14:textId="77777777" w:rsidTr="008B49DA">
        <w:trPr>
          <w:jc w:val="center"/>
          <w:ins w:id="1272"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4F01" w14:textId="77777777" w:rsidR="00AB50E9" w:rsidRPr="00433ABE" w:rsidRDefault="00AB50E9" w:rsidP="008B49DA">
            <w:pPr>
              <w:pStyle w:val="TAL"/>
              <w:rPr>
                <w:ins w:id="1273" w:author="R&amp;S" w:date="2024-02-27T07:59:00Z"/>
                <w:color w:val="000000" w:themeColor="text1"/>
                <w:lang w:eastAsia="en-GB"/>
              </w:rPr>
            </w:pPr>
            <w:ins w:id="1274" w:author="R&amp;S" w:date="2024-02-27T07:59: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AB9B8" w14:textId="77777777" w:rsidR="00AB50E9" w:rsidRPr="00433ABE" w:rsidRDefault="00AB50E9" w:rsidP="008B49DA">
            <w:pPr>
              <w:pStyle w:val="TAL"/>
              <w:rPr>
                <w:ins w:id="1275" w:author="R&amp;S" w:date="2024-02-27T07:59:00Z"/>
                <w:color w:val="000000" w:themeColor="text1"/>
              </w:rPr>
            </w:pPr>
            <w:ins w:id="1276" w:author="R&amp;S" w:date="2024-02-27T07:59: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33B84F" w14:textId="77777777" w:rsidR="00AB50E9" w:rsidRPr="00433ABE" w:rsidRDefault="00AB50E9" w:rsidP="008B49DA">
            <w:pPr>
              <w:pStyle w:val="TAL"/>
              <w:rPr>
                <w:ins w:id="1277"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2A144" w14:textId="77777777" w:rsidR="00AB50E9" w:rsidRPr="00433ABE" w:rsidRDefault="00AB50E9" w:rsidP="008B49DA">
            <w:pPr>
              <w:pStyle w:val="TAL"/>
              <w:rPr>
                <w:ins w:id="1278" w:author="R&amp;S" w:date="2024-02-27T07:59:00Z"/>
                <w:color w:val="000000" w:themeColor="text1"/>
                <w:lang w:eastAsia="en-GB"/>
              </w:rPr>
            </w:pPr>
          </w:p>
        </w:tc>
      </w:tr>
      <w:tr w:rsidR="00AB50E9" w:rsidRPr="00433ABE" w14:paraId="58271090" w14:textId="77777777" w:rsidTr="008B49DA">
        <w:trPr>
          <w:jc w:val="center"/>
          <w:ins w:id="1279"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0A2326" w14:textId="77777777" w:rsidR="00AB50E9" w:rsidRPr="00433ABE" w:rsidRDefault="00AB50E9" w:rsidP="008B49DA">
            <w:pPr>
              <w:pStyle w:val="TAL"/>
              <w:rPr>
                <w:ins w:id="1280" w:author="R&amp;S" w:date="2024-02-27T07:59:00Z"/>
                <w:color w:val="000000" w:themeColor="text1"/>
                <w:lang w:eastAsia="en-GB"/>
              </w:rPr>
            </w:pPr>
            <w:ins w:id="1281" w:author="R&amp;S" w:date="2024-02-27T07:5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F31934" w14:textId="77777777" w:rsidR="00AB50E9" w:rsidRPr="00433ABE" w:rsidRDefault="00AB50E9" w:rsidP="008B49DA">
            <w:pPr>
              <w:pStyle w:val="TAL"/>
              <w:rPr>
                <w:ins w:id="1282"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AED22" w14:textId="77777777" w:rsidR="00AB50E9" w:rsidRPr="00433ABE" w:rsidRDefault="00AB50E9" w:rsidP="008B49DA">
            <w:pPr>
              <w:pStyle w:val="TAL"/>
              <w:rPr>
                <w:ins w:id="1283"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07F3F6" w14:textId="77777777" w:rsidR="00AB50E9" w:rsidRPr="00433ABE" w:rsidRDefault="00AB50E9" w:rsidP="008B49DA">
            <w:pPr>
              <w:pStyle w:val="TAL"/>
              <w:rPr>
                <w:ins w:id="1284" w:author="R&amp;S" w:date="2024-02-27T07:59:00Z"/>
                <w:color w:val="000000" w:themeColor="text1"/>
                <w:lang w:eastAsia="en-GB"/>
              </w:rPr>
            </w:pPr>
          </w:p>
        </w:tc>
      </w:tr>
      <w:tr w:rsidR="00AB50E9" w:rsidRPr="00433ABE" w14:paraId="7F9513ED" w14:textId="77777777" w:rsidTr="008B49DA">
        <w:trPr>
          <w:jc w:val="center"/>
          <w:ins w:id="1285"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3493D" w14:textId="77777777" w:rsidR="00AB50E9" w:rsidRPr="00433ABE" w:rsidRDefault="00AB50E9" w:rsidP="008B49DA">
            <w:pPr>
              <w:pStyle w:val="TAL"/>
              <w:rPr>
                <w:ins w:id="1286" w:author="R&amp;S" w:date="2024-02-27T07:59:00Z"/>
                <w:color w:val="000000" w:themeColor="text1"/>
                <w:lang w:eastAsia="en-GB"/>
              </w:rPr>
            </w:pPr>
            <w:ins w:id="1287" w:author="R&amp;S" w:date="2024-02-27T07:59: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0D9CB4" w14:textId="77777777" w:rsidR="00AB50E9" w:rsidRPr="00433ABE" w:rsidRDefault="00AB50E9" w:rsidP="008B49DA">
            <w:pPr>
              <w:pStyle w:val="TAL"/>
              <w:rPr>
                <w:ins w:id="1288"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15C77" w14:textId="77777777" w:rsidR="00AB50E9" w:rsidRPr="00433ABE" w:rsidRDefault="00AB50E9" w:rsidP="008B49DA">
            <w:pPr>
              <w:pStyle w:val="TAL"/>
              <w:rPr>
                <w:ins w:id="1289"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5081C" w14:textId="77777777" w:rsidR="00AB50E9" w:rsidRPr="00433ABE" w:rsidRDefault="00AB50E9" w:rsidP="008B49DA">
            <w:pPr>
              <w:pStyle w:val="TAL"/>
              <w:rPr>
                <w:ins w:id="1290" w:author="R&amp;S" w:date="2024-02-27T07:59:00Z"/>
                <w:color w:val="000000" w:themeColor="text1"/>
                <w:lang w:eastAsia="en-GB"/>
              </w:rPr>
            </w:pPr>
          </w:p>
        </w:tc>
      </w:tr>
      <w:tr w:rsidR="009E475D" w:rsidRPr="00433ABE" w14:paraId="739FD4DD"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5352A2D" w14:textId="77777777" w:rsidR="009E475D" w:rsidRPr="00433ABE" w:rsidRDefault="009E475D" w:rsidP="009E475D">
            <w:pPr>
              <w:pStyle w:val="TAN"/>
              <w:rPr>
                <w:color w:val="000000" w:themeColor="text1"/>
                <w:lang w:val="en-US" w:eastAsia="en-GB"/>
              </w:rPr>
            </w:pPr>
            <w:r w:rsidRPr="00433ABE">
              <w:rPr>
                <w:color w:val="000000" w:themeColor="text1"/>
                <w:lang w:eastAsia="fr-FR"/>
              </w:rPr>
              <w:t>NOTE 1: Satellite-UE elevation angle equal to 26.15 degrees, one-way delay equal to 129.93 ms and Doppler equal to 0.17 ppm</w:t>
            </w:r>
          </w:p>
        </w:tc>
      </w:tr>
    </w:tbl>
    <w:p w14:paraId="55B61E4A" w14:textId="77777777" w:rsidR="009E475D" w:rsidRPr="00433ABE" w:rsidRDefault="009E475D" w:rsidP="009E475D">
      <w:pPr>
        <w:rPr>
          <w:color w:val="000000" w:themeColor="text1"/>
          <w:lang w:eastAsia="en-GB"/>
        </w:rPr>
      </w:pPr>
    </w:p>
    <w:p w14:paraId="46B4EE66" w14:textId="248126E1" w:rsidR="009E475D" w:rsidRPr="00433ABE" w:rsidDel="00213E17" w:rsidRDefault="009E475D">
      <w:pPr>
        <w:pStyle w:val="TH"/>
        <w:rPr>
          <w:del w:id="1291" w:author="R&amp;S" w:date="2024-02-19T13:43:00Z"/>
          <w:sz w:val="22"/>
          <w:szCs w:val="22"/>
          <w:rPrChange w:id="1292" w:author="R&amp;S" w:date="2024-02-20T09:05:00Z">
            <w:rPr>
              <w:del w:id="1293" w:author="R&amp;S" w:date="2024-02-19T13:43:00Z"/>
              <w:color w:val="000000" w:themeColor="text1"/>
              <w:sz w:val="22"/>
              <w:szCs w:val="22"/>
            </w:rPr>
          </w:rPrChange>
        </w:rPr>
      </w:pPr>
      <w:r w:rsidRPr="00433ABE">
        <w:rPr>
          <w:rPrChange w:id="1294" w:author="R&amp;S" w:date="2024-02-20T09:05:00Z">
            <w:rPr>
              <w:color w:val="000000" w:themeColor="text1"/>
              <w:lang w:eastAsia="en-GB"/>
            </w:rPr>
          </w:rPrChange>
        </w:rPr>
        <w:lastRenderedPageBreak/>
        <w:t>Table 6.4</w:t>
      </w:r>
      <w:r w:rsidRPr="00433ABE">
        <w:rPr>
          <w:b w:val="0"/>
          <w:bCs/>
          <w:rPrChange w:id="1295" w:author="R&amp;S" w:date="2024-02-20T09:05:00Z">
            <w:rPr>
              <w:b w:val="0"/>
              <w:bCs/>
              <w:color w:val="000000" w:themeColor="text1"/>
              <w:lang w:eastAsia="en-GB"/>
            </w:rPr>
          </w:rPrChange>
        </w:rPr>
        <w:t>B</w:t>
      </w:r>
      <w:r w:rsidRPr="00433ABE">
        <w:rPr>
          <w:rPrChange w:id="1296" w:author="R&amp;S" w:date="2024-02-20T09:05:00Z">
            <w:rPr>
              <w:color w:val="000000" w:themeColor="text1"/>
              <w:lang w:eastAsia="en-GB"/>
            </w:rPr>
          </w:rPrChange>
        </w:rPr>
        <w:t>.1</w:t>
      </w:r>
      <w:ins w:id="1297" w:author="R&amp;S" w:date="2024-02-29T08:32:00Z">
        <w:r w:rsidR="008B4543" w:rsidRPr="00433ABE">
          <w:rPr>
            <w:rPrChange w:id="1298" w:author="R&amp;S" w:date="2024-02-29T08:32:00Z">
              <w:rPr>
                <w:highlight w:val="yellow"/>
              </w:rPr>
            </w:rPrChange>
          </w:rPr>
          <w:t>_1</w:t>
        </w:r>
      </w:ins>
      <w:r w:rsidRPr="00433ABE">
        <w:rPr>
          <w:rPrChange w:id="1299" w:author="R&amp;S" w:date="2024-02-20T09:05:00Z">
            <w:rPr>
              <w:color w:val="000000" w:themeColor="text1"/>
              <w:lang w:eastAsia="en-GB"/>
            </w:rPr>
          </w:rPrChange>
        </w:rPr>
        <w:t>.4.3-1b:</w:t>
      </w:r>
      <w:r w:rsidRPr="00433ABE">
        <w:rPr>
          <w:b w:val="0"/>
          <w:bCs/>
          <w:rPrChange w:id="1300" w:author="R&amp;S" w:date="2024-02-19T13:43:00Z">
            <w:rPr>
              <w:b w:val="0"/>
              <w:bCs/>
              <w:color w:val="000000" w:themeColor="text1"/>
              <w:lang w:eastAsia="en-GB"/>
            </w:rPr>
          </w:rPrChange>
        </w:rPr>
        <w:t xml:space="preserve"> </w:t>
      </w:r>
      <w:ins w:id="1301" w:author="R&amp;S" w:date="2024-02-19T13:43:00Z">
        <w:r w:rsidR="00213E17" w:rsidRPr="00433ABE">
          <w:rPr>
            <w:b w:val="0"/>
            <w:bCs/>
            <w:rPrChange w:id="1302" w:author="R&amp;S" w:date="2024-02-20T09:05:00Z">
              <w:rPr>
                <w:b w:val="0"/>
                <w:bCs/>
                <w:color w:val="000000" w:themeColor="text1"/>
                <w:lang w:eastAsia="en-GB"/>
              </w:rPr>
            </w:rPrChange>
          </w:rPr>
          <w:t xml:space="preserve">Void </w:t>
        </w:r>
      </w:ins>
      <w:del w:id="1303" w:author="R&amp;S" w:date="2024-02-19T13:43:00Z">
        <w:r w:rsidRPr="00433ABE" w:rsidDel="00213E17">
          <w:rPr>
            <w:b w:val="0"/>
            <w:rPrChange w:id="1304" w:author="R&amp;S" w:date="2024-02-20T09:05:00Z">
              <w:rPr>
                <w:b w:val="0"/>
                <w:color w:val="000000" w:themeColor="text1"/>
              </w:rPr>
            </w:rPrChange>
          </w:rPr>
          <w:delText>SystemInformationBlockType31- NB NB-IoT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213E17" w14:paraId="4C496E94" w14:textId="587CB7AD" w:rsidTr="009E475D">
        <w:trPr>
          <w:jc w:val="center"/>
          <w:del w:id="1305" w:author="R&amp;S" w:date="2024-02-19T13:43: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AA004" w14:textId="48A7628E" w:rsidR="009E475D" w:rsidRPr="00433ABE" w:rsidDel="00213E17" w:rsidRDefault="009E475D">
            <w:pPr>
              <w:pStyle w:val="TH"/>
              <w:rPr>
                <w:del w:id="1306" w:author="R&amp;S" w:date="2024-02-19T13:43:00Z"/>
                <w:bCs/>
                <w:lang w:eastAsia="en-GB"/>
                <w:rPrChange w:id="1307" w:author="R&amp;S" w:date="2024-02-20T09:05:00Z">
                  <w:rPr>
                    <w:del w:id="1308" w:author="R&amp;S" w:date="2024-02-19T13:43:00Z"/>
                    <w:b w:val="0"/>
                    <w:bCs/>
                    <w:color w:val="000000" w:themeColor="text1"/>
                    <w:lang w:eastAsia="en-GB"/>
                  </w:rPr>
                </w:rPrChange>
              </w:rPr>
              <w:pPrChange w:id="1309" w:author="R&amp;S" w:date="2024-02-20T11:37:00Z">
                <w:pPr>
                  <w:pStyle w:val="TAH"/>
                  <w:jc w:val="left"/>
                </w:pPr>
              </w:pPrChange>
            </w:pPr>
            <w:del w:id="1310" w:author="R&amp;S" w:date="2024-02-19T13:43:00Z">
              <w:r w:rsidRPr="00433ABE" w:rsidDel="00213E17">
                <w:rPr>
                  <w:bCs/>
                  <w:lang w:eastAsia="en-GB"/>
                  <w:rPrChange w:id="1311" w:author="R&amp;S" w:date="2024-02-20T09:05:00Z">
                    <w:rPr>
                      <w:bCs/>
                      <w:color w:val="000000" w:themeColor="text1"/>
                      <w:lang w:eastAsia="en-GB"/>
                    </w:rPr>
                  </w:rPrChange>
                </w:rPr>
                <w:delText xml:space="preserve">Derivation Path: TS 36.508 Table </w:delText>
              </w:r>
              <w:r w:rsidRPr="00433ABE" w:rsidDel="00213E17">
                <w:rPr>
                  <w:bCs/>
                  <w:rPrChange w:id="1312" w:author="R&amp;S" w:date="2024-02-20T09:05:00Z">
                    <w:rPr>
                      <w:bCs/>
                      <w:color w:val="000000" w:themeColor="text1"/>
                    </w:rPr>
                  </w:rPrChange>
                </w:rPr>
                <w:delText>8.2.2.1.3-1</w:delText>
              </w:r>
            </w:del>
          </w:p>
        </w:tc>
      </w:tr>
      <w:tr w:rsidR="009E475D" w:rsidRPr="00433ABE" w:rsidDel="00213E17" w14:paraId="19E25549" w14:textId="59E03E09" w:rsidTr="009E475D">
        <w:trPr>
          <w:jc w:val="center"/>
          <w:del w:id="131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3F54A" w14:textId="53B57FEC" w:rsidR="009E475D" w:rsidRPr="00433ABE" w:rsidDel="00213E17" w:rsidRDefault="009E475D">
            <w:pPr>
              <w:pStyle w:val="TH"/>
              <w:rPr>
                <w:del w:id="1314" w:author="R&amp;S" w:date="2024-02-19T13:43:00Z"/>
                <w:bCs/>
                <w:lang w:eastAsia="en-GB"/>
                <w:rPrChange w:id="1315" w:author="R&amp;S" w:date="2024-02-20T09:05:00Z">
                  <w:rPr>
                    <w:del w:id="1316" w:author="R&amp;S" w:date="2024-02-19T13:43:00Z"/>
                    <w:bCs/>
                    <w:color w:val="000000" w:themeColor="text1"/>
                    <w:lang w:eastAsia="en-GB"/>
                  </w:rPr>
                </w:rPrChange>
              </w:rPr>
              <w:pPrChange w:id="1317" w:author="R&amp;S" w:date="2024-02-20T11:37:00Z">
                <w:pPr>
                  <w:pStyle w:val="TAH"/>
                </w:pPr>
              </w:pPrChange>
            </w:pPr>
            <w:del w:id="1318" w:author="R&amp;S" w:date="2024-02-19T13:43:00Z">
              <w:r w:rsidRPr="00433ABE" w:rsidDel="00213E17">
                <w:rPr>
                  <w:b w:val="0"/>
                  <w:lang w:eastAsia="en-GB"/>
                  <w:rPrChange w:id="1319"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85E356" w14:textId="74F96296" w:rsidR="009E475D" w:rsidRPr="00433ABE" w:rsidDel="00213E17" w:rsidRDefault="009E475D">
            <w:pPr>
              <w:pStyle w:val="TH"/>
              <w:rPr>
                <w:del w:id="1320" w:author="R&amp;S" w:date="2024-02-19T13:43:00Z"/>
                <w:lang w:eastAsia="en-GB"/>
                <w:rPrChange w:id="1321" w:author="R&amp;S" w:date="2024-02-20T09:05:00Z">
                  <w:rPr>
                    <w:del w:id="1322" w:author="R&amp;S" w:date="2024-02-19T13:43:00Z"/>
                    <w:color w:val="000000" w:themeColor="text1"/>
                    <w:lang w:eastAsia="en-GB"/>
                  </w:rPr>
                </w:rPrChange>
              </w:rPr>
              <w:pPrChange w:id="1323" w:author="R&amp;S" w:date="2024-02-20T11:37:00Z">
                <w:pPr>
                  <w:pStyle w:val="TAH"/>
                </w:pPr>
              </w:pPrChange>
            </w:pPr>
            <w:del w:id="1324" w:author="R&amp;S" w:date="2024-02-19T13:43:00Z">
              <w:r w:rsidRPr="00433ABE" w:rsidDel="00213E17">
                <w:rPr>
                  <w:b w:val="0"/>
                  <w:lang w:eastAsia="en-GB"/>
                  <w:rPrChange w:id="1325"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6F30B5" w14:textId="1E481D3D" w:rsidR="009E475D" w:rsidRPr="00433ABE" w:rsidDel="00213E17" w:rsidRDefault="009E475D">
            <w:pPr>
              <w:pStyle w:val="TH"/>
              <w:rPr>
                <w:del w:id="1326" w:author="R&amp;S" w:date="2024-02-19T13:43:00Z"/>
                <w:lang w:eastAsia="en-GB"/>
                <w:rPrChange w:id="1327" w:author="R&amp;S" w:date="2024-02-20T09:05:00Z">
                  <w:rPr>
                    <w:del w:id="1328" w:author="R&amp;S" w:date="2024-02-19T13:43:00Z"/>
                    <w:color w:val="000000" w:themeColor="text1"/>
                    <w:lang w:eastAsia="en-GB"/>
                  </w:rPr>
                </w:rPrChange>
              </w:rPr>
              <w:pPrChange w:id="1329" w:author="R&amp;S" w:date="2024-02-20T11:37:00Z">
                <w:pPr>
                  <w:pStyle w:val="TAH"/>
                </w:pPr>
              </w:pPrChange>
            </w:pPr>
            <w:del w:id="1330" w:author="R&amp;S" w:date="2024-02-19T13:43:00Z">
              <w:r w:rsidRPr="00433ABE" w:rsidDel="00213E17">
                <w:rPr>
                  <w:b w:val="0"/>
                  <w:lang w:eastAsia="en-GB"/>
                  <w:rPrChange w:id="1331"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AC811E" w14:textId="4F9673AB" w:rsidR="009E475D" w:rsidRPr="00433ABE" w:rsidDel="00213E17" w:rsidRDefault="009E475D">
            <w:pPr>
              <w:pStyle w:val="TH"/>
              <w:rPr>
                <w:del w:id="1332" w:author="R&amp;S" w:date="2024-02-19T13:43:00Z"/>
                <w:lang w:eastAsia="en-GB"/>
                <w:rPrChange w:id="1333" w:author="R&amp;S" w:date="2024-02-20T09:05:00Z">
                  <w:rPr>
                    <w:del w:id="1334" w:author="R&amp;S" w:date="2024-02-19T13:43:00Z"/>
                    <w:color w:val="000000" w:themeColor="text1"/>
                    <w:lang w:eastAsia="en-GB"/>
                  </w:rPr>
                </w:rPrChange>
              </w:rPr>
              <w:pPrChange w:id="1335" w:author="R&amp;S" w:date="2024-02-20T11:37:00Z">
                <w:pPr>
                  <w:pStyle w:val="TAH"/>
                </w:pPr>
              </w:pPrChange>
            </w:pPr>
            <w:del w:id="1336" w:author="R&amp;S" w:date="2024-02-19T13:43:00Z">
              <w:r w:rsidRPr="00433ABE" w:rsidDel="00213E17">
                <w:rPr>
                  <w:b w:val="0"/>
                  <w:lang w:eastAsia="en-GB"/>
                  <w:rPrChange w:id="1337" w:author="R&amp;S" w:date="2024-02-20T09:05:00Z">
                    <w:rPr>
                      <w:b w:val="0"/>
                      <w:color w:val="000000" w:themeColor="text1"/>
                      <w:lang w:eastAsia="en-GB"/>
                    </w:rPr>
                  </w:rPrChange>
                </w:rPr>
                <w:delText>Condition</w:delText>
              </w:r>
            </w:del>
          </w:p>
        </w:tc>
      </w:tr>
      <w:tr w:rsidR="009E475D" w:rsidRPr="00433ABE" w:rsidDel="00213E17" w14:paraId="06E08898" w14:textId="574F6F44" w:rsidTr="009E475D">
        <w:trPr>
          <w:jc w:val="center"/>
          <w:del w:id="1338"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E8EE3" w14:textId="0AB8D416" w:rsidR="009E475D" w:rsidRPr="00433ABE" w:rsidDel="00213E17" w:rsidRDefault="009E475D">
            <w:pPr>
              <w:pStyle w:val="TH"/>
              <w:rPr>
                <w:del w:id="1339" w:author="R&amp;S" w:date="2024-02-19T13:43:00Z"/>
                <w:lang w:eastAsia="en-GB"/>
                <w:rPrChange w:id="1340" w:author="R&amp;S" w:date="2024-02-20T09:05:00Z">
                  <w:rPr>
                    <w:del w:id="1341" w:author="R&amp;S" w:date="2024-02-19T13:43:00Z"/>
                    <w:color w:val="000000" w:themeColor="text1"/>
                    <w:lang w:eastAsia="en-GB"/>
                  </w:rPr>
                </w:rPrChange>
              </w:rPr>
              <w:pPrChange w:id="1342" w:author="R&amp;S" w:date="2024-02-20T11:37:00Z">
                <w:pPr>
                  <w:pStyle w:val="TAL"/>
                </w:pPr>
              </w:pPrChange>
            </w:pPr>
            <w:del w:id="1343" w:author="R&amp;S" w:date="2024-02-19T13:43:00Z">
              <w:r w:rsidRPr="00433ABE" w:rsidDel="00213E17">
                <w:rPr>
                  <w:lang w:eastAsia="en-GB"/>
                  <w:rPrChange w:id="1344"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EC6B3D" w14:textId="6FAD0A49" w:rsidR="009E475D" w:rsidRPr="00433ABE" w:rsidDel="00213E17" w:rsidRDefault="009E475D">
            <w:pPr>
              <w:pStyle w:val="TH"/>
              <w:rPr>
                <w:del w:id="1345" w:author="R&amp;S" w:date="2024-02-19T13:43:00Z"/>
                <w:lang w:eastAsia="en-GB"/>
                <w:rPrChange w:id="1346" w:author="R&amp;S" w:date="2024-02-20T09:05:00Z">
                  <w:rPr>
                    <w:del w:id="1347" w:author="R&amp;S" w:date="2024-02-19T13:43:00Z"/>
                    <w:color w:val="000000" w:themeColor="text1"/>
                    <w:lang w:eastAsia="en-GB"/>
                  </w:rPr>
                </w:rPrChange>
              </w:rPr>
              <w:pPrChange w:id="134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AD5A8" w14:textId="5C70787F" w:rsidR="009E475D" w:rsidRPr="00433ABE" w:rsidDel="00213E17" w:rsidRDefault="009E475D">
            <w:pPr>
              <w:pStyle w:val="TH"/>
              <w:rPr>
                <w:del w:id="1349" w:author="R&amp;S" w:date="2024-02-19T13:43:00Z"/>
                <w:lang w:eastAsia="en-GB"/>
                <w:rPrChange w:id="1350" w:author="R&amp;S" w:date="2024-02-20T09:05:00Z">
                  <w:rPr>
                    <w:del w:id="1351" w:author="R&amp;S" w:date="2024-02-19T13:43:00Z"/>
                    <w:color w:val="000000" w:themeColor="text1"/>
                    <w:lang w:eastAsia="en-GB"/>
                  </w:rPr>
                </w:rPrChange>
              </w:rPr>
              <w:pPrChange w:id="135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6758" w14:textId="61CB8237" w:rsidR="009E475D" w:rsidRPr="00433ABE" w:rsidDel="00213E17" w:rsidRDefault="009E475D">
            <w:pPr>
              <w:pStyle w:val="TH"/>
              <w:rPr>
                <w:del w:id="1353" w:author="R&amp;S" w:date="2024-02-19T13:43:00Z"/>
                <w:lang w:eastAsia="en-GB"/>
                <w:rPrChange w:id="1354" w:author="R&amp;S" w:date="2024-02-20T09:05:00Z">
                  <w:rPr>
                    <w:del w:id="1355" w:author="R&amp;S" w:date="2024-02-19T13:43:00Z"/>
                    <w:color w:val="000000" w:themeColor="text1"/>
                    <w:lang w:eastAsia="en-GB"/>
                  </w:rPr>
                </w:rPrChange>
              </w:rPr>
              <w:pPrChange w:id="1356" w:author="R&amp;S" w:date="2024-02-20T11:37:00Z">
                <w:pPr>
                  <w:pStyle w:val="TAL"/>
                </w:pPr>
              </w:pPrChange>
            </w:pPr>
          </w:p>
        </w:tc>
      </w:tr>
      <w:tr w:rsidR="009E475D" w:rsidRPr="00433ABE" w:rsidDel="00213E17" w14:paraId="1144C718" w14:textId="0599A2A7" w:rsidTr="009E475D">
        <w:trPr>
          <w:jc w:val="center"/>
          <w:del w:id="1357"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4D8CD" w14:textId="1D6C6423" w:rsidR="009E475D" w:rsidRPr="00433ABE" w:rsidDel="00213E17" w:rsidRDefault="009E475D">
            <w:pPr>
              <w:pStyle w:val="TH"/>
              <w:rPr>
                <w:del w:id="1358" w:author="R&amp;S" w:date="2024-02-19T13:43:00Z"/>
                <w:lang w:eastAsia="en-GB"/>
                <w:rPrChange w:id="1359" w:author="R&amp;S" w:date="2024-02-20T09:05:00Z">
                  <w:rPr>
                    <w:del w:id="1360" w:author="R&amp;S" w:date="2024-02-19T13:43:00Z"/>
                    <w:color w:val="000000" w:themeColor="text1"/>
                    <w:lang w:eastAsia="en-GB"/>
                  </w:rPr>
                </w:rPrChange>
              </w:rPr>
              <w:pPrChange w:id="1361" w:author="R&amp;S" w:date="2024-02-20T11:37:00Z">
                <w:pPr>
                  <w:pStyle w:val="TAL"/>
                </w:pPr>
              </w:pPrChange>
            </w:pPr>
            <w:del w:id="1362" w:author="R&amp;S" w:date="2024-02-19T13:43:00Z">
              <w:r w:rsidRPr="00433ABE" w:rsidDel="00213E17">
                <w:rPr>
                  <w:lang w:eastAsia="en-GB"/>
                  <w:rPrChange w:id="1363"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5E2968" w14:textId="624A63C9" w:rsidR="009E475D" w:rsidRPr="00433ABE" w:rsidDel="00213E17" w:rsidRDefault="009E475D">
            <w:pPr>
              <w:pStyle w:val="TH"/>
              <w:rPr>
                <w:del w:id="1364" w:author="R&amp;S" w:date="2024-02-19T13:43:00Z"/>
                <w:lang w:eastAsia="en-GB"/>
                <w:rPrChange w:id="1365" w:author="R&amp;S" w:date="2024-02-20T09:05:00Z">
                  <w:rPr>
                    <w:del w:id="1366" w:author="R&amp;S" w:date="2024-02-19T13:43:00Z"/>
                    <w:color w:val="000000" w:themeColor="text1"/>
                    <w:lang w:eastAsia="en-GB"/>
                  </w:rPr>
                </w:rPrChange>
              </w:rPr>
              <w:pPrChange w:id="136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75B37" w14:textId="5AE30463" w:rsidR="009E475D" w:rsidRPr="00433ABE" w:rsidDel="00213E17" w:rsidRDefault="009E475D">
            <w:pPr>
              <w:pStyle w:val="TH"/>
              <w:rPr>
                <w:del w:id="1368" w:author="R&amp;S" w:date="2024-02-19T13:43:00Z"/>
                <w:rPrChange w:id="1369" w:author="R&amp;S" w:date="2024-02-20T09:05:00Z">
                  <w:rPr>
                    <w:del w:id="1370" w:author="R&amp;S" w:date="2024-02-19T13:43:00Z"/>
                    <w:color w:val="000000" w:themeColor="text1"/>
                  </w:rPr>
                </w:rPrChange>
              </w:rPr>
              <w:pPrChange w:id="137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231E0D" w14:textId="522C3928" w:rsidR="009E475D" w:rsidRPr="00433ABE" w:rsidDel="00213E17" w:rsidRDefault="009E475D">
            <w:pPr>
              <w:pStyle w:val="TH"/>
              <w:rPr>
                <w:del w:id="1372" w:author="R&amp;S" w:date="2024-02-19T13:43:00Z"/>
                <w:rPrChange w:id="1373" w:author="R&amp;S" w:date="2024-02-20T09:05:00Z">
                  <w:rPr>
                    <w:del w:id="1374" w:author="R&amp;S" w:date="2024-02-19T13:43:00Z"/>
                    <w:color w:val="000000" w:themeColor="text1"/>
                  </w:rPr>
                </w:rPrChange>
              </w:rPr>
              <w:pPrChange w:id="1375" w:author="R&amp;S" w:date="2024-02-20T11:37:00Z">
                <w:pPr>
                  <w:pStyle w:val="TAL"/>
                </w:pPr>
              </w:pPrChange>
            </w:pPr>
          </w:p>
        </w:tc>
      </w:tr>
      <w:tr w:rsidR="009E475D" w:rsidRPr="00433ABE" w:rsidDel="00213E17" w14:paraId="386AA0AF" w14:textId="45A03D46" w:rsidTr="009E475D">
        <w:trPr>
          <w:jc w:val="center"/>
          <w:del w:id="1376"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96AC8D" w14:textId="7201A274" w:rsidR="009E475D" w:rsidRPr="00433ABE" w:rsidDel="00213E17" w:rsidRDefault="009E475D">
            <w:pPr>
              <w:pStyle w:val="TH"/>
              <w:rPr>
                <w:del w:id="1377" w:author="R&amp;S" w:date="2024-02-19T13:43:00Z"/>
                <w:lang w:eastAsia="en-GB"/>
                <w:rPrChange w:id="1378" w:author="R&amp;S" w:date="2024-02-20T09:05:00Z">
                  <w:rPr>
                    <w:del w:id="1379" w:author="R&amp;S" w:date="2024-02-19T13:43:00Z"/>
                    <w:color w:val="000000" w:themeColor="text1"/>
                    <w:lang w:eastAsia="en-GB"/>
                  </w:rPr>
                </w:rPrChange>
              </w:rPr>
              <w:pPrChange w:id="1380" w:author="R&amp;S" w:date="2024-02-20T11:37:00Z">
                <w:pPr>
                  <w:pStyle w:val="TAL"/>
                </w:pPr>
              </w:pPrChange>
            </w:pPr>
            <w:del w:id="1381" w:author="R&amp;S" w:date="2024-02-19T13:43:00Z">
              <w:r w:rsidRPr="00433ABE" w:rsidDel="00213E17">
                <w:rPr>
                  <w:lang w:eastAsia="en-GB"/>
                  <w:rPrChange w:id="1382"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665FB" w14:textId="43C22869" w:rsidR="009E475D" w:rsidRPr="00433ABE" w:rsidDel="00213E17" w:rsidRDefault="009E475D">
            <w:pPr>
              <w:pStyle w:val="TH"/>
              <w:rPr>
                <w:del w:id="1383" w:author="R&amp;S" w:date="2024-02-19T13:43:00Z"/>
                <w:lang w:eastAsia="en-GB"/>
                <w:rPrChange w:id="1384" w:author="R&amp;S" w:date="2024-02-20T09:05:00Z">
                  <w:rPr>
                    <w:del w:id="1385" w:author="R&amp;S" w:date="2024-02-19T13:43:00Z"/>
                    <w:color w:val="000000" w:themeColor="text1"/>
                    <w:lang w:eastAsia="en-GB"/>
                  </w:rPr>
                </w:rPrChange>
              </w:rPr>
              <w:pPrChange w:id="138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630FF8" w14:textId="0A95301F" w:rsidR="009E475D" w:rsidRPr="00433ABE" w:rsidDel="00213E17" w:rsidRDefault="009E475D">
            <w:pPr>
              <w:pStyle w:val="TH"/>
              <w:rPr>
                <w:del w:id="1387" w:author="R&amp;S" w:date="2024-02-19T13:43:00Z"/>
                <w:i/>
                <w:iCs/>
                <w:lang w:eastAsia="en-GB"/>
                <w:rPrChange w:id="1388" w:author="R&amp;S" w:date="2024-02-20T09:05:00Z">
                  <w:rPr>
                    <w:del w:id="1389" w:author="R&amp;S" w:date="2024-02-19T13:43:00Z"/>
                    <w:i/>
                    <w:iCs/>
                    <w:color w:val="000000" w:themeColor="text1"/>
                    <w:lang w:eastAsia="en-GB"/>
                  </w:rPr>
                </w:rPrChange>
              </w:rPr>
              <w:pPrChange w:id="139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68895E" w14:textId="1863BEED" w:rsidR="009E475D" w:rsidRPr="00433ABE" w:rsidDel="00213E17" w:rsidRDefault="009E475D">
            <w:pPr>
              <w:pStyle w:val="TH"/>
              <w:rPr>
                <w:del w:id="1391" w:author="R&amp;S" w:date="2024-02-19T13:43:00Z"/>
                <w:lang w:eastAsia="en-GB"/>
                <w:rPrChange w:id="1392" w:author="R&amp;S" w:date="2024-02-20T09:05:00Z">
                  <w:rPr>
                    <w:del w:id="1393" w:author="R&amp;S" w:date="2024-02-19T13:43:00Z"/>
                    <w:color w:val="000000" w:themeColor="text1"/>
                    <w:lang w:eastAsia="en-GB"/>
                  </w:rPr>
                </w:rPrChange>
              </w:rPr>
              <w:pPrChange w:id="1394" w:author="R&amp;S" w:date="2024-02-20T11:37:00Z">
                <w:pPr>
                  <w:pStyle w:val="TAL"/>
                </w:pPr>
              </w:pPrChange>
            </w:pPr>
          </w:p>
        </w:tc>
      </w:tr>
      <w:tr w:rsidR="009E475D" w:rsidRPr="00433ABE" w:rsidDel="00213E17" w14:paraId="6E514F5C" w14:textId="5F8F5ADA" w:rsidTr="009E475D">
        <w:trPr>
          <w:jc w:val="center"/>
          <w:del w:id="1395"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322A0" w14:textId="64ADC4BA" w:rsidR="009E475D" w:rsidRPr="00433ABE" w:rsidDel="00213E17" w:rsidRDefault="009E475D">
            <w:pPr>
              <w:pStyle w:val="TH"/>
              <w:rPr>
                <w:del w:id="1396" w:author="R&amp;S" w:date="2024-02-19T13:43:00Z"/>
                <w:lang w:eastAsia="en-GB"/>
                <w:rPrChange w:id="1397" w:author="R&amp;S" w:date="2024-02-20T09:05:00Z">
                  <w:rPr>
                    <w:del w:id="1398" w:author="R&amp;S" w:date="2024-02-19T13:43:00Z"/>
                    <w:color w:val="000000" w:themeColor="text1"/>
                    <w:lang w:eastAsia="en-GB"/>
                  </w:rPr>
                </w:rPrChange>
              </w:rPr>
              <w:pPrChange w:id="1399" w:author="R&amp;S" w:date="2024-02-20T11:37:00Z">
                <w:pPr>
                  <w:pStyle w:val="TAL"/>
                </w:pPr>
              </w:pPrChange>
            </w:pPr>
            <w:del w:id="1400" w:author="R&amp;S" w:date="2024-02-19T13:43:00Z">
              <w:r w:rsidRPr="00433ABE" w:rsidDel="00213E17">
                <w:rPr>
                  <w:lang w:eastAsia="en-GB"/>
                  <w:rPrChange w:id="1401"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745827" w14:textId="796106A8" w:rsidR="009E475D" w:rsidRPr="00433ABE" w:rsidDel="00213E17" w:rsidRDefault="009E475D">
            <w:pPr>
              <w:pStyle w:val="TH"/>
              <w:rPr>
                <w:del w:id="1402" w:author="R&amp;S" w:date="2024-02-19T13:43:00Z"/>
                <w:rPrChange w:id="1403" w:author="R&amp;S" w:date="2024-02-20T09:05:00Z">
                  <w:rPr>
                    <w:del w:id="1404" w:author="R&amp;S" w:date="2024-02-19T13:43:00Z"/>
                    <w:color w:val="000000" w:themeColor="text1"/>
                  </w:rPr>
                </w:rPrChange>
              </w:rPr>
              <w:pPrChange w:id="140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6685BE" w14:textId="1A495B3C" w:rsidR="009E475D" w:rsidRPr="00433ABE" w:rsidDel="00213E17" w:rsidRDefault="009E475D">
            <w:pPr>
              <w:pStyle w:val="TH"/>
              <w:rPr>
                <w:del w:id="1406" w:author="R&amp;S" w:date="2024-02-19T13:43:00Z"/>
                <w:i/>
                <w:iCs/>
                <w:lang w:eastAsia="en-GB"/>
                <w:rPrChange w:id="1407" w:author="R&amp;S" w:date="2024-02-20T09:05:00Z">
                  <w:rPr>
                    <w:del w:id="1408" w:author="R&amp;S" w:date="2024-02-19T13:43:00Z"/>
                    <w:i/>
                    <w:iCs/>
                    <w:color w:val="000000" w:themeColor="text1"/>
                    <w:lang w:eastAsia="en-GB"/>
                  </w:rPr>
                </w:rPrChange>
              </w:rPr>
              <w:pPrChange w:id="140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259EFD" w14:textId="0B3DDE8C" w:rsidR="009E475D" w:rsidRPr="00433ABE" w:rsidDel="00213E17" w:rsidRDefault="009E475D">
            <w:pPr>
              <w:pStyle w:val="TH"/>
              <w:rPr>
                <w:del w:id="1410" w:author="R&amp;S" w:date="2024-02-19T13:43:00Z"/>
                <w:i/>
                <w:iCs/>
                <w:lang w:eastAsia="en-GB"/>
                <w:rPrChange w:id="1411" w:author="R&amp;S" w:date="2024-02-20T09:05:00Z">
                  <w:rPr>
                    <w:del w:id="1412" w:author="R&amp;S" w:date="2024-02-19T13:43:00Z"/>
                    <w:i/>
                    <w:iCs/>
                    <w:color w:val="000000" w:themeColor="text1"/>
                    <w:lang w:eastAsia="en-GB"/>
                  </w:rPr>
                </w:rPrChange>
              </w:rPr>
              <w:pPrChange w:id="1413" w:author="R&amp;S" w:date="2024-02-20T11:37:00Z">
                <w:pPr/>
              </w:pPrChange>
            </w:pPr>
          </w:p>
        </w:tc>
      </w:tr>
      <w:tr w:rsidR="009E475D" w:rsidRPr="00433ABE" w:rsidDel="00213E17" w14:paraId="3C1CF65C" w14:textId="5F0C66C5" w:rsidTr="009E475D">
        <w:trPr>
          <w:jc w:val="center"/>
          <w:del w:id="141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E7B93" w14:textId="42B93EE3" w:rsidR="009E475D" w:rsidRPr="00433ABE" w:rsidDel="00213E17" w:rsidRDefault="009E475D">
            <w:pPr>
              <w:pStyle w:val="TH"/>
              <w:rPr>
                <w:del w:id="1415" w:author="R&amp;S" w:date="2024-02-19T13:43:00Z"/>
                <w:rFonts w:cs="Arial"/>
                <w:szCs w:val="18"/>
                <w:lang w:eastAsia="en-GB"/>
                <w:rPrChange w:id="1416" w:author="R&amp;S" w:date="2024-02-20T09:05:00Z">
                  <w:rPr>
                    <w:del w:id="1417" w:author="R&amp;S" w:date="2024-02-19T13:43:00Z"/>
                    <w:rFonts w:cs="Arial"/>
                    <w:color w:val="000000" w:themeColor="text1"/>
                    <w:szCs w:val="18"/>
                    <w:lang w:eastAsia="en-GB"/>
                  </w:rPr>
                </w:rPrChange>
              </w:rPr>
              <w:pPrChange w:id="1418" w:author="R&amp;S" w:date="2024-02-20T11:37:00Z">
                <w:pPr>
                  <w:pStyle w:val="TAL"/>
                </w:pPr>
              </w:pPrChange>
            </w:pPr>
            <w:del w:id="1419" w:author="R&amp;S" w:date="2024-02-19T13:43:00Z">
              <w:r w:rsidRPr="00433ABE" w:rsidDel="00213E17">
                <w:rPr>
                  <w:lang w:eastAsia="en-GB"/>
                  <w:rPrChange w:id="1420"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B799B0" w14:textId="55AFF403" w:rsidR="009E475D" w:rsidRPr="00433ABE" w:rsidDel="00213E17" w:rsidRDefault="009E475D">
            <w:pPr>
              <w:pStyle w:val="TH"/>
              <w:rPr>
                <w:del w:id="1421" w:author="R&amp;S" w:date="2024-02-19T13:43:00Z"/>
                <w:rPrChange w:id="1422" w:author="R&amp;S" w:date="2024-02-20T09:05:00Z">
                  <w:rPr>
                    <w:del w:id="1423" w:author="R&amp;S" w:date="2024-02-19T13:43:00Z"/>
                    <w:color w:val="000000" w:themeColor="text1"/>
                  </w:rPr>
                </w:rPrChange>
              </w:rPr>
              <w:pPrChange w:id="1424" w:author="R&amp;S" w:date="2024-02-20T11:37:00Z">
                <w:pPr>
                  <w:pStyle w:val="TAL"/>
                </w:pPr>
              </w:pPrChange>
            </w:pPr>
            <w:del w:id="1425" w:author="R&amp;S" w:date="2024-02-19T13:43:00Z">
              <w:r w:rsidRPr="00433ABE" w:rsidDel="00213E17">
                <w:rPr>
                  <w:rPrChange w:id="1426" w:author="R&amp;S" w:date="2024-02-20T09:05:00Z">
                    <w:rPr>
                      <w:color w:val="000000" w:themeColor="text1"/>
                    </w:rPr>
                  </w:rPrChange>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F9BE7" w14:textId="5A30ED7B" w:rsidR="009E475D" w:rsidRPr="00433ABE" w:rsidDel="00213E17" w:rsidRDefault="009E475D">
            <w:pPr>
              <w:pStyle w:val="TH"/>
              <w:rPr>
                <w:del w:id="1427" w:author="R&amp;S" w:date="2024-02-19T13:43:00Z"/>
                <w:i/>
                <w:iCs/>
                <w:lang w:eastAsia="en-GB"/>
                <w:rPrChange w:id="1428" w:author="R&amp;S" w:date="2024-02-20T09:05:00Z">
                  <w:rPr>
                    <w:del w:id="1429" w:author="R&amp;S" w:date="2024-02-19T13:43:00Z"/>
                    <w:i/>
                    <w:iCs/>
                    <w:color w:val="000000" w:themeColor="text1"/>
                    <w:lang w:eastAsia="en-GB"/>
                  </w:rPr>
                </w:rPrChange>
              </w:rPr>
              <w:pPrChange w:id="143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5CB1C6" w14:textId="22137215" w:rsidR="009E475D" w:rsidRPr="00433ABE" w:rsidDel="00213E17" w:rsidRDefault="009E475D">
            <w:pPr>
              <w:pStyle w:val="TH"/>
              <w:rPr>
                <w:del w:id="1431" w:author="R&amp;S" w:date="2024-02-19T13:43:00Z"/>
                <w:lang w:eastAsia="en-GB"/>
                <w:rPrChange w:id="1432" w:author="R&amp;S" w:date="2024-02-20T09:05:00Z">
                  <w:rPr>
                    <w:del w:id="1433" w:author="R&amp;S" w:date="2024-02-19T13:43:00Z"/>
                    <w:color w:val="000000" w:themeColor="text1"/>
                    <w:lang w:eastAsia="en-GB"/>
                  </w:rPr>
                </w:rPrChange>
              </w:rPr>
              <w:pPrChange w:id="1434" w:author="R&amp;S" w:date="2024-02-20T11:37:00Z">
                <w:pPr>
                  <w:pStyle w:val="TAL"/>
                </w:pPr>
              </w:pPrChange>
            </w:pPr>
          </w:p>
        </w:tc>
      </w:tr>
      <w:tr w:rsidR="009E475D" w:rsidRPr="00433ABE" w:rsidDel="00213E17" w14:paraId="4B77E5F1" w14:textId="60C2BA5B" w:rsidTr="009E475D">
        <w:trPr>
          <w:jc w:val="center"/>
          <w:del w:id="1435"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403CF" w14:textId="79CF76EB" w:rsidR="009E475D" w:rsidRPr="00433ABE" w:rsidDel="00213E17" w:rsidRDefault="009E475D">
            <w:pPr>
              <w:pStyle w:val="TH"/>
              <w:rPr>
                <w:del w:id="1436" w:author="R&amp;S" w:date="2024-02-19T13:43:00Z"/>
                <w:lang w:eastAsia="en-GB"/>
                <w:rPrChange w:id="1437" w:author="R&amp;S" w:date="2024-02-20T09:05:00Z">
                  <w:rPr>
                    <w:del w:id="1438" w:author="R&amp;S" w:date="2024-02-19T13:43:00Z"/>
                    <w:color w:val="000000" w:themeColor="text1"/>
                    <w:lang w:eastAsia="en-GB"/>
                  </w:rPr>
                </w:rPrChange>
              </w:rPr>
              <w:pPrChange w:id="1439" w:author="R&amp;S" w:date="2024-02-20T11:37:00Z">
                <w:pPr>
                  <w:pStyle w:val="TAL"/>
                </w:pPr>
              </w:pPrChange>
            </w:pPr>
            <w:del w:id="1440" w:author="R&amp;S" w:date="2024-02-19T13:43:00Z">
              <w:r w:rsidRPr="00433ABE" w:rsidDel="00213E17">
                <w:rPr>
                  <w:lang w:eastAsia="en-GB"/>
                  <w:rPrChange w:id="1441"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B2F49E" w14:textId="27121008" w:rsidR="009E475D" w:rsidRPr="00433ABE" w:rsidDel="00213E17" w:rsidRDefault="009E475D">
            <w:pPr>
              <w:pStyle w:val="TH"/>
              <w:rPr>
                <w:del w:id="1442" w:author="R&amp;S" w:date="2024-02-19T13:43:00Z"/>
                <w:rPrChange w:id="1443" w:author="R&amp;S" w:date="2024-02-20T09:05:00Z">
                  <w:rPr>
                    <w:del w:id="1444" w:author="R&amp;S" w:date="2024-02-19T13:43:00Z"/>
                    <w:color w:val="000000" w:themeColor="text1"/>
                  </w:rPr>
                </w:rPrChange>
              </w:rPr>
              <w:pPrChange w:id="1445" w:author="R&amp;S" w:date="2024-02-20T11:37:00Z">
                <w:pPr>
                  <w:pStyle w:val="TAL"/>
                </w:pPr>
              </w:pPrChange>
            </w:pPr>
            <w:del w:id="1446" w:author="R&amp;S" w:date="2024-02-19T13:43:00Z">
              <w:r w:rsidRPr="00433ABE" w:rsidDel="00213E17">
                <w:rPr>
                  <w:rPrChange w:id="1447" w:author="R&amp;S" w:date="2024-02-20T09:05:00Z">
                    <w:rPr>
                      <w:color w:val="000000" w:themeColor="text1"/>
                    </w:rPr>
                  </w:rPrChange>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5F11C4" w14:textId="7AFDC3B7" w:rsidR="009E475D" w:rsidRPr="00433ABE" w:rsidDel="00213E17" w:rsidRDefault="009E475D">
            <w:pPr>
              <w:pStyle w:val="TH"/>
              <w:rPr>
                <w:del w:id="1448" w:author="R&amp;S" w:date="2024-02-19T13:43:00Z"/>
                <w:i/>
                <w:iCs/>
                <w:lang w:eastAsia="en-GB"/>
                <w:rPrChange w:id="1449" w:author="R&amp;S" w:date="2024-02-20T09:05:00Z">
                  <w:rPr>
                    <w:del w:id="1450" w:author="R&amp;S" w:date="2024-02-19T13:43:00Z"/>
                    <w:i/>
                    <w:iCs/>
                    <w:color w:val="000000" w:themeColor="text1"/>
                    <w:lang w:eastAsia="en-GB"/>
                  </w:rPr>
                </w:rPrChange>
              </w:rPr>
              <w:pPrChange w:id="145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3940CD" w14:textId="744A4840" w:rsidR="009E475D" w:rsidRPr="00433ABE" w:rsidDel="00213E17" w:rsidRDefault="009E475D">
            <w:pPr>
              <w:pStyle w:val="TH"/>
              <w:rPr>
                <w:del w:id="1452" w:author="R&amp;S" w:date="2024-02-19T13:43:00Z"/>
                <w:lang w:eastAsia="en-GB"/>
                <w:rPrChange w:id="1453" w:author="R&amp;S" w:date="2024-02-20T09:05:00Z">
                  <w:rPr>
                    <w:del w:id="1454" w:author="R&amp;S" w:date="2024-02-19T13:43:00Z"/>
                    <w:color w:val="000000" w:themeColor="text1"/>
                    <w:lang w:eastAsia="en-GB"/>
                  </w:rPr>
                </w:rPrChange>
              </w:rPr>
              <w:pPrChange w:id="1455" w:author="R&amp;S" w:date="2024-02-20T11:37:00Z">
                <w:pPr>
                  <w:pStyle w:val="TAL"/>
                </w:pPr>
              </w:pPrChange>
            </w:pPr>
          </w:p>
        </w:tc>
      </w:tr>
      <w:tr w:rsidR="009E475D" w:rsidRPr="00433ABE" w:rsidDel="00213E17" w14:paraId="14C4E28F" w14:textId="568F7520" w:rsidTr="009E475D">
        <w:trPr>
          <w:jc w:val="center"/>
          <w:del w:id="1456"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D36DA" w14:textId="29741FAF" w:rsidR="009E475D" w:rsidRPr="00433ABE" w:rsidDel="00213E17" w:rsidRDefault="009E475D">
            <w:pPr>
              <w:pStyle w:val="TH"/>
              <w:rPr>
                <w:del w:id="1457" w:author="R&amp;S" w:date="2024-02-19T13:43:00Z"/>
                <w:lang w:eastAsia="en-GB"/>
                <w:rPrChange w:id="1458" w:author="R&amp;S" w:date="2024-02-20T09:05:00Z">
                  <w:rPr>
                    <w:del w:id="1459" w:author="R&amp;S" w:date="2024-02-19T13:43:00Z"/>
                    <w:color w:val="000000" w:themeColor="text1"/>
                    <w:lang w:eastAsia="en-GB"/>
                  </w:rPr>
                </w:rPrChange>
              </w:rPr>
              <w:pPrChange w:id="1460" w:author="R&amp;S" w:date="2024-02-20T11:37:00Z">
                <w:pPr>
                  <w:pStyle w:val="TAL"/>
                </w:pPr>
              </w:pPrChange>
            </w:pPr>
            <w:del w:id="1461" w:author="R&amp;S" w:date="2024-02-19T13:43:00Z">
              <w:r w:rsidRPr="00433ABE" w:rsidDel="00213E17">
                <w:rPr>
                  <w:lang w:eastAsia="en-GB"/>
                  <w:rPrChange w:id="1462"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E1D0A" w14:textId="66F04241" w:rsidR="009E475D" w:rsidRPr="00433ABE" w:rsidDel="00213E17" w:rsidRDefault="009E475D">
            <w:pPr>
              <w:pStyle w:val="TH"/>
              <w:rPr>
                <w:del w:id="1463" w:author="R&amp;S" w:date="2024-02-19T13:43:00Z"/>
                <w:rPrChange w:id="1464" w:author="R&amp;S" w:date="2024-02-20T09:05:00Z">
                  <w:rPr>
                    <w:del w:id="1465" w:author="R&amp;S" w:date="2024-02-19T13:43:00Z"/>
                    <w:color w:val="000000" w:themeColor="text1"/>
                  </w:rPr>
                </w:rPrChange>
              </w:rPr>
              <w:pPrChange w:id="1466" w:author="R&amp;S" w:date="2024-02-20T11:37:00Z">
                <w:pPr>
                  <w:pStyle w:val="TAL"/>
                </w:pPr>
              </w:pPrChange>
            </w:pPr>
            <w:del w:id="1467" w:author="R&amp;S" w:date="2024-02-19T13:43:00Z">
              <w:r w:rsidRPr="00433ABE" w:rsidDel="00213E17">
                <w:rPr>
                  <w:rPrChange w:id="1468" w:author="R&amp;S" w:date="2024-02-20T09:05:00Z">
                    <w:rPr>
                      <w:color w:val="000000" w:themeColor="text1"/>
                    </w:rPr>
                  </w:rPrChange>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CEC49" w14:textId="2A2AB4F8" w:rsidR="009E475D" w:rsidRPr="00433ABE" w:rsidDel="00213E17" w:rsidRDefault="009E475D">
            <w:pPr>
              <w:pStyle w:val="TH"/>
              <w:rPr>
                <w:del w:id="1469" w:author="R&amp;S" w:date="2024-02-19T13:43:00Z"/>
                <w:i/>
                <w:iCs/>
                <w:lang w:eastAsia="en-GB"/>
                <w:rPrChange w:id="1470" w:author="R&amp;S" w:date="2024-02-20T09:05:00Z">
                  <w:rPr>
                    <w:del w:id="1471" w:author="R&amp;S" w:date="2024-02-19T13:43:00Z"/>
                    <w:i/>
                    <w:iCs/>
                    <w:color w:val="000000" w:themeColor="text1"/>
                    <w:lang w:eastAsia="en-GB"/>
                  </w:rPr>
                </w:rPrChange>
              </w:rPr>
              <w:pPrChange w:id="147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19CB0" w14:textId="436D6383" w:rsidR="009E475D" w:rsidRPr="00433ABE" w:rsidDel="00213E17" w:rsidRDefault="009E475D">
            <w:pPr>
              <w:pStyle w:val="TH"/>
              <w:rPr>
                <w:del w:id="1473" w:author="R&amp;S" w:date="2024-02-19T13:43:00Z"/>
                <w:lang w:eastAsia="en-GB"/>
                <w:rPrChange w:id="1474" w:author="R&amp;S" w:date="2024-02-20T09:05:00Z">
                  <w:rPr>
                    <w:del w:id="1475" w:author="R&amp;S" w:date="2024-02-19T13:43:00Z"/>
                    <w:color w:val="000000" w:themeColor="text1"/>
                    <w:lang w:eastAsia="en-GB"/>
                  </w:rPr>
                </w:rPrChange>
              </w:rPr>
              <w:pPrChange w:id="1476" w:author="R&amp;S" w:date="2024-02-20T11:37:00Z">
                <w:pPr>
                  <w:pStyle w:val="TAL"/>
                </w:pPr>
              </w:pPrChange>
            </w:pPr>
          </w:p>
        </w:tc>
      </w:tr>
      <w:tr w:rsidR="009E475D" w:rsidRPr="00433ABE" w:rsidDel="00213E17" w14:paraId="3B779542" w14:textId="3B571579" w:rsidTr="009E475D">
        <w:trPr>
          <w:jc w:val="center"/>
          <w:del w:id="1477"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43A86" w14:textId="588D32FA" w:rsidR="009E475D" w:rsidRPr="00433ABE" w:rsidDel="00213E17" w:rsidRDefault="009E475D">
            <w:pPr>
              <w:pStyle w:val="TH"/>
              <w:rPr>
                <w:del w:id="1478" w:author="R&amp;S" w:date="2024-02-19T13:43:00Z"/>
                <w:lang w:eastAsia="en-GB"/>
                <w:rPrChange w:id="1479" w:author="R&amp;S" w:date="2024-02-20T09:05:00Z">
                  <w:rPr>
                    <w:del w:id="1480" w:author="R&amp;S" w:date="2024-02-19T13:43:00Z"/>
                    <w:color w:val="000000" w:themeColor="text1"/>
                    <w:lang w:eastAsia="en-GB"/>
                  </w:rPr>
                </w:rPrChange>
              </w:rPr>
              <w:pPrChange w:id="1481" w:author="R&amp;S" w:date="2024-02-20T11:37:00Z">
                <w:pPr>
                  <w:pStyle w:val="TAL"/>
                </w:pPr>
              </w:pPrChange>
            </w:pPr>
            <w:del w:id="1482" w:author="R&amp;S" w:date="2024-02-19T13:43:00Z">
              <w:r w:rsidRPr="00433ABE" w:rsidDel="00213E17">
                <w:rPr>
                  <w:lang w:eastAsia="en-GB"/>
                  <w:rPrChange w:id="1483"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B617D2" w14:textId="3BE97F4E" w:rsidR="009E475D" w:rsidRPr="00433ABE" w:rsidDel="00213E17" w:rsidRDefault="009E475D">
            <w:pPr>
              <w:pStyle w:val="TH"/>
              <w:rPr>
                <w:del w:id="1484" w:author="R&amp;S" w:date="2024-02-19T13:43:00Z"/>
                <w:rPrChange w:id="1485" w:author="R&amp;S" w:date="2024-02-20T09:05:00Z">
                  <w:rPr>
                    <w:del w:id="1486" w:author="R&amp;S" w:date="2024-02-19T13:43:00Z"/>
                    <w:color w:val="000000" w:themeColor="text1"/>
                  </w:rPr>
                </w:rPrChange>
              </w:rPr>
              <w:pPrChange w:id="1487" w:author="R&amp;S" w:date="2024-02-20T11:37:00Z">
                <w:pPr>
                  <w:pStyle w:val="TAL"/>
                </w:pPr>
              </w:pPrChange>
            </w:pPr>
            <w:del w:id="1488" w:author="R&amp;S" w:date="2024-02-19T13:43:00Z">
              <w:r w:rsidRPr="00433ABE" w:rsidDel="00213E17">
                <w:rPr>
                  <w:rPrChange w:id="1489" w:author="R&amp;S" w:date="2024-02-20T09:05:00Z">
                    <w:rPr>
                      <w:color w:val="000000" w:themeColor="text1"/>
                    </w:rPr>
                  </w:rPrChange>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B7C5" w14:textId="07C5AF0D" w:rsidR="009E475D" w:rsidRPr="00433ABE" w:rsidDel="00213E17" w:rsidRDefault="009E475D">
            <w:pPr>
              <w:pStyle w:val="TH"/>
              <w:rPr>
                <w:del w:id="1490" w:author="R&amp;S" w:date="2024-02-19T13:43:00Z"/>
                <w:i/>
                <w:iCs/>
                <w:lang w:eastAsia="en-GB"/>
                <w:rPrChange w:id="1491" w:author="R&amp;S" w:date="2024-02-20T09:05:00Z">
                  <w:rPr>
                    <w:del w:id="1492" w:author="R&amp;S" w:date="2024-02-19T13:43:00Z"/>
                    <w:i/>
                    <w:iCs/>
                    <w:color w:val="000000" w:themeColor="text1"/>
                    <w:lang w:eastAsia="en-GB"/>
                  </w:rPr>
                </w:rPrChange>
              </w:rPr>
              <w:pPrChange w:id="149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E2CA4B" w14:textId="45D945C9" w:rsidR="009E475D" w:rsidRPr="00433ABE" w:rsidDel="00213E17" w:rsidRDefault="009E475D">
            <w:pPr>
              <w:pStyle w:val="TH"/>
              <w:rPr>
                <w:del w:id="1494" w:author="R&amp;S" w:date="2024-02-19T13:43:00Z"/>
                <w:lang w:eastAsia="en-GB"/>
                <w:rPrChange w:id="1495" w:author="R&amp;S" w:date="2024-02-20T09:05:00Z">
                  <w:rPr>
                    <w:del w:id="1496" w:author="R&amp;S" w:date="2024-02-19T13:43:00Z"/>
                    <w:color w:val="000000" w:themeColor="text1"/>
                    <w:lang w:eastAsia="en-GB"/>
                  </w:rPr>
                </w:rPrChange>
              </w:rPr>
              <w:pPrChange w:id="1497" w:author="R&amp;S" w:date="2024-02-20T11:37:00Z">
                <w:pPr>
                  <w:pStyle w:val="TAL"/>
                </w:pPr>
              </w:pPrChange>
            </w:pPr>
          </w:p>
        </w:tc>
      </w:tr>
      <w:tr w:rsidR="009E475D" w:rsidRPr="00433ABE" w:rsidDel="00213E17" w14:paraId="443A064A" w14:textId="1DA02854" w:rsidTr="009E475D">
        <w:trPr>
          <w:jc w:val="center"/>
          <w:del w:id="1498"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5E21C" w14:textId="16DF9A8D" w:rsidR="009E475D" w:rsidRPr="00433ABE" w:rsidDel="00213E17" w:rsidRDefault="009E475D">
            <w:pPr>
              <w:pStyle w:val="TH"/>
              <w:rPr>
                <w:del w:id="1499" w:author="R&amp;S" w:date="2024-02-19T13:43:00Z"/>
                <w:lang w:eastAsia="en-GB"/>
                <w:rPrChange w:id="1500" w:author="R&amp;S" w:date="2024-02-20T09:05:00Z">
                  <w:rPr>
                    <w:del w:id="1501" w:author="R&amp;S" w:date="2024-02-19T13:43:00Z"/>
                    <w:color w:val="000000" w:themeColor="text1"/>
                    <w:lang w:eastAsia="en-GB"/>
                  </w:rPr>
                </w:rPrChange>
              </w:rPr>
              <w:pPrChange w:id="1502" w:author="R&amp;S" w:date="2024-02-20T11:37:00Z">
                <w:pPr>
                  <w:pStyle w:val="TAL"/>
                </w:pPr>
              </w:pPrChange>
            </w:pPr>
            <w:del w:id="1503" w:author="R&amp;S" w:date="2024-02-19T13:43:00Z">
              <w:r w:rsidRPr="00433ABE" w:rsidDel="00213E17">
                <w:rPr>
                  <w:lang w:eastAsia="en-GB"/>
                  <w:rPrChange w:id="1504"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E043E7" w14:textId="1B38D3AA" w:rsidR="009E475D" w:rsidRPr="00433ABE" w:rsidDel="00213E17" w:rsidRDefault="009E475D">
            <w:pPr>
              <w:pStyle w:val="TH"/>
              <w:rPr>
                <w:del w:id="1505" w:author="R&amp;S" w:date="2024-02-19T13:43:00Z"/>
                <w:rPrChange w:id="1506" w:author="R&amp;S" w:date="2024-02-20T09:05:00Z">
                  <w:rPr>
                    <w:del w:id="1507" w:author="R&amp;S" w:date="2024-02-19T13:43:00Z"/>
                    <w:color w:val="000000" w:themeColor="text1"/>
                  </w:rPr>
                </w:rPrChange>
              </w:rPr>
              <w:pPrChange w:id="1508" w:author="R&amp;S" w:date="2024-02-20T11:37:00Z">
                <w:pPr>
                  <w:pStyle w:val="TAL"/>
                </w:pPr>
              </w:pPrChange>
            </w:pPr>
            <w:del w:id="1509" w:author="R&amp;S" w:date="2024-02-19T13:43:00Z">
              <w:r w:rsidRPr="00433ABE" w:rsidDel="00213E17">
                <w:rPr>
                  <w:rPrChange w:id="1510" w:author="R&amp;S" w:date="2024-02-20T09:05:00Z">
                    <w:rPr>
                      <w:color w:val="000000" w:themeColor="text1"/>
                    </w:rPr>
                  </w:rPrChange>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9FF4F" w14:textId="6E1CDC53" w:rsidR="009E475D" w:rsidRPr="00433ABE" w:rsidDel="00213E17" w:rsidRDefault="009E475D">
            <w:pPr>
              <w:pStyle w:val="TH"/>
              <w:rPr>
                <w:del w:id="1511" w:author="R&amp;S" w:date="2024-02-19T13:43:00Z"/>
                <w:i/>
                <w:iCs/>
                <w:lang w:eastAsia="en-GB"/>
                <w:rPrChange w:id="1512" w:author="R&amp;S" w:date="2024-02-20T09:05:00Z">
                  <w:rPr>
                    <w:del w:id="1513" w:author="R&amp;S" w:date="2024-02-19T13:43:00Z"/>
                    <w:i/>
                    <w:iCs/>
                    <w:color w:val="000000" w:themeColor="text1"/>
                    <w:lang w:eastAsia="en-GB"/>
                  </w:rPr>
                </w:rPrChange>
              </w:rPr>
              <w:pPrChange w:id="151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666C" w14:textId="643D4580" w:rsidR="009E475D" w:rsidRPr="00433ABE" w:rsidDel="00213E17" w:rsidRDefault="009E475D">
            <w:pPr>
              <w:pStyle w:val="TH"/>
              <w:rPr>
                <w:del w:id="1515" w:author="R&amp;S" w:date="2024-02-19T13:43:00Z"/>
                <w:lang w:eastAsia="en-GB"/>
                <w:rPrChange w:id="1516" w:author="R&amp;S" w:date="2024-02-20T09:05:00Z">
                  <w:rPr>
                    <w:del w:id="1517" w:author="R&amp;S" w:date="2024-02-19T13:43:00Z"/>
                    <w:color w:val="000000" w:themeColor="text1"/>
                    <w:lang w:eastAsia="en-GB"/>
                  </w:rPr>
                </w:rPrChange>
              </w:rPr>
              <w:pPrChange w:id="1518" w:author="R&amp;S" w:date="2024-02-20T11:37:00Z">
                <w:pPr>
                  <w:pStyle w:val="TAL"/>
                </w:pPr>
              </w:pPrChange>
            </w:pPr>
          </w:p>
        </w:tc>
      </w:tr>
      <w:tr w:rsidR="009E475D" w:rsidRPr="00433ABE" w:rsidDel="00213E17" w14:paraId="5A3C86C3" w14:textId="3D3593D6" w:rsidTr="009E475D">
        <w:trPr>
          <w:jc w:val="center"/>
          <w:del w:id="1519"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0228C" w14:textId="2437D66A" w:rsidR="009E475D" w:rsidRPr="00433ABE" w:rsidDel="00213E17" w:rsidRDefault="009E475D">
            <w:pPr>
              <w:pStyle w:val="TH"/>
              <w:rPr>
                <w:del w:id="1520" w:author="R&amp;S" w:date="2024-02-19T13:43:00Z"/>
                <w:lang w:eastAsia="en-GB"/>
                <w:rPrChange w:id="1521" w:author="R&amp;S" w:date="2024-02-20T09:05:00Z">
                  <w:rPr>
                    <w:del w:id="1522" w:author="R&amp;S" w:date="2024-02-19T13:43:00Z"/>
                    <w:color w:val="000000" w:themeColor="text1"/>
                    <w:lang w:eastAsia="en-GB"/>
                  </w:rPr>
                </w:rPrChange>
              </w:rPr>
              <w:pPrChange w:id="1523" w:author="R&amp;S" w:date="2024-02-20T11:37:00Z">
                <w:pPr>
                  <w:pStyle w:val="TAL"/>
                </w:pPr>
              </w:pPrChange>
            </w:pPr>
            <w:del w:id="1524" w:author="R&amp;S" w:date="2024-02-19T13:43:00Z">
              <w:r w:rsidRPr="00433ABE" w:rsidDel="00213E17">
                <w:rPr>
                  <w:lang w:eastAsia="en-GB"/>
                  <w:rPrChange w:id="1525"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0A0A48" w14:textId="0D296752" w:rsidR="009E475D" w:rsidRPr="00433ABE" w:rsidDel="00213E17" w:rsidRDefault="009E475D">
            <w:pPr>
              <w:pStyle w:val="TH"/>
              <w:rPr>
                <w:del w:id="1526" w:author="R&amp;S" w:date="2024-02-19T13:43:00Z"/>
                <w:rPrChange w:id="1527" w:author="R&amp;S" w:date="2024-02-20T09:05:00Z">
                  <w:rPr>
                    <w:del w:id="1528" w:author="R&amp;S" w:date="2024-02-19T13:43:00Z"/>
                    <w:color w:val="000000" w:themeColor="text1"/>
                  </w:rPr>
                </w:rPrChange>
              </w:rPr>
              <w:pPrChange w:id="1529" w:author="R&amp;S" w:date="2024-02-20T11:37:00Z">
                <w:pPr>
                  <w:pStyle w:val="TAL"/>
                </w:pPr>
              </w:pPrChange>
            </w:pPr>
            <w:del w:id="1530" w:author="R&amp;S" w:date="2024-02-19T13:43:00Z">
              <w:r w:rsidRPr="00433ABE" w:rsidDel="00213E17">
                <w:rPr>
                  <w:rPrChange w:id="1531" w:author="R&amp;S" w:date="2024-02-20T09:05:00Z">
                    <w:rPr>
                      <w:color w:val="000000" w:themeColor="text1"/>
                    </w:rPr>
                  </w:rPrChange>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9598E" w14:textId="086D5ADB" w:rsidR="009E475D" w:rsidRPr="00433ABE" w:rsidDel="00213E17" w:rsidRDefault="009E475D">
            <w:pPr>
              <w:pStyle w:val="TH"/>
              <w:rPr>
                <w:del w:id="1532" w:author="R&amp;S" w:date="2024-02-19T13:43:00Z"/>
                <w:i/>
                <w:iCs/>
                <w:lang w:eastAsia="en-GB"/>
                <w:rPrChange w:id="1533" w:author="R&amp;S" w:date="2024-02-20T09:05:00Z">
                  <w:rPr>
                    <w:del w:id="1534" w:author="R&amp;S" w:date="2024-02-19T13:43:00Z"/>
                    <w:i/>
                    <w:iCs/>
                    <w:color w:val="000000" w:themeColor="text1"/>
                    <w:lang w:eastAsia="en-GB"/>
                  </w:rPr>
                </w:rPrChange>
              </w:rPr>
              <w:pPrChange w:id="153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D6305" w14:textId="66434186" w:rsidR="009E475D" w:rsidRPr="00433ABE" w:rsidDel="00213E17" w:rsidRDefault="009E475D">
            <w:pPr>
              <w:pStyle w:val="TH"/>
              <w:rPr>
                <w:del w:id="1536" w:author="R&amp;S" w:date="2024-02-19T13:43:00Z"/>
                <w:lang w:eastAsia="en-GB"/>
                <w:rPrChange w:id="1537" w:author="R&amp;S" w:date="2024-02-20T09:05:00Z">
                  <w:rPr>
                    <w:del w:id="1538" w:author="R&amp;S" w:date="2024-02-19T13:43:00Z"/>
                    <w:color w:val="000000" w:themeColor="text1"/>
                    <w:lang w:eastAsia="en-GB"/>
                  </w:rPr>
                </w:rPrChange>
              </w:rPr>
              <w:pPrChange w:id="1539" w:author="R&amp;S" w:date="2024-02-20T11:37:00Z">
                <w:pPr>
                  <w:pStyle w:val="TAL"/>
                </w:pPr>
              </w:pPrChange>
            </w:pPr>
          </w:p>
        </w:tc>
      </w:tr>
      <w:tr w:rsidR="009E475D" w:rsidRPr="00433ABE" w:rsidDel="00213E17" w14:paraId="071EC0E4" w14:textId="5823AD9E" w:rsidTr="009E475D">
        <w:trPr>
          <w:jc w:val="center"/>
          <w:del w:id="1540"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ADFC6" w14:textId="4B7550A2" w:rsidR="009E475D" w:rsidRPr="00433ABE" w:rsidDel="00213E17" w:rsidRDefault="009E475D">
            <w:pPr>
              <w:pStyle w:val="TH"/>
              <w:rPr>
                <w:del w:id="1541" w:author="R&amp;S" w:date="2024-02-19T13:43:00Z"/>
                <w:lang w:eastAsia="en-GB"/>
                <w:rPrChange w:id="1542" w:author="R&amp;S" w:date="2024-02-20T09:05:00Z">
                  <w:rPr>
                    <w:del w:id="1543" w:author="R&amp;S" w:date="2024-02-19T13:43:00Z"/>
                    <w:color w:val="000000" w:themeColor="text1"/>
                    <w:lang w:eastAsia="en-GB"/>
                  </w:rPr>
                </w:rPrChange>
              </w:rPr>
              <w:pPrChange w:id="1544" w:author="R&amp;S" w:date="2024-02-20T11:37:00Z">
                <w:pPr>
                  <w:pStyle w:val="TAL"/>
                </w:pPr>
              </w:pPrChange>
            </w:pPr>
            <w:del w:id="1545" w:author="R&amp;S" w:date="2024-02-19T13:43:00Z">
              <w:r w:rsidRPr="00433ABE" w:rsidDel="00213E17">
                <w:rPr>
                  <w:lang w:eastAsia="en-GB"/>
                  <w:rPrChange w:id="1546"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78F37" w14:textId="6EA33329" w:rsidR="009E475D" w:rsidRPr="00433ABE" w:rsidDel="00213E17" w:rsidRDefault="009E475D">
            <w:pPr>
              <w:pStyle w:val="TH"/>
              <w:rPr>
                <w:del w:id="1547" w:author="R&amp;S" w:date="2024-02-19T13:43:00Z"/>
                <w:rPrChange w:id="1548" w:author="R&amp;S" w:date="2024-02-20T09:05:00Z">
                  <w:rPr>
                    <w:del w:id="1549" w:author="R&amp;S" w:date="2024-02-19T13:43:00Z"/>
                    <w:color w:val="000000" w:themeColor="text1"/>
                  </w:rPr>
                </w:rPrChange>
              </w:rPr>
              <w:pPrChange w:id="155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7DF41E" w14:textId="05EEA3B5" w:rsidR="009E475D" w:rsidRPr="00433ABE" w:rsidDel="00213E17" w:rsidRDefault="009E475D">
            <w:pPr>
              <w:pStyle w:val="TH"/>
              <w:rPr>
                <w:del w:id="1551" w:author="R&amp;S" w:date="2024-02-19T13:43:00Z"/>
                <w:i/>
                <w:iCs/>
                <w:lang w:eastAsia="en-GB"/>
                <w:rPrChange w:id="1552" w:author="R&amp;S" w:date="2024-02-20T09:05:00Z">
                  <w:rPr>
                    <w:del w:id="1553" w:author="R&amp;S" w:date="2024-02-19T13:43:00Z"/>
                    <w:i/>
                    <w:iCs/>
                    <w:color w:val="000000" w:themeColor="text1"/>
                    <w:lang w:eastAsia="en-GB"/>
                  </w:rPr>
                </w:rPrChange>
              </w:rPr>
              <w:pPrChange w:id="155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0AF325" w14:textId="2F0B1B51" w:rsidR="009E475D" w:rsidRPr="00433ABE" w:rsidDel="00213E17" w:rsidRDefault="009E475D">
            <w:pPr>
              <w:pStyle w:val="TH"/>
              <w:rPr>
                <w:del w:id="1555" w:author="R&amp;S" w:date="2024-02-19T13:43:00Z"/>
                <w:lang w:eastAsia="en-GB"/>
                <w:rPrChange w:id="1556" w:author="R&amp;S" w:date="2024-02-20T09:05:00Z">
                  <w:rPr>
                    <w:del w:id="1557" w:author="R&amp;S" w:date="2024-02-19T13:43:00Z"/>
                    <w:color w:val="000000" w:themeColor="text1"/>
                    <w:lang w:eastAsia="en-GB"/>
                  </w:rPr>
                </w:rPrChange>
              </w:rPr>
              <w:pPrChange w:id="1558" w:author="R&amp;S" w:date="2024-02-20T11:37:00Z">
                <w:pPr>
                  <w:pStyle w:val="TAL"/>
                </w:pPr>
              </w:pPrChange>
            </w:pPr>
          </w:p>
        </w:tc>
      </w:tr>
      <w:tr w:rsidR="009E475D" w:rsidRPr="00433ABE" w:rsidDel="00213E17" w14:paraId="7976B956" w14:textId="7045584B" w:rsidTr="009E475D">
        <w:trPr>
          <w:jc w:val="center"/>
          <w:del w:id="1559" w:author="R&amp;S" w:date="2024-02-19T13:43: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1DA9444" w14:textId="4D9535FF" w:rsidR="009E475D" w:rsidRPr="00433ABE" w:rsidDel="00213E17" w:rsidRDefault="009E475D">
            <w:pPr>
              <w:pStyle w:val="TH"/>
              <w:rPr>
                <w:del w:id="1560" w:author="R&amp;S" w:date="2024-02-19T13:43:00Z"/>
                <w:lang w:val="en-US" w:eastAsia="en-GB"/>
              </w:rPr>
              <w:pPrChange w:id="1561" w:author="R&amp;S" w:date="2024-02-20T11:37:00Z">
                <w:pPr>
                  <w:pStyle w:val="TAN"/>
                </w:pPr>
              </w:pPrChange>
            </w:pPr>
            <w:del w:id="1562" w:author="R&amp;S" w:date="2024-02-19T13:43:00Z">
              <w:r w:rsidRPr="00433ABE" w:rsidDel="00213E17">
                <w:rPr>
                  <w:rPrChange w:id="1563" w:author="R&amp;S" w:date="2024-02-20T09:05:00Z">
                    <w:rPr>
                      <w:color w:val="000000" w:themeColor="text1"/>
                    </w:rPr>
                  </w:rPrChange>
                </w:rPr>
                <w:delText>NOTE 1: Satellite-UE elevation angle equal to 10 degrees, one-way delay equal to 6.44 ms and Doppler equal to 22.65 ppm.</w:delText>
              </w:r>
            </w:del>
          </w:p>
        </w:tc>
      </w:tr>
    </w:tbl>
    <w:p w14:paraId="5AB100C4" w14:textId="77777777" w:rsidR="009E475D" w:rsidRPr="00433ABE" w:rsidRDefault="009E475D">
      <w:pPr>
        <w:pStyle w:val="TH"/>
        <w:pPrChange w:id="1564" w:author="R&amp;S" w:date="2024-02-20T11:37:00Z">
          <w:pPr>
            <w:ind w:left="720"/>
          </w:pPr>
        </w:pPrChange>
      </w:pPr>
    </w:p>
    <w:p w14:paraId="53774807" w14:textId="3FD7D025" w:rsidR="009E475D" w:rsidRPr="00433ABE" w:rsidRDefault="009E475D" w:rsidP="009E475D">
      <w:pPr>
        <w:pStyle w:val="TH"/>
        <w:rPr>
          <w:color w:val="000000" w:themeColor="text1"/>
          <w:sz w:val="22"/>
          <w:szCs w:val="22"/>
        </w:rPr>
      </w:pPr>
      <w:r w:rsidRPr="00433ABE">
        <w:rPr>
          <w:color w:val="000000" w:themeColor="text1"/>
          <w:lang w:eastAsia="en-GB"/>
        </w:rPr>
        <w:t>Table 6.4B.1</w:t>
      </w:r>
      <w:ins w:id="1565" w:author="R&amp;S" w:date="2024-02-29T08:32:00Z">
        <w:r w:rsidR="008B4543" w:rsidRPr="00433ABE">
          <w:rPr>
            <w:color w:val="000000" w:themeColor="text1"/>
            <w:lang w:eastAsia="en-GB"/>
          </w:rPr>
          <w:t>_1</w:t>
        </w:r>
      </w:ins>
      <w:r w:rsidRPr="00433ABE">
        <w:rPr>
          <w:color w:val="000000" w:themeColor="text1"/>
          <w:lang w:eastAsia="en-GB"/>
        </w:rPr>
        <w:t>.4.3-2a:</w:t>
      </w:r>
      <w:r w:rsidRPr="00433ABE">
        <w:rPr>
          <w:b w:val="0"/>
          <w:bCs/>
          <w:color w:val="000000" w:themeColor="text1"/>
          <w:lang w:eastAsia="en-GB"/>
        </w:rPr>
        <w:t xml:space="preserve"> </w:t>
      </w:r>
      <w:r w:rsidRPr="00433ABE">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50C52F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12CE" w14:textId="2B5198C5" w:rsidR="009E475D" w:rsidRPr="00433ABE" w:rsidRDefault="009E475D" w:rsidP="009E475D">
            <w:pPr>
              <w:pStyle w:val="TAH"/>
              <w:jc w:val="left"/>
              <w:rPr>
                <w:b w:val="0"/>
                <w:bCs/>
                <w:color w:val="000000" w:themeColor="text1"/>
                <w:sz w:val="20"/>
                <w:lang w:eastAsia="en-GB"/>
              </w:rPr>
            </w:pPr>
            <w:r w:rsidRPr="00433ABE">
              <w:rPr>
                <w:b w:val="0"/>
                <w:bCs/>
                <w:color w:val="000000" w:themeColor="text1"/>
                <w:lang w:eastAsia="en-GB"/>
              </w:rPr>
              <w:t>Derivation Path: TS 36.508</w:t>
            </w:r>
            <w:ins w:id="1566" w:author="R&amp;S" w:date="2024-02-27T07:59:00Z">
              <w:r w:rsidR="00AB50E9" w:rsidRPr="00433ABE">
                <w:rPr>
                  <w:b w:val="0"/>
                  <w:bCs/>
                  <w:color w:val="000000" w:themeColor="text1"/>
                  <w:lang w:eastAsia="en-GB"/>
                </w:rPr>
                <w:t xml:space="preserve"> [12]</w:t>
              </w:r>
            </w:ins>
            <w:r w:rsidRPr="00433ABE">
              <w:rPr>
                <w:b w:val="0"/>
                <w:bCs/>
                <w:color w:val="000000" w:themeColor="text1"/>
                <w:lang w:eastAsia="en-GB"/>
              </w:rPr>
              <w:t xml:space="preserve"> Table </w:t>
            </w:r>
            <w:r w:rsidRPr="00433ABE">
              <w:rPr>
                <w:b w:val="0"/>
                <w:bCs/>
                <w:color w:val="000000" w:themeColor="text1"/>
              </w:rPr>
              <w:t>8.2.2.1.3-1</w:t>
            </w:r>
          </w:p>
        </w:tc>
      </w:tr>
      <w:tr w:rsidR="009E475D" w:rsidRPr="00433ABE" w14:paraId="6A1158E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1995E" w14:textId="77777777" w:rsidR="009E475D" w:rsidRPr="00433ABE" w:rsidRDefault="009E475D" w:rsidP="009E475D">
            <w:pPr>
              <w:pStyle w:val="TAH"/>
              <w:rPr>
                <w:bCs/>
                <w:color w:val="000000" w:themeColor="text1"/>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258F7B"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E1D7A"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DA936"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189E6B1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D73E9"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A47620"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4AA94"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20BA79" w14:textId="77777777" w:rsidR="009E475D" w:rsidRPr="00433ABE" w:rsidRDefault="009E475D" w:rsidP="009E475D">
            <w:pPr>
              <w:pStyle w:val="TAL"/>
              <w:rPr>
                <w:color w:val="000000" w:themeColor="text1"/>
                <w:lang w:eastAsia="en-GB"/>
              </w:rPr>
            </w:pPr>
          </w:p>
        </w:tc>
      </w:tr>
      <w:tr w:rsidR="009E475D" w:rsidRPr="00433ABE" w14:paraId="53FC092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FB8AA"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DBFAAC"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2C52B5"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6DA266" w14:textId="77777777" w:rsidR="009E475D" w:rsidRPr="00433ABE" w:rsidRDefault="009E475D" w:rsidP="009E475D">
            <w:pPr>
              <w:pStyle w:val="TAL"/>
              <w:rPr>
                <w:color w:val="000000" w:themeColor="text1"/>
              </w:rPr>
            </w:pPr>
          </w:p>
        </w:tc>
      </w:tr>
      <w:tr w:rsidR="009E475D" w:rsidRPr="00433ABE" w14:paraId="15861DA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919A8"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5A03BF"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4E7554"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F7E12B" w14:textId="77777777" w:rsidR="009E475D" w:rsidRPr="00433ABE" w:rsidRDefault="009E475D" w:rsidP="009E475D">
            <w:pPr>
              <w:pStyle w:val="TAL"/>
              <w:rPr>
                <w:color w:val="000000" w:themeColor="text1"/>
                <w:lang w:eastAsia="en-GB"/>
              </w:rPr>
            </w:pPr>
          </w:p>
        </w:tc>
      </w:tr>
      <w:tr w:rsidR="009E475D" w:rsidRPr="00433ABE" w14:paraId="77E868C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CE3F0"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315E95"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063F4A"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6C676" w14:textId="77777777" w:rsidR="009E475D" w:rsidRPr="00433ABE" w:rsidRDefault="009E475D" w:rsidP="009E475D">
            <w:pPr>
              <w:rPr>
                <w:i/>
                <w:iCs/>
                <w:color w:val="000000" w:themeColor="text1"/>
                <w:lang w:eastAsia="en-GB"/>
              </w:rPr>
            </w:pPr>
          </w:p>
        </w:tc>
      </w:tr>
      <w:tr w:rsidR="009E475D" w:rsidRPr="00433ABE" w14:paraId="207829F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8277B"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F7254" w14:textId="77777777" w:rsidR="009E475D" w:rsidRPr="00433ABE" w:rsidRDefault="009E475D" w:rsidP="009E475D">
            <w:pPr>
              <w:pStyle w:val="TAL"/>
              <w:rPr>
                <w:color w:val="000000" w:themeColor="text1"/>
                <w:sz w:val="20"/>
              </w:rPr>
            </w:pPr>
            <w:r w:rsidRPr="00433ABE">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1AF6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2390D5" w14:textId="77777777" w:rsidR="009E475D" w:rsidRPr="00433ABE" w:rsidRDefault="009E475D" w:rsidP="009E475D">
            <w:pPr>
              <w:pStyle w:val="TAL"/>
              <w:rPr>
                <w:color w:val="000000" w:themeColor="text1"/>
                <w:lang w:eastAsia="en-GB"/>
              </w:rPr>
            </w:pPr>
          </w:p>
        </w:tc>
      </w:tr>
      <w:tr w:rsidR="009E475D" w:rsidRPr="00433ABE" w14:paraId="16D31E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F1331"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C0218F" w14:textId="77777777" w:rsidR="009E475D" w:rsidRPr="00433ABE" w:rsidRDefault="009E475D" w:rsidP="009E475D">
            <w:pPr>
              <w:pStyle w:val="TAL"/>
              <w:rPr>
                <w:color w:val="000000" w:themeColor="text1"/>
              </w:rPr>
            </w:pPr>
            <w:r w:rsidRPr="00433ABE">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42DDB"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F032A1" w14:textId="77777777" w:rsidR="009E475D" w:rsidRPr="00433ABE" w:rsidRDefault="009E475D" w:rsidP="009E475D">
            <w:pPr>
              <w:pStyle w:val="TAL"/>
              <w:rPr>
                <w:color w:val="000000" w:themeColor="text1"/>
                <w:lang w:eastAsia="en-GB"/>
              </w:rPr>
            </w:pPr>
          </w:p>
        </w:tc>
      </w:tr>
      <w:tr w:rsidR="009E475D" w:rsidRPr="00433ABE" w14:paraId="35D7758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568580"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C4EB3" w14:textId="77777777" w:rsidR="009E475D" w:rsidRPr="00433ABE" w:rsidRDefault="009E475D" w:rsidP="009E475D">
            <w:pPr>
              <w:pStyle w:val="TAL"/>
              <w:rPr>
                <w:color w:val="000000" w:themeColor="text1"/>
              </w:rPr>
            </w:pPr>
            <w:r w:rsidRPr="00433ABE">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402A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9630B5" w14:textId="77777777" w:rsidR="009E475D" w:rsidRPr="00433ABE" w:rsidRDefault="009E475D" w:rsidP="009E475D">
            <w:pPr>
              <w:pStyle w:val="TAL"/>
              <w:rPr>
                <w:color w:val="000000" w:themeColor="text1"/>
                <w:lang w:eastAsia="en-GB"/>
              </w:rPr>
            </w:pPr>
          </w:p>
        </w:tc>
      </w:tr>
      <w:tr w:rsidR="009E475D" w:rsidRPr="00433ABE" w14:paraId="4969939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3C97B"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153193" w14:textId="77777777" w:rsidR="009E475D" w:rsidRPr="00433ABE" w:rsidRDefault="009E475D" w:rsidP="009E475D">
            <w:pPr>
              <w:pStyle w:val="TAL"/>
              <w:rPr>
                <w:color w:val="000000" w:themeColor="text1"/>
              </w:rPr>
            </w:pPr>
            <w:r w:rsidRPr="00433ABE">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1BAF97"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C0FDF" w14:textId="77777777" w:rsidR="009E475D" w:rsidRPr="00433ABE" w:rsidRDefault="009E475D" w:rsidP="009E475D">
            <w:pPr>
              <w:pStyle w:val="TAL"/>
              <w:rPr>
                <w:color w:val="000000" w:themeColor="text1"/>
                <w:lang w:eastAsia="en-GB"/>
              </w:rPr>
            </w:pPr>
          </w:p>
        </w:tc>
      </w:tr>
      <w:tr w:rsidR="009E475D" w:rsidRPr="00433ABE" w14:paraId="545E0CD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FB675"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17A5F4" w14:textId="77777777" w:rsidR="009E475D" w:rsidRPr="00433ABE" w:rsidRDefault="009E475D" w:rsidP="009E475D">
            <w:pPr>
              <w:pStyle w:val="TAL"/>
              <w:rPr>
                <w:color w:val="000000" w:themeColor="text1"/>
              </w:rPr>
            </w:pPr>
            <w:r w:rsidRPr="00433ABE">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680CB"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C7CF06" w14:textId="77777777" w:rsidR="009E475D" w:rsidRPr="00433ABE" w:rsidRDefault="009E475D" w:rsidP="009E475D">
            <w:pPr>
              <w:pStyle w:val="TAL"/>
              <w:rPr>
                <w:color w:val="000000" w:themeColor="text1"/>
                <w:lang w:eastAsia="en-GB"/>
              </w:rPr>
            </w:pPr>
          </w:p>
        </w:tc>
      </w:tr>
      <w:tr w:rsidR="009E475D" w:rsidRPr="00433ABE" w14:paraId="7B06A73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8BDF"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6A2C113" w14:textId="77777777" w:rsidR="009E475D" w:rsidRPr="00433ABE" w:rsidRDefault="009E475D" w:rsidP="009E475D">
            <w:pPr>
              <w:pStyle w:val="TAL"/>
              <w:rPr>
                <w:color w:val="000000" w:themeColor="text1"/>
              </w:rPr>
            </w:pPr>
            <w:r w:rsidRPr="00433ABE">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D5F8A7"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B0F729" w14:textId="77777777" w:rsidR="009E475D" w:rsidRPr="00433ABE" w:rsidRDefault="009E475D" w:rsidP="009E475D">
            <w:pPr>
              <w:pStyle w:val="TAL"/>
              <w:rPr>
                <w:color w:val="000000" w:themeColor="text1"/>
                <w:lang w:eastAsia="en-GB"/>
              </w:rPr>
            </w:pPr>
          </w:p>
        </w:tc>
      </w:tr>
      <w:tr w:rsidR="009E475D" w:rsidRPr="00433ABE" w14:paraId="5565BA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A32E9"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00291"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BF3A0F"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2332EF" w14:textId="77777777" w:rsidR="009E475D" w:rsidRPr="00433ABE" w:rsidRDefault="009E475D" w:rsidP="009E475D">
            <w:pPr>
              <w:pStyle w:val="TAL"/>
              <w:rPr>
                <w:color w:val="000000" w:themeColor="text1"/>
                <w:lang w:eastAsia="en-GB"/>
              </w:rPr>
            </w:pPr>
          </w:p>
        </w:tc>
      </w:tr>
      <w:tr w:rsidR="00AB50E9" w:rsidRPr="00433ABE" w14:paraId="7E968D7E" w14:textId="77777777" w:rsidTr="008B49DA">
        <w:trPr>
          <w:jc w:val="center"/>
          <w:ins w:id="1567"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A71BF" w14:textId="77777777" w:rsidR="00AB50E9" w:rsidRPr="00433ABE" w:rsidRDefault="00AB50E9" w:rsidP="008B49DA">
            <w:pPr>
              <w:pStyle w:val="TAL"/>
              <w:rPr>
                <w:ins w:id="1568" w:author="R&amp;S" w:date="2024-02-27T07:59:00Z"/>
                <w:color w:val="000000" w:themeColor="text1"/>
                <w:lang w:eastAsia="en-GB"/>
              </w:rPr>
            </w:pPr>
            <w:ins w:id="1569" w:author="R&amp;S" w:date="2024-02-27T07:5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A6F9A" w14:textId="77777777" w:rsidR="00AB50E9" w:rsidRPr="00433ABE" w:rsidRDefault="00AB50E9" w:rsidP="008B49DA">
            <w:pPr>
              <w:pStyle w:val="TAL"/>
              <w:rPr>
                <w:ins w:id="1570"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17CC" w14:textId="77777777" w:rsidR="00AB50E9" w:rsidRPr="00433ABE" w:rsidRDefault="00AB50E9" w:rsidP="008B49DA">
            <w:pPr>
              <w:pStyle w:val="TAL"/>
              <w:rPr>
                <w:ins w:id="1571"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35D76E" w14:textId="77777777" w:rsidR="00AB50E9" w:rsidRPr="00433ABE" w:rsidRDefault="00AB50E9" w:rsidP="008B49DA">
            <w:pPr>
              <w:pStyle w:val="TAL"/>
              <w:rPr>
                <w:ins w:id="1572" w:author="R&amp;S" w:date="2024-02-27T07:59:00Z"/>
                <w:color w:val="000000" w:themeColor="text1"/>
                <w:lang w:eastAsia="en-GB"/>
              </w:rPr>
            </w:pPr>
          </w:p>
        </w:tc>
      </w:tr>
      <w:tr w:rsidR="00AB50E9" w:rsidRPr="00433ABE" w14:paraId="11A450A9" w14:textId="77777777" w:rsidTr="008B49DA">
        <w:trPr>
          <w:jc w:val="center"/>
          <w:ins w:id="1573"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F28C3" w14:textId="77777777" w:rsidR="00AB50E9" w:rsidRPr="00433ABE" w:rsidRDefault="00AB50E9" w:rsidP="008B49DA">
            <w:pPr>
              <w:pStyle w:val="TAL"/>
              <w:rPr>
                <w:ins w:id="1574" w:author="R&amp;S" w:date="2024-02-27T07:59:00Z"/>
                <w:color w:val="000000" w:themeColor="text1"/>
                <w:lang w:eastAsia="en-GB"/>
              </w:rPr>
            </w:pPr>
            <w:ins w:id="1575" w:author="R&amp;S" w:date="2024-02-27T07:59: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8BA2C5" w14:textId="77777777" w:rsidR="00AB50E9" w:rsidRPr="00433ABE" w:rsidRDefault="00AB50E9" w:rsidP="008B49DA">
            <w:pPr>
              <w:pStyle w:val="TAL"/>
              <w:rPr>
                <w:ins w:id="1576" w:author="R&amp;S" w:date="2024-02-27T07:59:00Z"/>
                <w:color w:val="000000" w:themeColor="text1"/>
              </w:rPr>
            </w:pPr>
            <w:ins w:id="1577" w:author="R&amp;S" w:date="2024-02-27T07:59: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F048FE" w14:textId="77777777" w:rsidR="00AB50E9" w:rsidRPr="00433ABE" w:rsidRDefault="00AB50E9" w:rsidP="008B49DA">
            <w:pPr>
              <w:pStyle w:val="TAL"/>
              <w:rPr>
                <w:ins w:id="1578"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2D01A2" w14:textId="77777777" w:rsidR="00AB50E9" w:rsidRPr="00433ABE" w:rsidRDefault="00AB50E9" w:rsidP="008B49DA">
            <w:pPr>
              <w:pStyle w:val="TAL"/>
              <w:rPr>
                <w:ins w:id="1579" w:author="R&amp;S" w:date="2024-02-27T07:59:00Z"/>
                <w:color w:val="000000" w:themeColor="text1"/>
                <w:lang w:eastAsia="en-GB"/>
              </w:rPr>
            </w:pPr>
          </w:p>
        </w:tc>
      </w:tr>
      <w:tr w:rsidR="00AB50E9" w:rsidRPr="00433ABE" w14:paraId="66301AF7" w14:textId="77777777" w:rsidTr="008B49DA">
        <w:trPr>
          <w:jc w:val="center"/>
          <w:ins w:id="1580"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B72EB2" w14:textId="77777777" w:rsidR="00AB50E9" w:rsidRPr="00433ABE" w:rsidRDefault="00AB50E9" w:rsidP="008B49DA">
            <w:pPr>
              <w:pStyle w:val="TAL"/>
              <w:rPr>
                <w:ins w:id="1581" w:author="R&amp;S" w:date="2024-02-27T07:59:00Z"/>
                <w:color w:val="000000" w:themeColor="text1"/>
                <w:lang w:eastAsia="en-GB"/>
              </w:rPr>
            </w:pPr>
            <w:ins w:id="1582" w:author="R&amp;S" w:date="2024-02-27T07:59: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7518E" w14:textId="77777777" w:rsidR="00AB50E9" w:rsidRPr="00433ABE" w:rsidRDefault="00AB50E9" w:rsidP="008B49DA">
            <w:pPr>
              <w:pStyle w:val="TAL"/>
              <w:rPr>
                <w:ins w:id="1583"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0AE32" w14:textId="77777777" w:rsidR="00AB50E9" w:rsidRPr="00433ABE" w:rsidRDefault="00AB50E9" w:rsidP="008B49DA">
            <w:pPr>
              <w:pStyle w:val="TAL"/>
              <w:rPr>
                <w:ins w:id="1584"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378683" w14:textId="77777777" w:rsidR="00AB50E9" w:rsidRPr="00433ABE" w:rsidRDefault="00AB50E9" w:rsidP="008B49DA">
            <w:pPr>
              <w:pStyle w:val="TAL"/>
              <w:rPr>
                <w:ins w:id="1585" w:author="R&amp;S" w:date="2024-02-27T07:59:00Z"/>
                <w:color w:val="000000" w:themeColor="text1"/>
                <w:lang w:eastAsia="en-GB"/>
              </w:rPr>
            </w:pPr>
          </w:p>
        </w:tc>
      </w:tr>
      <w:tr w:rsidR="00AB50E9" w:rsidRPr="00433ABE" w14:paraId="580AA6E5" w14:textId="77777777" w:rsidTr="008B49DA">
        <w:trPr>
          <w:jc w:val="center"/>
          <w:ins w:id="1586"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876B97" w14:textId="77777777" w:rsidR="00AB50E9" w:rsidRPr="00433ABE" w:rsidRDefault="00AB50E9" w:rsidP="008B49DA">
            <w:pPr>
              <w:pStyle w:val="TAL"/>
              <w:rPr>
                <w:ins w:id="1587" w:author="R&amp;S" w:date="2024-02-27T07:59:00Z"/>
                <w:color w:val="000000" w:themeColor="text1"/>
                <w:lang w:eastAsia="en-GB"/>
              </w:rPr>
            </w:pPr>
            <w:ins w:id="1588" w:author="R&amp;S" w:date="2024-02-27T07:59: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377559" w14:textId="77777777" w:rsidR="00AB50E9" w:rsidRPr="00433ABE" w:rsidRDefault="00AB50E9" w:rsidP="008B49DA">
            <w:pPr>
              <w:pStyle w:val="TAL"/>
              <w:rPr>
                <w:ins w:id="1589" w:author="R&amp;S" w:date="2024-02-27T07:5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9D839D" w14:textId="77777777" w:rsidR="00AB50E9" w:rsidRPr="00433ABE" w:rsidRDefault="00AB50E9" w:rsidP="008B49DA">
            <w:pPr>
              <w:pStyle w:val="TAL"/>
              <w:rPr>
                <w:ins w:id="1590" w:author="R&amp;S" w:date="2024-02-27T07:5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F054A" w14:textId="77777777" w:rsidR="00AB50E9" w:rsidRPr="00433ABE" w:rsidRDefault="00AB50E9" w:rsidP="008B49DA">
            <w:pPr>
              <w:pStyle w:val="TAL"/>
              <w:rPr>
                <w:ins w:id="1591" w:author="R&amp;S" w:date="2024-02-27T07:59:00Z"/>
                <w:color w:val="000000" w:themeColor="text1"/>
                <w:lang w:eastAsia="en-GB"/>
              </w:rPr>
            </w:pPr>
          </w:p>
        </w:tc>
      </w:tr>
      <w:tr w:rsidR="009E475D" w:rsidRPr="00433ABE" w14:paraId="5B14D8B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AAB5CD3" w14:textId="77777777" w:rsidR="009E475D" w:rsidRPr="00433ABE" w:rsidRDefault="009E475D" w:rsidP="009E475D">
            <w:pPr>
              <w:pStyle w:val="TAN"/>
              <w:rPr>
                <w:color w:val="000000" w:themeColor="text1"/>
                <w:lang w:val="en-US"/>
              </w:rPr>
            </w:pPr>
            <w:r w:rsidRPr="00433ABE">
              <w:rPr>
                <w:color w:val="000000" w:themeColor="text1"/>
              </w:rPr>
              <w:t>NOTE 1: Satellite-UE elevation angle equal to 26.78 degrees, one-way delay equal to 129.74 ms and Doppler equal to -0.17 ppm.</w:t>
            </w:r>
          </w:p>
        </w:tc>
      </w:tr>
    </w:tbl>
    <w:p w14:paraId="49CB3BC0" w14:textId="77777777" w:rsidR="009E475D" w:rsidRPr="00433ABE" w:rsidRDefault="009E475D" w:rsidP="009E475D">
      <w:pPr>
        <w:ind w:left="720"/>
      </w:pPr>
    </w:p>
    <w:p w14:paraId="14C008F9" w14:textId="52EE83FF" w:rsidR="009E475D" w:rsidRPr="00433ABE" w:rsidDel="00213E17" w:rsidRDefault="009E475D">
      <w:pPr>
        <w:pStyle w:val="TH"/>
        <w:rPr>
          <w:del w:id="1592" w:author="R&amp;S" w:date="2024-02-19T13:44:00Z"/>
          <w:sz w:val="22"/>
          <w:szCs w:val="22"/>
          <w:rPrChange w:id="1593" w:author="R&amp;S" w:date="2024-02-20T09:05:00Z">
            <w:rPr>
              <w:del w:id="1594" w:author="R&amp;S" w:date="2024-02-19T13:44:00Z"/>
              <w:color w:val="000000" w:themeColor="text1"/>
              <w:sz w:val="22"/>
              <w:szCs w:val="22"/>
            </w:rPr>
          </w:rPrChange>
        </w:rPr>
      </w:pPr>
      <w:r w:rsidRPr="00433ABE">
        <w:rPr>
          <w:rPrChange w:id="1595" w:author="R&amp;S" w:date="2024-02-20T09:05:00Z">
            <w:rPr>
              <w:color w:val="000000" w:themeColor="text1"/>
              <w:lang w:eastAsia="en-GB"/>
            </w:rPr>
          </w:rPrChange>
        </w:rPr>
        <w:lastRenderedPageBreak/>
        <w:t>Table 6.4B.1</w:t>
      </w:r>
      <w:ins w:id="1596" w:author="R&amp;S" w:date="2024-02-29T08:32:00Z">
        <w:r w:rsidR="008B4543" w:rsidRPr="00433ABE">
          <w:rPr>
            <w:rPrChange w:id="1597" w:author="R&amp;S" w:date="2024-02-29T08:32:00Z">
              <w:rPr>
                <w:highlight w:val="yellow"/>
              </w:rPr>
            </w:rPrChange>
          </w:rPr>
          <w:t>_1</w:t>
        </w:r>
      </w:ins>
      <w:r w:rsidRPr="00433ABE">
        <w:rPr>
          <w:rPrChange w:id="1598" w:author="R&amp;S" w:date="2024-02-20T09:05:00Z">
            <w:rPr>
              <w:color w:val="000000" w:themeColor="text1"/>
              <w:lang w:eastAsia="en-GB"/>
            </w:rPr>
          </w:rPrChange>
        </w:rPr>
        <w:t>.4.3-2b:</w:t>
      </w:r>
      <w:r w:rsidRPr="00433ABE">
        <w:rPr>
          <w:b w:val="0"/>
          <w:bCs/>
          <w:rPrChange w:id="1599" w:author="R&amp;S" w:date="2024-02-20T09:05:00Z">
            <w:rPr>
              <w:b w:val="0"/>
              <w:bCs/>
              <w:color w:val="000000" w:themeColor="text1"/>
              <w:lang w:eastAsia="en-GB"/>
            </w:rPr>
          </w:rPrChange>
        </w:rPr>
        <w:t xml:space="preserve"> </w:t>
      </w:r>
      <w:ins w:id="1600" w:author="R&amp;S" w:date="2024-02-19T13:44:00Z">
        <w:r w:rsidR="00213E17" w:rsidRPr="00433ABE">
          <w:rPr>
            <w:b w:val="0"/>
            <w:bCs/>
            <w:rPrChange w:id="1601" w:author="R&amp;S" w:date="2024-02-20T09:05:00Z">
              <w:rPr>
                <w:b w:val="0"/>
                <w:bCs/>
                <w:color w:val="000000" w:themeColor="text1"/>
                <w:lang w:eastAsia="en-GB"/>
              </w:rPr>
            </w:rPrChange>
          </w:rPr>
          <w:t>Void</w:t>
        </w:r>
        <w:r w:rsidR="00213E17" w:rsidRPr="00433ABE">
          <w:rPr>
            <w:bCs/>
            <w:lang w:eastAsia="en-GB"/>
            <w:rPrChange w:id="1602" w:author="R&amp;S" w:date="2024-02-20T09:05:00Z">
              <w:rPr>
                <w:bCs/>
                <w:color w:val="000000" w:themeColor="text1"/>
                <w:lang w:eastAsia="en-GB"/>
              </w:rPr>
            </w:rPrChange>
          </w:rPr>
          <w:t xml:space="preserve"> </w:t>
        </w:r>
      </w:ins>
      <w:del w:id="1603" w:author="R&amp;S" w:date="2024-02-19T13:44:00Z">
        <w:r w:rsidRPr="00433ABE" w:rsidDel="00213E17">
          <w:rPr>
            <w:b w:val="0"/>
            <w:rPrChange w:id="1604" w:author="R&amp;S" w:date="2024-02-20T09:05:00Z">
              <w:rPr>
                <w:b w:val="0"/>
                <w:color w:val="000000" w:themeColor="text1"/>
              </w:rPr>
            </w:rPrChange>
          </w:rPr>
          <w:delText>SystemInformationBlockType31-NB NB-IoT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213E17" w14:paraId="726D76A1" w14:textId="5908D3A5" w:rsidTr="009E475D">
        <w:trPr>
          <w:jc w:val="center"/>
          <w:del w:id="1605"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4F23B" w14:textId="0EC5E5AD" w:rsidR="009E475D" w:rsidRPr="00433ABE" w:rsidDel="00213E17" w:rsidRDefault="009E475D">
            <w:pPr>
              <w:pStyle w:val="TH"/>
              <w:rPr>
                <w:del w:id="1606" w:author="R&amp;S" w:date="2024-02-19T13:44:00Z"/>
                <w:szCs w:val="18"/>
                <w:lang w:eastAsia="en-GB"/>
                <w:rPrChange w:id="1607" w:author="R&amp;S" w:date="2024-02-20T09:05:00Z">
                  <w:rPr>
                    <w:del w:id="1608" w:author="R&amp;S" w:date="2024-02-19T13:44:00Z"/>
                    <w:b w:val="0"/>
                    <w:color w:val="000000" w:themeColor="text1"/>
                    <w:szCs w:val="18"/>
                    <w:lang w:eastAsia="en-GB"/>
                  </w:rPr>
                </w:rPrChange>
              </w:rPr>
              <w:pPrChange w:id="1609" w:author="R&amp;S" w:date="2024-02-20T11:37:00Z">
                <w:pPr>
                  <w:pStyle w:val="TAH"/>
                  <w:jc w:val="left"/>
                </w:pPr>
              </w:pPrChange>
            </w:pPr>
            <w:del w:id="1610" w:author="R&amp;S" w:date="2024-02-19T13:44:00Z">
              <w:r w:rsidRPr="00433ABE" w:rsidDel="00213E17">
                <w:rPr>
                  <w:bCs/>
                  <w:lang w:eastAsia="en-GB"/>
                  <w:rPrChange w:id="1611" w:author="R&amp;S" w:date="2024-02-20T09:05:00Z">
                    <w:rPr>
                      <w:bCs/>
                      <w:color w:val="000000" w:themeColor="text1"/>
                      <w:lang w:eastAsia="en-GB"/>
                    </w:rPr>
                  </w:rPrChange>
                </w:rPr>
                <w:delText xml:space="preserve">Derivation Path: TS 36.508 Table </w:delText>
              </w:r>
              <w:r w:rsidRPr="00433ABE" w:rsidDel="00213E17">
                <w:rPr>
                  <w:bCs/>
                  <w:rPrChange w:id="1612" w:author="R&amp;S" w:date="2024-02-20T09:05:00Z">
                    <w:rPr>
                      <w:bCs/>
                      <w:color w:val="000000" w:themeColor="text1"/>
                    </w:rPr>
                  </w:rPrChange>
                </w:rPr>
                <w:delText xml:space="preserve">8.2.2.1.3-1 </w:delText>
              </w:r>
            </w:del>
          </w:p>
        </w:tc>
      </w:tr>
      <w:tr w:rsidR="009E475D" w:rsidRPr="00433ABE" w:rsidDel="00213E17" w14:paraId="40AD09A7" w14:textId="6BA7E6D4" w:rsidTr="009E475D">
        <w:trPr>
          <w:jc w:val="center"/>
          <w:del w:id="161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CFD57" w14:textId="4888E082" w:rsidR="009E475D" w:rsidRPr="00433ABE" w:rsidDel="00213E17" w:rsidRDefault="009E475D">
            <w:pPr>
              <w:pStyle w:val="TH"/>
              <w:rPr>
                <w:del w:id="1614" w:author="R&amp;S" w:date="2024-02-19T13:44:00Z"/>
                <w:bCs/>
                <w:lang w:eastAsia="en-GB"/>
                <w:rPrChange w:id="1615" w:author="R&amp;S" w:date="2024-02-20T09:05:00Z">
                  <w:rPr>
                    <w:del w:id="1616" w:author="R&amp;S" w:date="2024-02-19T13:44:00Z"/>
                    <w:bCs/>
                    <w:color w:val="000000" w:themeColor="text1"/>
                    <w:lang w:eastAsia="en-GB"/>
                  </w:rPr>
                </w:rPrChange>
              </w:rPr>
              <w:pPrChange w:id="1617" w:author="R&amp;S" w:date="2024-02-20T11:37:00Z">
                <w:pPr>
                  <w:pStyle w:val="TAH"/>
                </w:pPr>
              </w:pPrChange>
            </w:pPr>
            <w:del w:id="1618" w:author="R&amp;S" w:date="2024-02-19T13:44:00Z">
              <w:r w:rsidRPr="00433ABE" w:rsidDel="00213E17">
                <w:rPr>
                  <w:b w:val="0"/>
                  <w:lang w:eastAsia="en-GB"/>
                  <w:rPrChange w:id="1619"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3FE061" w14:textId="4619ACE6" w:rsidR="009E475D" w:rsidRPr="00433ABE" w:rsidDel="00213E17" w:rsidRDefault="009E475D">
            <w:pPr>
              <w:pStyle w:val="TH"/>
              <w:rPr>
                <w:del w:id="1620" w:author="R&amp;S" w:date="2024-02-19T13:44:00Z"/>
                <w:lang w:eastAsia="en-GB"/>
                <w:rPrChange w:id="1621" w:author="R&amp;S" w:date="2024-02-20T09:05:00Z">
                  <w:rPr>
                    <w:del w:id="1622" w:author="R&amp;S" w:date="2024-02-19T13:44:00Z"/>
                    <w:color w:val="000000" w:themeColor="text1"/>
                    <w:lang w:eastAsia="en-GB"/>
                  </w:rPr>
                </w:rPrChange>
              </w:rPr>
              <w:pPrChange w:id="1623" w:author="R&amp;S" w:date="2024-02-20T11:37:00Z">
                <w:pPr>
                  <w:pStyle w:val="TAH"/>
                </w:pPr>
              </w:pPrChange>
            </w:pPr>
            <w:del w:id="1624" w:author="R&amp;S" w:date="2024-02-19T13:44:00Z">
              <w:r w:rsidRPr="00433ABE" w:rsidDel="00213E17">
                <w:rPr>
                  <w:b w:val="0"/>
                  <w:lang w:eastAsia="en-GB"/>
                  <w:rPrChange w:id="1625"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FA0C3" w14:textId="620ACCF1" w:rsidR="009E475D" w:rsidRPr="00433ABE" w:rsidDel="00213E17" w:rsidRDefault="009E475D">
            <w:pPr>
              <w:pStyle w:val="TH"/>
              <w:rPr>
                <w:del w:id="1626" w:author="R&amp;S" w:date="2024-02-19T13:44:00Z"/>
                <w:lang w:eastAsia="en-GB"/>
                <w:rPrChange w:id="1627" w:author="R&amp;S" w:date="2024-02-20T09:05:00Z">
                  <w:rPr>
                    <w:del w:id="1628" w:author="R&amp;S" w:date="2024-02-19T13:44:00Z"/>
                    <w:color w:val="000000" w:themeColor="text1"/>
                    <w:lang w:eastAsia="en-GB"/>
                  </w:rPr>
                </w:rPrChange>
              </w:rPr>
              <w:pPrChange w:id="1629" w:author="R&amp;S" w:date="2024-02-20T11:37:00Z">
                <w:pPr>
                  <w:pStyle w:val="TAH"/>
                </w:pPr>
              </w:pPrChange>
            </w:pPr>
            <w:del w:id="1630" w:author="R&amp;S" w:date="2024-02-19T13:44:00Z">
              <w:r w:rsidRPr="00433ABE" w:rsidDel="00213E17">
                <w:rPr>
                  <w:b w:val="0"/>
                  <w:lang w:eastAsia="en-GB"/>
                  <w:rPrChange w:id="1631"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17232C" w14:textId="53652E23" w:rsidR="009E475D" w:rsidRPr="00433ABE" w:rsidDel="00213E17" w:rsidRDefault="009E475D">
            <w:pPr>
              <w:pStyle w:val="TH"/>
              <w:rPr>
                <w:del w:id="1632" w:author="R&amp;S" w:date="2024-02-19T13:44:00Z"/>
                <w:lang w:eastAsia="en-GB"/>
                <w:rPrChange w:id="1633" w:author="R&amp;S" w:date="2024-02-20T09:05:00Z">
                  <w:rPr>
                    <w:del w:id="1634" w:author="R&amp;S" w:date="2024-02-19T13:44:00Z"/>
                    <w:color w:val="000000" w:themeColor="text1"/>
                    <w:lang w:eastAsia="en-GB"/>
                  </w:rPr>
                </w:rPrChange>
              </w:rPr>
              <w:pPrChange w:id="1635" w:author="R&amp;S" w:date="2024-02-20T11:37:00Z">
                <w:pPr>
                  <w:pStyle w:val="TAH"/>
                </w:pPr>
              </w:pPrChange>
            </w:pPr>
            <w:del w:id="1636" w:author="R&amp;S" w:date="2024-02-19T13:44:00Z">
              <w:r w:rsidRPr="00433ABE" w:rsidDel="00213E17">
                <w:rPr>
                  <w:b w:val="0"/>
                  <w:lang w:eastAsia="en-GB"/>
                  <w:rPrChange w:id="1637" w:author="R&amp;S" w:date="2024-02-20T09:05:00Z">
                    <w:rPr>
                      <w:b w:val="0"/>
                      <w:color w:val="000000" w:themeColor="text1"/>
                      <w:lang w:eastAsia="en-GB"/>
                    </w:rPr>
                  </w:rPrChange>
                </w:rPr>
                <w:delText>Condition</w:delText>
              </w:r>
            </w:del>
          </w:p>
        </w:tc>
      </w:tr>
      <w:tr w:rsidR="009E475D" w:rsidRPr="00433ABE" w:rsidDel="00213E17" w14:paraId="13E2FB45" w14:textId="5DEFC48E" w:rsidTr="009E475D">
        <w:trPr>
          <w:jc w:val="center"/>
          <w:del w:id="163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82E20" w14:textId="234F455C" w:rsidR="009E475D" w:rsidRPr="00433ABE" w:rsidDel="00213E17" w:rsidRDefault="009E475D">
            <w:pPr>
              <w:pStyle w:val="TH"/>
              <w:rPr>
                <w:del w:id="1639" w:author="R&amp;S" w:date="2024-02-19T13:44:00Z"/>
                <w:lang w:eastAsia="en-GB"/>
                <w:rPrChange w:id="1640" w:author="R&amp;S" w:date="2024-02-20T09:05:00Z">
                  <w:rPr>
                    <w:del w:id="1641" w:author="R&amp;S" w:date="2024-02-19T13:44:00Z"/>
                    <w:color w:val="000000" w:themeColor="text1"/>
                    <w:lang w:eastAsia="en-GB"/>
                  </w:rPr>
                </w:rPrChange>
              </w:rPr>
              <w:pPrChange w:id="1642" w:author="R&amp;S" w:date="2024-02-20T11:37:00Z">
                <w:pPr>
                  <w:pStyle w:val="TAL"/>
                </w:pPr>
              </w:pPrChange>
            </w:pPr>
            <w:del w:id="1643" w:author="R&amp;S" w:date="2024-02-19T13:44:00Z">
              <w:r w:rsidRPr="00433ABE" w:rsidDel="00213E17">
                <w:rPr>
                  <w:lang w:eastAsia="en-GB"/>
                  <w:rPrChange w:id="1644"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EE4F06" w14:textId="33249518" w:rsidR="009E475D" w:rsidRPr="00433ABE" w:rsidDel="00213E17" w:rsidRDefault="009E475D">
            <w:pPr>
              <w:pStyle w:val="TH"/>
              <w:rPr>
                <w:del w:id="1645" w:author="R&amp;S" w:date="2024-02-19T13:44:00Z"/>
                <w:lang w:eastAsia="en-GB"/>
                <w:rPrChange w:id="1646" w:author="R&amp;S" w:date="2024-02-20T09:05:00Z">
                  <w:rPr>
                    <w:del w:id="1647" w:author="R&amp;S" w:date="2024-02-19T13:44:00Z"/>
                    <w:color w:val="000000" w:themeColor="text1"/>
                    <w:lang w:eastAsia="en-GB"/>
                  </w:rPr>
                </w:rPrChange>
              </w:rPr>
              <w:pPrChange w:id="164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A8B60" w14:textId="1D7875D0" w:rsidR="009E475D" w:rsidRPr="00433ABE" w:rsidDel="00213E17" w:rsidRDefault="009E475D">
            <w:pPr>
              <w:pStyle w:val="TH"/>
              <w:rPr>
                <w:del w:id="1649" w:author="R&amp;S" w:date="2024-02-19T13:44:00Z"/>
                <w:lang w:eastAsia="en-GB"/>
                <w:rPrChange w:id="1650" w:author="R&amp;S" w:date="2024-02-20T09:05:00Z">
                  <w:rPr>
                    <w:del w:id="1651" w:author="R&amp;S" w:date="2024-02-19T13:44:00Z"/>
                    <w:color w:val="000000" w:themeColor="text1"/>
                    <w:lang w:eastAsia="en-GB"/>
                  </w:rPr>
                </w:rPrChange>
              </w:rPr>
              <w:pPrChange w:id="165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18E76" w14:textId="314C79F7" w:rsidR="009E475D" w:rsidRPr="00433ABE" w:rsidDel="00213E17" w:rsidRDefault="009E475D">
            <w:pPr>
              <w:pStyle w:val="TH"/>
              <w:rPr>
                <w:del w:id="1653" w:author="R&amp;S" w:date="2024-02-19T13:44:00Z"/>
                <w:lang w:eastAsia="en-GB"/>
                <w:rPrChange w:id="1654" w:author="R&amp;S" w:date="2024-02-20T09:05:00Z">
                  <w:rPr>
                    <w:del w:id="1655" w:author="R&amp;S" w:date="2024-02-19T13:44:00Z"/>
                    <w:color w:val="000000" w:themeColor="text1"/>
                    <w:lang w:eastAsia="en-GB"/>
                  </w:rPr>
                </w:rPrChange>
              </w:rPr>
              <w:pPrChange w:id="1656" w:author="R&amp;S" w:date="2024-02-20T11:37:00Z">
                <w:pPr>
                  <w:pStyle w:val="TAL"/>
                </w:pPr>
              </w:pPrChange>
            </w:pPr>
          </w:p>
        </w:tc>
      </w:tr>
      <w:tr w:rsidR="009E475D" w:rsidRPr="00433ABE" w:rsidDel="00213E17" w14:paraId="2040AFD4" w14:textId="418E3EAA" w:rsidTr="009E475D">
        <w:trPr>
          <w:jc w:val="center"/>
          <w:del w:id="165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CE349A" w14:textId="525474E5" w:rsidR="009E475D" w:rsidRPr="00433ABE" w:rsidDel="00213E17" w:rsidRDefault="009E475D">
            <w:pPr>
              <w:pStyle w:val="TH"/>
              <w:rPr>
                <w:del w:id="1658" w:author="R&amp;S" w:date="2024-02-19T13:44:00Z"/>
                <w:lang w:eastAsia="en-GB"/>
                <w:rPrChange w:id="1659" w:author="R&amp;S" w:date="2024-02-20T09:05:00Z">
                  <w:rPr>
                    <w:del w:id="1660" w:author="R&amp;S" w:date="2024-02-19T13:44:00Z"/>
                    <w:color w:val="000000" w:themeColor="text1"/>
                    <w:lang w:eastAsia="en-GB"/>
                  </w:rPr>
                </w:rPrChange>
              </w:rPr>
              <w:pPrChange w:id="1661" w:author="R&amp;S" w:date="2024-02-20T11:37:00Z">
                <w:pPr>
                  <w:pStyle w:val="TAL"/>
                </w:pPr>
              </w:pPrChange>
            </w:pPr>
            <w:del w:id="1662" w:author="R&amp;S" w:date="2024-02-19T13:44:00Z">
              <w:r w:rsidRPr="00433ABE" w:rsidDel="00213E17">
                <w:rPr>
                  <w:lang w:eastAsia="en-GB"/>
                  <w:rPrChange w:id="1663"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C4A3B4" w14:textId="0D1551F5" w:rsidR="009E475D" w:rsidRPr="00433ABE" w:rsidDel="00213E17" w:rsidRDefault="009E475D">
            <w:pPr>
              <w:pStyle w:val="TH"/>
              <w:rPr>
                <w:del w:id="1664" w:author="R&amp;S" w:date="2024-02-19T13:44:00Z"/>
                <w:lang w:eastAsia="en-GB"/>
                <w:rPrChange w:id="1665" w:author="R&amp;S" w:date="2024-02-20T09:05:00Z">
                  <w:rPr>
                    <w:del w:id="1666" w:author="R&amp;S" w:date="2024-02-19T13:44:00Z"/>
                    <w:color w:val="000000" w:themeColor="text1"/>
                    <w:lang w:eastAsia="en-GB"/>
                  </w:rPr>
                </w:rPrChange>
              </w:rPr>
              <w:pPrChange w:id="166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0D3A" w14:textId="05F5D28A" w:rsidR="009E475D" w:rsidRPr="00433ABE" w:rsidDel="00213E17" w:rsidRDefault="009E475D">
            <w:pPr>
              <w:pStyle w:val="TH"/>
              <w:rPr>
                <w:del w:id="1668" w:author="R&amp;S" w:date="2024-02-19T13:44:00Z"/>
                <w:rPrChange w:id="1669" w:author="R&amp;S" w:date="2024-02-20T09:05:00Z">
                  <w:rPr>
                    <w:del w:id="1670" w:author="R&amp;S" w:date="2024-02-19T13:44:00Z"/>
                    <w:color w:val="000000" w:themeColor="text1"/>
                  </w:rPr>
                </w:rPrChange>
              </w:rPr>
              <w:pPrChange w:id="167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45EF" w14:textId="429AA3E4" w:rsidR="009E475D" w:rsidRPr="00433ABE" w:rsidDel="00213E17" w:rsidRDefault="009E475D">
            <w:pPr>
              <w:pStyle w:val="TH"/>
              <w:rPr>
                <w:del w:id="1672" w:author="R&amp;S" w:date="2024-02-19T13:44:00Z"/>
                <w:rPrChange w:id="1673" w:author="R&amp;S" w:date="2024-02-20T09:05:00Z">
                  <w:rPr>
                    <w:del w:id="1674" w:author="R&amp;S" w:date="2024-02-19T13:44:00Z"/>
                    <w:color w:val="000000" w:themeColor="text1"/>
                  </w:rPr>
                </w:rPrChange>
              </w:rPr>
              <w:pPrChange w:id="1675" w:author="R&amp;S" w:date="2024-02-20T11:37:00Z">
                <w:pPr>
                  <w:pStyle w:val="TAL"/>
                </w:pPr>
              </w:pPrChange>
            </w:pPr>
          </w:p>
        </w:tc>
      </w:tr>
      <w:tr w:rsidR="009E475D" w:rsidRPr="00433ABE" w:rsidDel="00213E17" w14:paraId="39CFA810" w14:textId="4B0F3AA5" w:rsidTr="009E475D">
        <w:trPr>
          <w:jc w:val="center"/>
          <w:del w:id="167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60EDC" w14:textId="0906DBA0" w:rsidR="009E475D" w:rsidRPr="00433ABE" w:rsidDel="00213E17" w:rsidRDefault="009E475D">
            <w:pPr>
              <w:pStyle w:val="TH"/>
              <w:rPr>
                <w:del w:id="1677" w:author="R&amp;S" w:date="2024-02-19T13:44:00Z"/>
                <w:lang w:eastAsia="en-GB"/>
                <w:rPrChange w:id="1678" w:author="R&amp;S" w:date="2024-02-20T09:05:00Z">
                  <w:rPr>
                    <w:del w:id="1679" w:author="R&amp;S" w:date="2024-02-19T13:44:00Z"/>
                    <w:color w:val="000000" w:themeColor="text1"/>
                    <w:lang w:eastAsia="en-GB"/>
                  </w:rPr>
                </w:rPrChange>
              </w:rPr>
              <w:pPrChange w:id="1680" w:author="R&amp;S" w:date="2024-02-20T11:37:00Z">
                <w:pPr>
                  <w:pStyle w:val="TAL"/>
                </w:pPr>
              </w:pPrChange>
            </w:pPr>
            <w:del w:id="1681" w:author="R&amp;S" w:date="2024-02-19T13:44:00Z">
              <w:r w:rsidRPr="00433ABE" w:rsidDel="00213E17">
                <w:rPr>
                  <w:lang w:eastAsia="en-GB"/>
                  <w:rPrChange w:id="1682"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0CA0" w14:textId="672430C3" w:rsidR="009E475D" w:rsidRPr="00433ABE" w:rsidDel="00213E17" w:rsidRDefault="009E475D">
            <w:pPr>
              <w:pStyle w:val="TH"/>
              <w:rPr>
                <w:del w:id="1683" w:author="R&amp;S" w:date="2024-02-19T13:44:00Z"/>
                <w:lang w:eastAsia="en-GB"/>
                <w:rPrChange w:id="1684" w:author="R&amp;S" w:date="2024-02-20T09:05:00Z">
                  <w:rPr>
                    <w:del w:id="1685" w:author="R&amp;S" w:date="2024-02-19T13:44:00Z"/>
                    <w:color w:val="000000" w:themeColor="text1"/>
                    <w:lang w:eastAsia="en-GB"/>
                  </w:rPr>
                </w:rPrChange>
              </w:rPr>
              <w:pPrChange w:id="168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235F6" w14:textId="726F860C" w:rsidR="009E475D" w:rsidRPr="00433ABE" w:rsidDel="00213E17" w:rsidRDefault="009E475D">
            <w:pPr>
              <w:pStyle w:val="TH"/>
              <w:rPr>
                <w:del w:id="1687" w:author="R&amp;S" w:date="2024-02-19T13:44:00Z"/>
                <w:i/>
                <w:iCs/>
                <w:lang w:eastAsia="en-GB"/>
                <w:rPrChange w:id="1688" w:author="R&amp;S" w:date="2024-02-20T09:05:00Z">
                  <w:rPr>
                    <w:del w:id="1689" w:author="R&amp;S" w:date="2024-02-19T13:44:00Z"/>
                    <w:i/>
                    <w:iCs/>
                    <w:color w:val="000000" w:themeColor="text1"/>
                    <w:lang w:eastAsia="en-GB"/>
                  </w:rPr>
                </w:rPrChange>
              </w:rPr>
              <w:pPrChange w:id="169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CDE0F" w14:textId="3B767910" w:rsidR="009E475D" w:rsidRPr="00433ABE" w:rsidDel="00213E17" w:rsidRDefault="009E475D">
            <w:pPr>
              <w:pStyle w:val="TH"/>
              <w:rPr>
                <w:del w:id="1691" w:author="R&amp;S" w:date="2024-02-19T13:44:00Z"/>
                <w:lang w:eastAsia="en-GB"/>
                <w:rPrChange w:id="1692" w:author="R&amp;S" w:date="2024-02-20T09:05:00Z">
                  <w:rPr>
                    <w:del w:id="1693" w:author="R&amp;S" w:date="2024-02-19T13:44:00Z"/>
                    <w:color w:val="000000" w:themeColor="text1"/>
                    <w:lang w:eastAsia="en-GB"/>
                  </w:rPr>
                </w:rPrChange>
              </w:rPr>
              <w:pPrChange w:id="1694" w:author="R&amp;S" w:date="2024-02-20T11:37:00Z">
                <w:pPr>
                  <w:pStyle w:val="TAL"/>
                </w:pPr>
              </w:pPrChange>
            </w:pPr>
          </w:p>
        </w:tc>
      </w:tr>
      <w:tr w:rsidR="009E475D" w:rsidRPr="00433ABE" w:rsidDel="00213E17" w14:paraId="03E7C969" w14:textId="55914E96" w:rsidTr="009E475D">
        <w:trPr>
          <w:jc w:val="center"/>
          <w:del w:id="169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F33A5" w14:textId="2249B1FF" w:rsidR="009E475D" w:rsidRPr="00433ABE" w:rsidDel="00213E17" w:rsidRDefault="009E475D">
            <w:pPr>
              <w:pStyle w:val="TH"/>
              <w:rPr>
                <w:del w:id="1696" w:author="R&amp;S" w:date="2024-02-19T13:44:00Z"/>
                <w:lang w:eastAsia="en-GB"/>
                <w:rPrChange w:id="1697" w:author="R&amp;S" w:date="2024-02-20T09:05:00Z">
                  <w:rPr>
                    <w:del w:id="1698" w:author="R&amp;S" w:date="2024-02-19T13:44:00Z"/>
                    <w:color w:val="000000" w:themeColor="text1"/>
                    <w:lang w:eastAsia="en-GB"/>
                  </w:rPr>
                </w:rPrChange>
              </w:rPr>
              <w:pPrChange w:id="1699" w:author="R&amp;S" w:date="2024-02-20T11:37:00Z">
                <w:pPr>
                  <w:pStyle w:val="TAL"/>
                </w:pPr>
              </w:pPrChange>
            </w:pPr>
            <w:del w:id="1700" w:author="R&amp;S" w:date="2024-02-19T13:44:00Z">
              <w:r w:rsidRPr="00433ABE" w:rsidDel="00213E17">
                <w:rPr>
                  <w:lang w:eastAsia="en-GB"/>
                  <w:rPrChange w:id="1701"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1D25DF" w14:textId="003E4641" w:rsidR="009E475D" w:rsidRPr="00433ABE" w:rsidDel="00213E17" w:rsidRDefault="009E475D">
            <w:pPr>
              <w:pStyle w:val="TH"/>
              <w:rPr>
                <w:del w:id="1702" w:author="R&amp;S" w:date="2024-02-19T13:44:00Z"/>
                <w:rPrChange w:id="1703" w:author="R&amp;S" w:date="2024-02-20T09:05:00Z">
                  <w:rPr>
                    <w:del w:id="1704" w:author="R&amp;S" w:date="2024-02-19T13:44:00Z"/>
                    <w:color w:val="000000" w:themeColor="text1"/>
                  </w:rPr>
                </w:rPrChange>
              </w:rPr>
              <w:pPrChange w:id="170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42A943" w14:textId="7019CB15" w:rsidR="009E475D" w:rsidRPr="00433ABE" w:rsidDel="00213E17" w:rsidRDefault="009E475D">
            <w:pPr>
              <w:pStyle w:val="TH"/>
              <w:rPr>
                <w:del w:id="1706" w:author="R&amp;S" w:date="2024-02-19T13:44:00Z"/>
                <w:i/>
                <w:iCs/>
                <w:lang w:eastAsia="en-GB"/>
                <w:rPrChange w:id="1707" w:author="R&amp;S" w:date="2024-02-20T09:05:00Z">
                  <w:rPr>
                    <w:del w:id="1708" w:author="R&amp;S" w:date="2024-02-19T13:44:00Z"/>
                    <w:i/>
                    <w:iCs/>
                    <w:color w:val="000000" w:themeColor="text1"/>
                    <w:lang w:eastAsia="en-GB"/>
                  </w:rPr>
                </w:rPrChange>
              </w:rPr>
              <w:pPrChange w:id="170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645398" w14:textId="2890C98F" w:rsidR="009E475D" w:rsidRPr="00433ABE" w:rsidDel="00213E17" w:rsidRDefault="009E475D">
            <w:pPr>
              <w:pStyle w:val="TH"/>
              <w:rPr>
                <w:del w:id="1710" w:author="R&amp;S" w:date="2024-02-19T13:44:00Z"/>
                <w:i/>
                <w:iCs/>
                <w:lang w:eastAsia="en-GB"/>
                <w:rPrChange w:id="1711" w:author="R&amp;S" w:date="2024-02-20T09:05:00Z">
                  <w:rPr>
                    <w:del w:id="1712" w:author="R&amp;S" w:date="2024-02-19T13:44:00Z"/>
                    <w:i/>
                    <w:iCs/>
                    <w:color w:val="000000" w:themeColor="text1"/>
                    <w:lang w:eastAsia="en-GB"/>
                  </w:rPr>
                </w:rPrChange>
              </w:rPr>
              <w:pPrChange w:id="1713" w:author="R&amp;S" w:date="2024-02-20T11:37:00Z">
                <w:pPr/>
              </w:pPrChange>
            </w:pPr>
          </w:p>
        </w:tc>
      </w:tr>
      <w:tr w:rsidR="009E475D" w:rsidRPr="00433ABE" w:rsidDel="00213E17" w14:paraId="00844D1A" w14:textId="7E0BC5DE" w:rsidTr="009E475D">
        <w:trPr>
          <w:jc w:val="center"/>
          <w:del w:id="171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676CA" w14:textId="5DEAE6DA" w:rsidR="009E475D" w:rsidRPr="00433ABE" w:rsidDel="00213E17" w:rsidRDefault="009E475D">
            <w:pPr>
              <w:pStyle w:val="TH"/>
              <w:rPr>
                <w:del w:id="1715" w:author="R&amp;S" w:date="2024-02-19T13:44:00Z"/>
                <w:rFonts w:cs="Arial"/>
                <w:szCs w:val="18"/>
                <w:lang w:eastAsia="en-GB"/>
                <w:rPrChange w:id="1716" w:author="R&amp;S" w:date="2024-02-20T09:05:00Z">
                  <w:rPr>
                    <w:del w:id="1717" w:author="R&amp;S" w:date="2024-02-19T13:44:00Z"/>
                    <w:rFonts w:cs="Arial"/>
                    <w:color w:val="000000" w:themeColor="text1"/>
                    <w:szCs w:val="18"/>
                    <w:lang w:eastAsia="en-GB"/>
                  </w:rPr>
                </w:rPrChange>
              </w:rPr>
              <w:pPrChange w:id="1718" w:author="R&amp;S" w:date="2024-02-20T11:37:00Z">
                <w:pPr>
                  <w:pStyle w:val="TAL"/>
                </w:pPr>
              </w:pPrChange>
            </w:pPr>
            <w:del w:id="1719" w:author="R&amp;S" w:date="2024-02-19T13:44:00Z">
              <w:r w:rsidRPr="00433ABE" w:rsidDel="00213E17">
                <w:rPr>
                  <w:lang w:eastAsia="en-GB"/>
                  <w:rPrChange w:id="1720"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A825AF" w14:textId="7F2D7677" w:rsidR="009E475D" w:rsidRPr="00433ABE" w:rsidDel="00213E17" w:rsidRDefault="009E475D">
            <w:pPr>
              <w:pStyle w:val="TH"/>
              <w:rPr>
                <w:del w:id="1721" w:author="R&amp;S" w:date="2024-02-19T13:44:00Z"/>
                <w:rPrChange w:id="1722" w:author="R&amp;S" w:date="2024-02-20T09:05:00Z">
                  <w:rPr>
                    <w:del w:id="1723" w:author="R&amp;S" w:date="2024-02-19T13:44:00Z"/>
                    <w:color w:val="000000" w:themeColor="text1"/>
                  </w:rPr>
                </w:rPrChange>
              </w:rPr>
              <w:pPrChange w:id="1724" w:author="R&amp;S" w:date="2024-02-20T11:37:00Z">
                <w:pPr>
                  <w:pStyle w:val="TAL"/>
                </w:pPr>
              </w:pPrChange>
            </w:pPr>
            <w:del w:id="1725" w:author="R&amp;S" w:date="2024-02-19T13:44:00Z">
              <w:r w:rsidRPr="00433ABE" w:rsidDel="00213E17">
                <w:rPr>
                  <w:rPrChange w:id="1726" w:author="R&amp;S" w:date="2024-02-20T09:05:00Z">
                    <w:rPr>
                      <w:color w:val="000000" w:themeColor="text1"/>
                    </w:rPr>
                  </w:rPrChange>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A7F9E" w14:textId="0E26A9C5" w:rsidR="009E475D" w:rsidRPr="00433ABE" w:rsidDel="00213E17" w:rsidRDefault="009E475D">
            <w:pPr>
              <w:pStyle w:val="TH"/>
              <w:rPr>
                <w:del w:id="1727" w:author="R&amp;S" w:date="2024-02-19T13:44:00Z"/>
                <w:i/>
                <w:iCs/>
                <w:lang w:eastAsia="en-GB"/>
                <w:rPrChange w:id="1728" w:author="R&amp;S" w:date="2024-02-20T09:05:00Z">
                  <w:rPr>
                    <w:del w:id="1729" w:author="R&amp;S" w:date="2024-02-19T13:44:00Z"/>
                    <w:i/>
                    <w:iCs/>
                    <w:color w:val="000000" w:themeColor="text1"/>
                    <w:lang w:eastAsia="en-GB"/>
                  </w:rPr>
                </w:rPrChange>
              </w:rPr>
              <w:pPrChange w:id="173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BEB074" w14:textId="7C4BABD3" w:rsidR="009E475D" w:rsidRPr="00433ABE" w:rsidDel="00213E17" w:rsidRDefault="009E475D">
            <w:pPr>
              <w:pStyle w:val="TH"/>
              <w:rPr>
                <w:del w:id="1731" w:author="R&amp;S" w:date="2024-02-19T13:44:00Z"/>
                <w:lang w:eastAsia="en-GB"/>
                <w:rPrChange w:id="1732" w:author="R&amp;S" w:date="2024-02-20T09:05:00Z">
                  <w:rPr>
                    <w:del w:id="1733" w:author="R&amp;S" w:date="2024-02-19T13:44:00Z"/>
                    <w:color w:val="000000" w:themeColor="text1"/>
                    <w:lang w:eastAsia="en-GB"/>
                  </w:rPr>
                </w:rPrChange>
              </w:rPr>
              <w:pPrChange w:id="1734" w:author="R&amp;S" w:date="2024-02-20T11:37:00Z">
                <w:pPr>
                  <w:pStyle w:val="TAL"/>
                </w:pPr>
              </w:pPrChange>
            </w:pPr>
          </w:p>
        </w:tc>
      </w:tr>
      <w:tr w:rsidR="009E475D" w:rsidRPr="00433ABE" w:rsidDel="00213E17" w14:paraId="652DEF6C" w14:textId="11AAE3FF" w:rsidTr="009E475D">
        <w:trPr>
          <w:jc w:val="center"/>
          <w:del w:id="173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8E94C4" w14:textId="7D104EF0" w:rsidR="009E475D" w:rsidRPr="00433ABE" w:rsidDel="00213E17" w:rsidRDefault="009E475D">
            <w:pPr>
              <w:pStyle w:val="TH"/>
              <w:rPr>
                <w:del w:id="1736" w:author="R&amp;S" w:date="2024-02-19T13:44:00Z"/>
                <w:lang w:eastAsia="en-GB"/>
                <w:rPrChange w:id="1737" w:author="R&amp;S" w:date="2024-02-20T09:05:00Z">
                  <w:rPr>
                    <w:del w:id="1738" w:author="R&amp;S" w:date="2024-02-19T13:44:00Z"/>
                    <w:color w:val="000000" w:themeColor="text1"/>
                    <w:lang w:eastAsia="en-GB"/>
                  </w:rPr>
                </w:rPrChange>
              </w:rPr>
              <w:pPrChange w:id="1739" w:author="R&amp;S" w:date="2024-02-20T11:37:00Z">
                <w:pPr>
                  <w:pStyle w:val="TAL"/>
                </w:pPr>
              </w:pPrChange>
            </w:pPr>
            <w:del w:id="1740" w:author="R&amp;S" w:date="2024-02-19T13:44:00Z">
              <w:r w:rsidRPr="00433ABE" w:rsidDel="00213E17">
                <w:rPr>
                  <w:lang w:eastAsia="en-GB"/>
                  <w:rPrChange w:id="1741"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EE177E" w14:textId="75B14239" w:rsidR="009E475D" w:rsidRPr="00433ABE" w:rsidDel="00213E17" w:rsidRDefault="009E475D">
            <w:pPr>
              <w:pStyle w:val="TH"/>
              <w:rPr>
                <w:del w:id="1742" w:author="R&amp;S" w:date="2024-02-19T13:44:00Z"/>
                <w:rPrChange w:id="1743" w:author="R&amp;S" w:date="2024-02-20T09:05:00Z">
                  <w:rPr>
                    <w:del w:id="1744" w:author="R&amp;S" w:date="2024-02-19T13:44:00Z"/>
                    <w:color w:val="000000" w:themeColor="text1"/>
                  </w:rPr>
                </w:rPrChange>
              </w:rPr>
              <w:pPrChange w:id="1745" w:author="R&amp;S" w:date="2024-02-20T11:37:00Z">
                <w:pPr>
                  <w:pStyle w:val="TAL"/>
                </w:pPr>
              </w:pPrChange>
            </w:pPr>
            <w:del w:id="1746" w:author="R&amp;S" w:date="2024-02-19T13:44:00Z">
              <w:r w:rsidRPr="00433ABE" w:rsidDel="00213E17">
                <w:rPr>
                  <w:rPrChange w:id="1747" w:author="R&amp;S" w:date="2024-02-20T09:05:00Z">
                    <w:rPr>
                      <w:color w:val="000000" w:themeColor="text1"/>
                    </w:rPr>
                  </w:rPrChange>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081E8E" w14:textId="2C467A6C" w:rsidR="009E475D" w:rsidRPr="00433ABE" w:rsidDel="00213E17" w:rsidRDefault="009E475D">
            <w:pPr>
              <w:pStyle w:val="TH"/>
              <w:rPr>
                <w:del w:id="1748" w:author="R&amp;S" w:date="2024-02-19T13:44:00Z"/>
                <w:i/>
                <w:iCs/>
                <w:lang w:eastAsia="en-GB"/>
                <w:rPrChange w:id="1749" w:author="R&amp;S" w:date="2024-02-20T09:05:00Z">
                  <w:rPr>
                    <w:del w:id="1750" w:author="R&amp;S" w:date="2024-02-19T13:44:00Z"/>
                    <w:i/>
                    <w:iCs/>
                    <w:color w:val="000000" w:themeColor="text1"/>
                    <w:lang w:eastAsia="en-GB"/>
                  </w:rPr>
                </w:rPrChange>
              </w:rPr>
              <w:pPrChange w:id="175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890913" w14:textId="26D34280" w:rsidR="009E475D" w:rsidRPr="00433ABE" w:rsidDel="00213E17" w:rsidRDefault="009E475D">
            <w:pPr>
              <w:pStyle w:val="TH"/>
              <w:rPr>
                <w:del w:id="1752" w:author="R&amp;S" w:date="2024-02-19T13:44:00Z"/>
                <w:lang w:eastAsia="en-GB"/>
                <w:rPrChange w:id="1753" w:author="R&amp;S" w:date="2024-02-20T09:05:00Z">
                  <w:rPr>
                    <w:del w:id="1754" w:author="R&amp;S" w:date="2024-02-19T13:44:00Z"/>
                    <w:color w:val="000000" w:themeColor="text1"/>
                    <w:lang w:eastAsia="en-GB"/>
                  </w:rPr>
                </w:rPrChange>
              </w:rPr>
              <w:pPrChange w:id="1755" w:author="R&amp;S" w:date="2024-02-20T11:37:00Z">
                <w:pPr>
                  <w:pStyle w:val="TAL"/>
                </w:pPr>
              </w:pPrChange>
            </w:pPr>
          </w:p>
        </w:tc>
      </w:tr>
      <w:tr w:rsidR="009E475D" w:rsidRPr="00433ABE" w:rsidDel="00213E17" w14:paraId="07A9B52A" w14:textId="72C20A4F" w:rsidTr="009E475D">
        <w:trPr>
          <w:jc w:val="center"/>
          <w:del w:id="175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6F40D" w14:textId="63F969A7" w:rsidR="009E475D" w:rsidRPr="00433ABE" w:rsidDel="00213E17" w:rsidRDefault="009E475D">
            <w:pPr>
              <w:pStyle w:val="TH"/>
              <w:rPr>
                <w:del w:id="1757" w:author="R&amp;S" w:date="2024-02-19T13:44:00Z"/>
                <w:lang w:eastAsia="en-GB"/>
                <w:rPrChange w:id="1758" w:author="R&amp;S" w:date="2024-02-20T09:05:00Z">
                  <w:rPr>
                    <w:del w:id="1759" w:author="R&amp;S" w:date="2024-02-19T13:44:00Z"/>
                    <w:color w:val="000000" w:themeColor="text1"/>
                    <w:lang w:eastAsia="en-GB"/>
                  </w:rPr>
                </w:rPrChange>
              </w:rPr>
              <w:pPrChange w:id="1760" w:author="R&amp;S" w:date="2024-02-20T11:37:00Z">
                <w:pPr>
                  <w:pStyle w:val="TAL"/>
                </w:pPr>
              </w:pPrChange>
            </w:pPr>
            <w:del w:id="1761" w:author="R&amp;S" w:date="2024-02-19T13:44:00Z">
              <w:r w:rsidRPr="00433ABE" w:rsidDel="00213E17">
                <w:rPr>
                  <w:lang w:eastAsia="en-GB"/>
                  <w:rPrChange w:id="1762"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0D6D30" w14:textId="72571876" w:rsidR="009E475D" w:rsidRPr="00433ABE" w:rsidDel="00213E17" w:rsidRDefault="009E475D">
            <w:pPr>
              <w:pStyle w:val="TH"/>
              <w:rPr>
                <w:del w:id="1763" w:author="R&amp;S" w:date="2024-02-19T13:44:00Z"/>
                <w:rPrChange w:id="1764" w:author="R&amp;S" w:date="2024-02-20T09:05:00Z">
                  <w:rPr>
                    <w:del w:id="1765" w:author="R&amp;S" w:date="2024-02-19T13:44:00Z"/>
                    <w:color w:val="000000" w:themeColor="text1"/>
                  </w:rPr>
                </w:rPrChange>
              </w:rPr>
              <w:pPrChange w:id="1766" w:author="R&amp;S" w:date="2024-02-20T11:37:00Z">
                <w:pPr>
                  <w:pStyle w:val="TAL"/>
                </w:pPr>
              </w:pPrChange>
            </w:pPr>
            <w:del w:id="1767" w:author="R&amp;S" w:date="2024-02-19T13:44:00Z">
              <w:r w:rsidRPr="00433ABE" w:rsidDel="00213E17">
                <w:rPr>
                  <w:rPrChange w:id="1768" w:author="R&amp;S" w:date="2024-02-20T09:05:00Z">
                    <w:rPr>
                      <w:color w:val="000000" w:themeColor="text1"/>
                    </w:rPr>
                  </w:rPrChange>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2BBCD" w14:textId="12525D2F" w:rsidR="009E475D" w:rsidRPr="00433ABE" w:rsidDel="00213E17" w:rsidRDefault="009E475D">
            <w:pPr>
              <w:pStyle w:val="TH"/>
              <w:rPr>
                <w:del w:id="1769" w:author="R&amp;S" w:date="2024-02-19T13:44:00Z"/>
                <w:i/>
                <w:iCs/>
                <w:lang w:eastAsia="en-GB"/>
                <w:rPrChange w:id="1770" w:author="R&amp;S" w:date="2024-02-20T09:05:00Z">
                  <w:rPr>
                    <w:del w:id="1771" w:author="R&amp;S" w:date="2024-02-19T13:44:00Z"/>
                    <w:i/>
                    <w:iCs/>
                    <w:color w:val="000000" w:themeColor="text1"/>
                    <w:lang w:eastAsia="en-GB"/>
                  </w:rPr>
                </w:rPrChange>
              </w:rPr>
              <w:pPrChange w:id="177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BA0F0" w14:textId="7CCD805A" w:rsidR="009E475D" w:rsidRPr="00433ABE" w:rsidDel="00213E17" w:rsidRDefault="009E475D">
            <w:pPr>
              <w:pStyle w:val="TH"/>
              <w:rPr>
                <w:del w:id="1773" w:author="R&amp;S" w:date="2024-02-19T13:44:00Z"/>
                <w:lang w:eastAsia="en-GB"/>
                <w:rPrChange w:id="1774" w:author="R&amp;S" w:date="2024-02-20T09:05:00Z">
                  <w:rPr>
                    <w:del w:id="1775" w:author="R&amp;S" w:date="2024-02-19T13:44:00Z"/>
                    <w:color w:val="000000" w:themeColor="text1"/>
                    <w:lang w:eastAsia="en-GB"/>
                  </w:rPr>
                </w:rPrChange>
              </w:rPr>
              <w:pPrChange w:id="1776" w:author="R&amp;S" w:date="2024-02-20T11:37:00Z">
                <w:pPr>
                  <w:pStyle w:val="TAL"/>
                </w:pPr>
              </w:pPrChange>
            </w:pPr>
          </w:p>
        </w:tc>
      </w:tr>
      <w:tr w:rsidR="009E475D" w:rsidRPr="00433ABE" w:rsidDel="00213E17" w14:paraId="1F8A8167" w14:textId="0B1484DF" w:rsidTr="009E475D">
        <w:trPr>
          <w:jc w:val="center"/>
          <w:del w:id="177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7B28D" w14:textId="19125E3B" w:rsidR="009E475D" w:rsidRPr="00433ABE" w:rsidDel="00213E17" w:rsidRDefault="009E475D">
            <w:pPr>
              <w:pStyle w:val="TH"/>
              <w:rPr>
                <w:del w:id="1778" w:author="R&amp;S" w:date="2024-02-19T13:44:00Z"/>
                <w:lang w:eastAsia="en-GB"/>
                <w:rPrChange w:id="1779" w:author="R&amp;S" w:date="2024-02-20T09:05:00Z">
                  <w:rPr>
                    <w:del w:id="1780" w:author="R&amp;S" w:date="2024-02-19T13:44:00Z"/>
                    <w:color w:val="000000" w:themeColor="text1"/>
                    <w:lang w:eastAsia="en-GB"/>
                  </w:rPr>
                </w:rPrChange>
              </w:rPr>
              <w:pPrChange w:id="1781" w:author="R&amp;S" w:date="2024-02-20T11:37:00Z">
                <w:pPr>
                  <w:pStyle w:val="TAL"/>
                </w:pPr>
              </w:pPrChange>
            </w:pPr>
            <w:del w:id="1782" w:author="R&amp;S" w:date="2024-02-19T13:44:00Z">
              <w:r w:rsidRPr="00433ABE" w:rsidDel="00213E17">
                <w:rPr>
                  <w:lang w:eastAsia="en-GB"/>
                  <w:rPrChange w:id="1783"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A9833C" w14:textId="70B5B5B4" w:rsidR="009E475D" w:rsidRPr="00433ABE" w:rsidDel="00213E17" w:rsidRDefault="009E475D">
            <w:pPr>
              <w:pStyle w:val="TH"/>
              <w:rPr>
                <w:del w:id="1784" w:author="R&amp;S" w:date="2024-02-19T13:44:00Z"/>
                <w:rPrChange w:id="1785" w:author="R&amp;S" w:date="2024-02-20T09:05:00Z">
                  <w:rPr>
                    <w:del w:id="1786" w:author="R&amp;S" w:date="2024-02-19T13:44:00Z"/>
                    <w:color w:val="000000" w:themeColor="text1"/>
                  </w:rPr>
                </w:rPrChange>
              </w:rPr>
              <w:pPrChange w:id="1787" w:author="R&amp;S" w:date="2024-02-20T11:37:00Z">
                <w:pPr>
                  <w:pStyle w:val="TAL"/>
                </w:pPr>
              </w:pPrChange>
            </w:pPr>
            <w:del w:id="1788" w:author="R&amp;S" w:date="2024-02-19T13:44:00Z">
              <w:r w:rsidRPr="00433ABE" w:rsidDel="00213E17">
                <w:rPr>
                  <w:rPrChange w:id="1789" w:author="R&amp;S" w:date="2024-02-20T09:05:00Z">
                    <w:rPr>
                      <w:color w:val="000000" w:themeColor="text1"/>
                    </w:rPr>
                  </w:rPrChange>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1C52DF" w14:textId="0608A40B" w:rsidR="009E475D" w:rsidRPr="00433ABE" w:rsidDel="00213E17" w:rsidRDefault="009E475D">
            <w:pPr>
              <w:pStyle w:val="TH"/>
              <w:rPr>
                <w:del w:id="1790" w:author="R&amp;S" w:date="2024-02-19T13:44:00Z"/>
                <w:i/>
                <w:iCs/>
                <w:lang w:eastAsia="en-GB"/>
                <w:rPrChange w:id="1791" w:author="R&amp;S" w:date="2024-02-20T09:05:00Z">
                  <w:rPr>
                    <w:del w:id="1792" w:author="R&amp;S" w:date="2024-02-19T13:44:00Z"/>
                    <w:i/>
                    <w:iCs/>
                    <w:color w:val="000000" w:themeColor="text1"/>
                    <w:lang w:eastAsia="en-GB"/>
                  </w:rPr>
                </w:rPrChange>
              </w:rPr>
              <w:pPrChange w:id="179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434CC" w14:textId="1489F1F8" w:rsidR="009E475D" w:rsidRPr="00433ABE" w:rsidDel="00213E17" w:rsidRDefault="009E475D">
            <w:pPr>
              <w:pStyle w:val="TH"/>
              <w:rPr>
                <w:del w:id="1794" w:author="R&amp;S" w:date="2024-02-19T13:44:00Z"/>
                <w:lang w:eastAsia="en-GB"/>
                <w:rPrChange w:id="1795" w:author="R&amp;S" w:date="2024-02-20T09:05:00Z">
                  <w:rPr>
                    <w:del w:id="1796" w:author="R&amp;S" w:date="2024-02-19T13:44:00Z"/>
                    <w:color w:val="000000" w:themeColor="text1"/>
                    <w:lang w:eastAsia="en-GB"/>
                  </w:rPr>
                </w:rPrChange>
              </w:rPr>
              <w:pPrChange w:id="1797" w:author="R&amp;S" w:date="2024-02-20T11:37:00Z">
                <w:pPr>
                  <w:pStyle w:val="TAL"/>
                </w:pPr>
              </w:pPrChange>
            </w:pPr>
          </w:p>
        </w:tc>
      </w:tr>
      <w:tr w:rsidR="009E475D" w:rsidRPr="00433ABE" w:rsidDel="00213E17" w14:paraId="5B8DC297" w14:textId="62F79254" w:rsidTr="009E475D">
        <w:trPr>
          <w:jc w:val="center"/>
          <w:del w:id="179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9319AC" w14:textId="2D3A2752" w:rsidR="009E475D" w:rsidRPr="00433ABE" w:rsidDel="00213E17" w:rsidRDefault="009E475D">
            <w:pPr>
              <w:pStyle w:val="TH"/>
              <w:rPr>
                <w:del w:id="1799" w:author="R&amp;S" w:date="2024-02-19T13:44:00Z"/>
                <w:lang w:eastAsia="en-GB"/>
                <w:rPrChange w:id="1800" w:author="R&amp;S" w:date="2024-02-20T09:05:00Z">
                  <w:rPr>
                    <w:del w:id="1801" w:author="R&amp;S" w:date="2024-02-19T13:44:00Z"/>
                    <w:color w:val="000000" w:themeColor="text1"/>
                    <w:lang w:eastAsia="en-GB"/>
                  </w:rPr>
                </w:rPrChange>
              </w:rPr>
              <w:pPrChange w:id="1802" w:author="R&amp;S" w:date="2024-02-20T11:37:00Z">
                <w:pPr>
                  <w:pStyle w:val="TAL"/>
                </w:pPr>
              </w:pPrChange>
            </w:pPr>
            <w:del w:id="1803" w:author="R&amp;S" w:date="2024-02-19T13:44:00Z">
              <w:r w:rsidRPr="00433ABE" w:rsidDel="00213E17">
                <w:rPr>
                  <w:lang w:eastAsia="en-GB"/>
                  <w:rPrChange w:id="1804"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C995F" w14:textId="2B033322" w:rsidR="009E475D" w:rsidRPr="00433ABE" w:rsidDel="00213E17" w:rsidRDefault="009E475D">
            <w:pPr>
              <w:pStyle w:val="TH"/>
              <w:rPr>
                <w:del w:id="1805" w:author="R&amp;S" w:date="2024-02-19T13:44:00Z"/>
                <w:rPrChange w:id="1806" w:author="R&amp;S" w:date="2024-02-20T09:05:00Z">
                  <w:rPr>
                    <w:del w:id="1807" w:author="R&amp;S" w:date="2024-02-19T13:44:00Z"/>
                    <w:color w:val="000000" w:themeColor="text1"/>
                  </w:rPr>
                </w:rPrChange>
              </w:rPr>
              <w:pPrChange w:id="1808" w:author="R&amp;S" w:date="2024-02-20T11:37:00Z">
                <w:pPr>
                  <w:pStyle w:val="TAL"/>
                </w:pPr>
              </w:pPrChange>
            </w:pPr>
            <w:del w:id="1809" w:author="R&amp;S" w:date="2024-02-19T13:44:00Z">
              <w:r w:rsidRPr="00433ABE" w:rsidDel="00213E17">
                <w:rPr>
                  <w:rPrChange w:id="1810" w:author="R&amp;S" w:date="2024-02-20T09:05:00Z">
                    <w:rPr>
                      <w:color w:val="000000" w:themeColor="text1"/>
                    </w:rPr>
                  </w:rPrChange>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4D310" w14:textId="34CD57A0" w:rsidR="009E475D" w:rsidRPr="00433ABE" w:rsidDel="00213E17" w:rsidRDefault="009E475D">
            <w:pPr>
              <w:pStyle w:val="TH"/>
              <w:rPr>
                <w:del w:id="1811" w:author="R&amp;S" w:date="2024-02-19T13:44:00Z"/>
                <w:i/>
                <w:iCs/>
                <w:lang w:eastAsia="en-GB"/>
                <w:rPrChange w:id="1812" w:author="R&amp;S" w:date="2024-02-20T09:05:00Z">
                  <w:rPr>
                    <w:del w:id="1813" w:author="R&amp;S" w:date="2024-02-19T13:44:00Z"/>
                    <w:i/>
                    <w:iCs/>
                    <w:color w:val="000000" w:themeColor="text1"/>
                    <w:lang w:eastAsia="en-GB"/>
                  </w:rPr>
                </w:rPrChange>
              </w:rPr>
              <w:pPrChange w:id="181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41E8D3" w14:textId="44A75869" w:rsidR="009E475D" w:rsidRPr="00433ABE" w:rsidDel="00213E17" w:rsidRDefault="009E475D">
            <w:pPr>
              <w:pStyle w:val="TH"/>
              <w:rPr>
                <w:del w:id="1815" w:author="R&amp;S" w:date="2024-02-19T13:44:00Z"/>
                <w:lang w:eastAsia="en-GB"/>
                <w:rPrChange w:id="1816" w:author="R&amp;S" w:date="2024-02-20T09:05:00Z">
                  <w:rPr>
                    <w:del w:id="1817" w:author="R&amp;S" w:date="2024-02-19T13:44:00Z"/>
                    <w:color w:val="000000" w:themeColor="text1"/>
                    <w:lang w:eastAsia="en-GB"/>
                  </w:rPr>
                </w:rPrChange>
              </w:rPr>
              <w:pPrChange w:id="1818" w:author="R&amp;S" w:date="2024-02-20T11:37:00Z">
                <w:pPr>
                  <w:pStyle w:val="TAL"/>
                </w:pPr>
              </w:pPrChange>
            </w:pPr>
          </w:p>
        </w:tc>
      </w:tr>
      <w:tr w:rsidR="009E475D" w:rsidRPr="00433ABE" w:rsidDel="00213E17" w14:paraId="77C71A09" w14:textId="2D429FE0" w:rsidTr="009E475D">
        <w:trPr>
          <w:jc w:val="center"/>
          <w:del w:id="181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EEFD2" w14:textId="4EB586B8" w:rsidR="009E475D" w:rsidRPr="00433ABE" w:rsidDel="00213E17" w:rsidRDefault="009E475D">
            <w:pPr>
              <w:pStyle w:val="TH"/>
              <w:rPr>
                <w:del w:id="1820" w:author="R&amp;S" w:date="2024-02-19T13:44:00Z"/>
                <w:lang w:eastAsia="en-GB"/>
                <w:rPrChange w:id="1821" w:author="R&amp;S" w:date="2024-02-20T09:05:00Z">
                  <w:rPr>
                    <w:del w:id="1822" w:author="R&amp;S" w:date="2024-02-19T13:44:00Z"/>
                    <w:color w:val="000000" w:themeColor="text1"/>
                    <w:lang w:eastAsia="en-GB"/>
                  </w:rPr>
                </w:rPrChange>
              </w:rPr>
              <w:pPrChange w:id="1823" w:author="R&amp;S" w:date="2024-02-20T11:37:00Z">
                <w:pPr>
                  <w:pStyle w:val="TAL"/>
                </w:pPr>
              </w:pPrChange>
            </w:pPr>
            <w:del w:id="1824" w:author="R&amp;S" w:date="2024-02-19T13:44:00Z">
              <w:r w:rsidRPr="00433ABE" w:rsidDel="00213E17">
                <w:rPr>
                  <w:lang w:eastAsia="en-GB"/>
                  <w:rPrChange w:id="1825"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F34ABF" w14:textId="24FE1165" w:rsidR="009E475D" w:rsidRPr="00433ABE" w:rsidDel="00213E17" w:rsidRDefault="009E475D">
            <w:pPr>
              <w:pStyle w:val="TH"/>
              <w:rPr>
                <w:del w:id="1826" w:author="R&amp;S" w:date="2024-02-19T13:44:00Z"/>
                <w:rPrChange w:id="1827" w:author="R&amp;S" w:date="2024-02-20T09:05:00Z">
                  <w:rPr>
                    <w:del w:id="1828" w:author="R&amp;S" w:date="2024-02-19T13:44:00Z"/>
                    <w:color w:val="000000" w:themeColor="text1"/>
                  </w:rPr>
                </w:rPrChange>
              </w:rPr>
              <w:pPrChange w:id="1829" w:author="R&amp;S" w:date="2024-02-20T11:37:00Z">
                <w:pPr>
                  <w:pStyle w:val="TAL"/>
                </w:pPr>
              </w:pPrChange>
            </w:pPr>
            <w:del w:id="1830" w:author="R&amp;S" w:date="2024-02-19T13:44:00Z">
              <w:r w:rsidRPr="00433ABE" w:rsidDel="00213E17">
                <w:rPr>
                  <w:rPrChange w:id="1831" w:author="R&amp;S" w:date="2024-02-20T09:05:00Z">
                    <w:rPr>
                      <w:color w:val="000000" w:themeColor="text1"/>
                    </w:rPr>
                  </w:rPrChange>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733BD" w14:textId="41EE0D48" w:rsidR="009E475D" w:rsidRPr="00433ABE" w:rsidDel="00213E17" w:rsidRDefault="009E475D">
            <w:pPr>
              <w:pStyle w:val="TH"/>
              <w:rPr>
                <w:del w:id="1832" w:author="R&amp;S" w:date="2024-02-19T13:44:00Z"/>
                <w:i/>
                <w:iCs/>
                <w:lang w:eastAsia="en-GB"/>
                <w:rPrChange w:id="1833" w:author="R&amp;S" w:date="2024-02-20T09:05:00Z">
                  <w:rPr>
                    <w:del w:id="1834" w:author="R&amp;S" w:date="2024-02-19T13:44:00Z"/>
                    <w:i/>
                    <w:iCs/>
                    <w:color w:val="000000" w:themeColor="text1"/>
                    <w:lang w:eastAsia="en-GB"/>
                  </w:rPr>
                </w:rPrChange>
              </w:rPr>
              <w:pPrChange w:id="183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B5E6" w14:textId="648068D5" w:rsidR="009E475D" w:rsidRPr="00433ABE" w:rsidDel="00213E17" w:rsidRDefault="009E475D">
            <w:pPr>
              <w:pStyle w:val="TH"/>
              <w:rPr>
                <w:del w:id="1836" w:author="R&amp;S" w:date="2024-02-19T13:44:00Z"/>
                <w:lang w:eastAsia="en-GB"/>
                <w:rPrChange w:id="1837" w:author="R&amp;S" w:date="2024-02-20T09:05:00Z">
                  <w:rPr>
                    <w:del w:id="1838" w:author="R&amp;S" w:date="2024-02-19T13:44:00Z"/>
                    <w:color w:val="000000" w:themeColor="text1"/>
                    <w:lang w:eastAsia="en-GB"/>
                  </w:rPr>
                </w:rPrChange>
              </w:rPr>
              <w:pPrChange w:id="1839" w:author="R&amp;S" w:date="2024-02-20T11:37:00Z">
                <w:pPr>
                  <w:pStyle w:val="TAL"/>
                </w:pPr>
              </w:pPrChange>
            </w:pPr>
          </w:p>
        </w:tc>
      </w:tr>
      <w:tr w:rsidR="009E475D" w:rsidRPr="00433ABE" w:rsidDel="00213E17" w14:paraId="709490B4" w14:textId="1FC1B97C" w:rsidTr="009E475D">
        <w:trPr>
          <w:jc w:val="center"/>
          <w:del w:id="184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EB12C" w14:textId="6FFC2ED0" w:rsidR="009E475D" w:rsidRPr="00433ABE" w:rsidDel="00213E17" w:rsidRDefault="009E475D">
            <w:pPr>
              <w:pStyle w:val="TH"/>
              <w:rPr>
                <w:del w:id="1841" w:author="R&amp;S" w:date="2024-02-19T13:44:00Z"/>
                <w:lang w:eastAsia="en-GB"/>
                <w:rPrChange w:id="1842" w:author="R&amp;S" w:date="2024-02-20T09:05:00Z">
                  <w:rPr>
                    <w:del w:id="1843" w:author="R&amp;S" w:date="2024-02-19T13:44:00Z"/>
                    <w:color w:val="000000" w:themeColor="text1"/>
                    <w:lang w:eastAsia="en-GB"/>
                  </w:rPr>
                </w:rPrChange>
              </w:rPr>
              <w:pPrChange w:id="1844" w:author="R&amp;S" w:date="2024-02-20T11:37:00Z">
                <w:pPr>
                  <w:pStyle w:val="TAL"/>
                </w:pPr>
              </w:pPrChange>
            </w:pPr>
            <w:del w:id="1845" w:author="R&amp;S" w:date="2024-02-19T13:44:00Z">
              <w:r w:rsidRPr="00433ABE" w:rsidDel="00213E17">
                <w:rPr>
                  <w:lang w:eastAsia="en-GB"/>
                  <w:rPrChange w:id="1846"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FC005" w14:textId="389CC49E" w:rsidR="009E475D" w:rsidRPr="00433ABE" w:rsidDel="00213E17" w:rsidRDefault="009E475D">
            <w:pPr>
              <w:pStyle w:val="TH"/>
              <w:rPr>
                <w:del w:id="1847" w:author="R&amp;S" w:date="2024-02-19T13:44:00Z"/>
                <w:rPrChange w:id="1848" w:author="R&amp;S" w:date="2024-02-20T09:05:00Z">
                  <w:rPr>
                    <w:del w:id="1849" w:author="R&amp;S" w:date="2024-02-19T13:44:00Z"/>
                    <w:color w:val="000000" w:themeColor="text1"/>
                  </w:rPr>
                </w:rPrChange>
              </w:rPr>
              <w:pPrChange w:id="185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67441" w14:textId="712FC054" w:rsidR="009E475D" w:rsidRPr="00433ABE" w:rsidDel="00213E17" w:rsidRDefault="009E475D">
            <w:pPr>
              <w:pStyle w:val="TH"/>
              <w:rPr>
                <w:del w:id="1851" w:author="R&amp;S" w:date="2024-02-19T13:44:00Z"/>
                <w:i/>
                <w:iCs/>
                <w:lang w:eastAsia="en-GB"/>
                <w:rPrChange w:id="1852" w:author="R&amp;S" w:date="2024-02-20T09:05:00Z">
                  <w:rPr>
                    <w:del w:id="1853" w:author="R&amp;S" w:date="2024-02-19T13:44:00Z"/>
                    <w:i/>
                    <w:iCs/>
                    <w:color w:val="000000" w:themeColor="text1"/>
                    <w:lang w:eastAsia="en-GB"/>
                  </w:rPr>
                </w:rPrChange>
              </w:rPr>
              <w:pPrChange w:id="185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76C5F2" w14:textId="4FF25C0A" w:rsidR="009E475D" w:rsidRPr="00433ABE" w:rsidDel="00213E17" w:rsidRDefault="009E475D">
            <w:pPr>
              <w:pStyle w:val="TH"/>
              <w:rPr>
                <w:del w:id="1855" w:author="R&amp;S" w:date="2024-02-19T13:44:00Z"/>
                <w:lang w:eastAsia="en-GB"/>
                <w:rPrChange w:id="1856" w:author="R&amp;S" w:date="2024-02-20T09:05:00Z">
                  <w:rPr>
                    <w:del w:id="1857" w:author="R&amp;S" w:date="2024-02-19T13:44:00Z"/>
                    <w:color w:val="000000" w:themeColor="text1"/>
                    <w:lang w:eastAsia="en-GB"/>
                  </w:rPr>
                </w:rPrChange>
              </w:rPr>
              <w:pPrChange w:id="1858" w:author="R&amp;S" w:date="2024-02-20T11:37:00Z">
                <w:pPr>
                  <w:pStyle w:val="TAL"/>
                </w:pPr>
              </w:pPrChange>
            </w:pPr>
          </w:p>
        </w:tc>
      </w:tr>
      <w:tr w:rsidR="009E475D" w:rsidRPr="00433ABE" w:rsidDel="00213E17" w14:paraId="6A496153" w14:textId="23139A72" w:rsidTr="009E475D">
        <w:trPr>
          <w:jc w:val="center"/>
          <w:del w:id="1859"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E8047A6" w14:textId="36457E86" w:rsidR="009E475D" w:rsidRPr="00433ABE" w:rsidDel="00213E17" w:rsidRDefault="009E475D">
            <w:pPr>
              <w:pStyle w:val="TH"/>
              <w:rPr>
                <w:del w:id="1860" w:author="R&amp;S" w:date="2024-02-19T13:44:00Z"/>
                <w:lang w:val="en-US"/>
              </w:rPr>
              <w:pPrChange w:id="1861" w:author="R&amp;S" w:date="2024-02-20T11:37:00Z">
                <w:pPr>
                  <w:pStyle w:val="TAN"/>
                </w:pPr>
              </w:pPrChange>
            </w:pPr>
            <w:del w:id="1862" w:author="R&amp;S" w:date="2024-02-19T13:44:00Z">
              <w:r w:rsidRPr="00433ABE" w:rsidDel="00213E17">
                <w:rPr>
                  <w:rPrChange w:id="1863" w:author="R&amp;S" w:date="2024-02-20T09:05:00Z">
                    <w:rPr>
                      <w:color w:val="000000" w:themeColor="text1"/>
                    </w:rPr>
                  </w:rPrChange>
                </w:rPr>
                <w:delText>NOTE 1: Satellite-UE elevation angle equal to 169.97 degrees, one-way delay equal to 6.60 ms and Doppler equal to -22.62 ppm.</w:delText>
              </w:r>
            </w:del>
          </w:p>
        </w:tc>
      </w:tr>
    </w:tbl>
    <w:p w14:paraId="1C27ABEF" w14:textId="77777777" w:rsidR="009E475D" w:rsidRPr="00433ABE" w:rsidRDefault="009E475D">
      <w:pPr>
        <w:pStyle w:val="TH"/>
        <w:pPrChange w:id="1864" w:author="R&amp;S" w:date="2024-02-20T11:37:00Z">
          <w:pPr>
            <w:ind w:left="720"/>
          </w:pPr>
        </w:pPrChange>
      </w:pPr>
    </w:p>
    <w:p w14:paraId="38FBB030" w14:textId="041E6CF1" w:rsidR="009E475D" w:rsidRPr="00433ABE" w:rsidRDefault="009E475D" w:rsidP="009E475D">
      <w:pPr>
        <w:pStyle w:val="TH"/>
        <w:rPr>
          <w:color w:val="000000" w:themeColor="text1"/>
          <w:sz w:val="22"/>
          <w:szCs w:val="22"/>
        </w:rPr>
      </w:pPr>
      <w:r w:rsidRPr="00433ABE">
        <w:rPr>
          <w:color w:val="000000" w:themeColor="text1"/>
          <w:lang w:eastAsia="en-GB"/>
        </w:rPr>
        <w:t>Table 6.4B.1</w:t>
      </w:r>
      <w:ins w:id="1865" w:author="R&amp;S" w:date="2024-02-29T08:32:00Z">
        <w:r w:rsidR="008B4543" w:rsidRPr="00433ABE">
          <w:rPr>
            <w:color w:val="000000" w:themeColor="text1"/>
            <w:lang w:eastAsia="en-GB"/>
          </w:rPr>
          <w:t>_1</w:t>
        </w:r>
      </w:ins>
      <w:r w:rsidRPr="00433ABE">
        <w:rPr>
          <w:color w:val="000000" w:themeColor="text1"/>
          <w:lang w:eastAsia="en-GB"/>
        </w:rPr>
        <w:t>.4.3-3a:</w:t>
      </w:r>
      <w:r w:rsidRPr="00433ABE">
        <w:rPr>
          <w:b w:val="0"/>
          <w:bCs/>
          <w:color w:val="000000" w:themeColor="text1"/>
          <w:lang w:eastAsia="en-GB"/>
        </w:rPr>
        <w:t xml:space="preserve"> </w:t>
      </w:r>
      <w:r w:rsidRPr="00433ABE">
        <w:rPr>
          <w:color w:val="000000" w:themeColor="text1"/>
        </w:rPr>
        <w:t>SystemInformationBlockType31-NB NB-IoT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14:paraId="49B9C286"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2FC67" w14:textId="175A6A42" w:rsidR="009E475D" w:rsidRPr="00433ABE" w:rsidRDefault="009E475D" w:rsidP="009E475D">
            <w:pPr>
              <w:pStyle w:val="TAH"/>
              <w:jc w:val="left"/>
              <w:rPr>
                <w:b w:val="0"/>
                <w:color w:val="000000" w:themeColor="text1"/>
                <w:szCs w:val="18"/>
                <w:lang w:eastAsia="en-GB"/>
              </w:rPr>
            </w:pPr>
            <w:r w:rsidRPr="00433ABE">
              <w:rPr>
                <w:b w:val="0"/>
                <w:bCs/>
                <w:color w:val="000000" w:themeColor="text1"/>
                <w:lang w:eastAsia="en-GB"/>
              </w:rPr>
              <w:t>Derivation Path: TS 36.508</w:t>
            </w:r>
            <w:ins w:id="1866" w:author="R&amp;S" w:date="2024-02-27T08:00:00Z">
              <w:r w:rsidR="00AB50E9" w:rsidRPr="00433ABE">
                <w:rPr>
                  <w:b w:val="0"/>
                  <w:bCs/>
                  <w:color w:val="000000" w:themeColor="text1"/>
                  <w:lang w:eastAsia="en-GB"/>
                </w:rPr>
                <w:t xml:space="preserve"> [12[</w:t>
              </w:r>
            </w:ins>
            <w:r w:rsidRPr="00433ABE">
              <w:rPr>
                <w:b w:val="0"/>
                <w:bCs/>
                <w:color w:val="000000" w:themeColor="text1"/>
                <w:lang w:eastAsia="en-GB"/>
              </w:rPr>
              <w:t xml:space="preserve"> Table </w:t>
            </w:r>
            <w:r w:rsidRPr="00433ABE">
              <w:rPr>
                <w:b w:val="0"/>
                <w:bCs/>
                <w:color w:val="000000" w:themeColor="text1"/>
              </w:rPr>
              <w:t xml:space="preserve">8.2.2.1.3-1 </w:t>
            </w:r>
          </w:p>
        </w:tc>
      </w:tr>
      <w:tr w:rsidR="009E475D" w:rsidRPr="00433ABE" w14:paraId="0647EE6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876FA" w14:textId="77777777" w:rsidR="009E475D" w:rsidRPr="00433ABE" w:rsidRDefault="009E475D" w:rsidP="009E475D">
            <w:pPr>
              <w:pStyle w:val="TAH"/>
              <w:rPr>
                <w:bCs/>
                <w:color w:val="000000" w:themeColor="text1"/>
                <w:sz w:val="20"/>
                <w:lang w:eastAsia="en-GB"/>
              </w:rPr>
            </w:pPr>
            <w:r w:rsidRPr="00433ABE">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A94F08" w14:textId="77777777" w:rsidR="009E475D" w:rsidRPr="00433ABE" w:rsidRDefault="009E475D" w:rsidP="009E475D">
            <w:pPr>
              <w:pStyle w:val="TAH"/>
              <w:rPr>
                <w:color w:val="000000" w:themeColor="text1"/>
                <w:lang w:eastAsia="en-GB"/>
              </w:rPr>
            </w:pPr>
            <w:r w:rsidRPr="00433ABE">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49A346" w14:textId="77777777" w:rsidR="009E475D" w:rsidRPr="00433ABE" w:rsidRDefault="009E475D" w:rsidP="009E475D">
            <w:pPr>
              <w:pStyle w:val="TAH"/>
              <w:rPr>
                <w:color w:val="000000" w:themeColor="text1"/>
                <w:lang w:eastAsia="en-GB"/>
              </w:rPr>
            </w:pPr>
            <w:r w:rsidRPr="00433ABE">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98535" w14:textId="77777777" w:rsidR="009E475D" w:rsidRPr="00433ABE" w:rsidRDefault="009E475D" w:rsidP="009E475D">
            <w:pPr>
              <w:pStyle w:val="TAH"/>
              <w:rPr>
                <w:color w:val="000000" w:themeColor="text1"/>
                <w:lang w:eastAsia="en-GB"/>
              </w:rPr>
            </w:pPr>
            <w:r w:rsidRPr="00433ABE">
              <w:rPr>
                <w:color w:val="000000" w:themeColor="text1"/>
                <w:lang w:eastAsia="en-GB"/>
              </w:rPr>
              <w:t>Condition</w:t>
            </w:r>
          </w:p>
        </w:tc>
      </w:tr>
      <w:tr w:rsidR="009E475D" w:rsidRPr="00433ABE" w14:paraId="4F642A4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12548" w14:textId="77777777" w:rsidR="009E475D" w:rsidRPr="00433ABE" w:rsidRDefault="009E475D" w:rsidP="009E475D">
            <w:pPr>
              <w:pStyle w:val="TAL"/>
              <w:rPr>
                <w:color w:val="000000" w:themeColor="text1"/>
                <w:lang w:eastAsia="en-GB"/>
              </w:rPr>
            </w:pPr>
            <w:r w:rsidRPr="00433ABE">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0026A"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796C62" w14:textId="77777777" w:rsidR="009E475D" w:rsidRPr="00433ABE"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FB734" w14:textId="77777777" w:rsidR="009E475D" w:rsidRPr="00433ABE" w:rsidRDefault="009E475D" w:rsidP="009E475D">
            <w:pPr>
              <w:pStyle w:val="TAL"/>
              <w:rPr>
                <w:color w:val="000000" w:themeColor="text1"/>
                <w:lang w:eastAsia="en-GB"/>
              </w:rPr>
            </w:pPr>
          </w:p>
        </w:tc>
      </w:tr>
      <w:tr w:rsidR="009E475D" w:rsidRPr="00433ABE" w14:paraId="50C782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7685F" w14:textId="77777777" w:rsidR="009E475D" w:rsidRPr="00433ABE" w:rsidRDefault="009E475D" w:rsidP="009E475D">
            <w:pPr>
              <w:pStyle w:val="TAL"/>
              <w:rPr>
                <w:color w:val="000000" w:themeColor="text1"/>
                <w:lang w:eastAsia="en-GB"/>
              </w:rPr>
            </w:pPr>
            <w:r w:rsidRPr="00433ABE">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2BD849"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151ED7" w14:textId="77777777" w:rsidR="009E475D" w:rsidRPr="00433ABE"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4D1265" w14:textId="77777777" w:rsidR="009E475D" w:rsidRPr="00433ABE" w:rsidRDefault="009E475D" w:rsidP="009E475D">
            <w:pPr>
              <w:pStyle w:val="TAL"/>
              <w:rPr>
                <w:color w:val="000000" w:themeColor="text1"/>
              </w:rPr>
            </w:pPr>
          </w:p>
        </w:tc>
      </w:tr>
      <w:tr w:rsidR="009E475D" w:rsidRPr="00433ABE" w14:paraId="1222D57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6E74A" w14:textId="77777777" w:rsidR="009E475D" w:rsidRPr="00433ABE" w:rsidRDefault="009E475D" w:rsidP="009E475D">
            <w:pPr>
              <w:pStyle w:val="TAL"/>
              <w:rPr>
                <w:color w:val="000000" w:themeColor="text1"/>
                <w:lang w:eastAsia="en-GB"/>
              </w:rPr>
            </w:pPr>
            <w:r w:rsidRPr="00433ABE">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3BAE7" w14:textId="77777777" w:rsidR="009E475D" w:rsidRPr="00433ABE"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1285"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317A04" w14:textId="77777777" w:rsidR="009E475D" w:rsidRPr="00433ABE" w:rsidRDefault="009E475D" w:rsidP="009E475D">
            <w:pPr>
              <w:pStyle w:val="TAL"/>
              <w:rPr>
                <w:color w:val="000000" w:themeColor="text1"/>
                <w:lang w:eastAsia="en-GB"/>
              </w:rPr>
            </w:pPr>
          </w:p>
        </w:tc>
      </w:tr>
      <w:tr w:rsidR="009E475D" w:rsidRPr="00433ABE" w14:paraId="7155DA7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4840F" w14:textId="77777777" w:rsidR="009E475D" w:rsidRPr="00433ABE" w:rsidRDefault="009E475D" w:rsidP="009E475D">
            <w:pPr>
              <w:pStyle w:val="TAL"/>
              <w:rPr>
                <w:color w:val="000000" w:themeColor="text1"/>
                <w:lang w:eastAsia="en-GB"/>
              </w:rPr>
            </w:pPr>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2B0C03"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78C3C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FA95E8" w14:textId="77777777" w:rsidR="009E475D" w:rsidRPr="00433ABE" w:rsidRDefault="009E475D" w:rsidP="009E475D">
            <w:pPr>
              <w:rPr>
                <w:i/>
                <w:iCs/>
                <w:color w:val="000000" w:themeColor="text1"/>
                <w:lang w:eastAsia="en-GB"/>
              </w:rPr>
            </w:pPr>
          </w:p>
        </w:tc>
      </w:tr>
      <w:tr w:rsidR="009E475D" w:rsidRPr="00433ABE" w14:paraId="45445DC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AB0ABC" w14:textId="77777777" w:rsidR="009E475D" w:rsidRPr="00433ABE" w:rsidRDefault="009E475D" w:rsidP="009E475D">
            <w:pPr>
              <w:pStyle w:val="TAL"/>
              <w:rPr>
                <w:rFonts w:cs="Arial"/>
                <w:color w:val="000000" w:themeColor="text1"/>
                <w:szCs w:val="18"/>
                <w:lang w:eastAsia="en-GB"/>
              </w:rPr>
            </w:pPr>
            <w:r w:rsidRPr="00433ABE">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C77962" w14:textId="77777777" w:rsidR="009E475D" w:rsidRPr="00433ABE" w:rsidRDefault="009E475D" w:rsidP="009E475D">
            <w:pPr>
              <w:pStyle w:val="TAL"/>
              <w:rPr>
                <w:color w:val="000000" w:themeColor="text1"/>
                <w:sz w:val="20"/>
              </w:rPr>
            </w:pPr>
            <w:r w:rsidRPr="00433ABE">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886916"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344B94" w14:textId="77777777" w:rsidR="009E475D" w:rsidRPr="00433ABE" w:rsidRDefault="009E475D" w:rsidP="009E475D">
            <w:pPr>
              <w:pStyle w:val="TAL"/>
              <w:rPr>
                <w:color w:val="000000" w:themeColor="text1"/>
                <w:lang w:eastAsia="en-GB"/>
              </w:rPr>
            </w:pPr>
          </w:p>
        </w:tc>
      </w:tr>
      <w:tr w:rsidR="009E475D" w:rsidRPr="00433ABE" w14:paraId="39C39C5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DB204" w14:textId="77777777" w:rsidR="009E475D" w:rsidRPr="00433ABE" w:rsidRDefault="009E475D" w:rsidP="009E475D">
            <w:pPr>
              <w:pStyle w:val="TAL"/>
              <w:rPr>
                <w:color w:val="000000" w:themeColor="text1"/>
                <w:lang w:eastAsia="en-GB"/>
              </w:rPr>
            </w:pPr>
            <w:r w:rsidRPr="00433ABE">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333BC9" w14:textId="77777777" w:rsidR="009E475D" w:rsidRPr="00433ABE" w:rsidRDefault="009E475D" w:rsidP="009E475D">
            <w:pPr>
              <w:pStyle w:val="TAL"/>
              <w:rPr>
                <w:color w:val="000000" w:themeColor="text1"/>
              </w:rPr>
            </w:pPr>
            <w:r w:rsidRPr="00433ABE">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9836E"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40513" w14:textId="77777777" w:rsidR="009E475D" w:rsidRPr="00433ABE" w:rsidRDefault="009E475D" w:rsidP="009E475D">
            <w:pPr>
              <w:pStyle w:val="TAL"/>
              <w:rPr>
                <w:color w:val="000000" w:themeColor="text1"/>
                <w:lang w:eastAsia="en-GB"/>
              </w:rPr>
            </w:pPr>
          </w:p>
        </w:tc>
      </w:tr>
      <w:tr w:rsidR="009E475D" w:rsidRPr="00433ABE" w14:paraId="78462D4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0B747" w14:textId="77777777" w:rsidR="009E475D" w:rsidRPr="00433ABE" w:rsidRDefault="009E475D" w:rsidP="009E475D">
            <w:pPr>
              <w:pStyle w:val="TAL"/>
              <w:rPr>
                <w:color w:val="000000" w:themeColor="text1"/>
                <w:lang w:eastAsia="en-GB"/>
              </w:rPr>
            </w:pPr>
            <w:r w:rsidRPr="00433ABE">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93EF31" w14:textId="77777777" w:rsidR="009E475D" w:rsidRPr="00433ABE" w:rsidRDefault="009E475D" w:rsidP="009E475D">
            <w:pPr>
              <w:pStyle w:val="TAL"/>
              <w:rPr>
                <w:color w:val="000000" w:themeColor="text1"/>
              </w:rPr>
            </w:pPr>
            <w:r w:rsidRPr="00433ABE">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C00D1"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83FD9" w14:textId="77777777" w:rsidR="009E475D" w:rsidRPr="00433ABE" w:rsidRDefault="009E475D" w:rsidP="009E475D">
            <w:pPr>
              <w:pStyle w:val="TAL"/>
              <w:rPr>
                <w:color w:val="000000" w:themeColor="text1"/>
                <w:lang w:eastAsia="en-GB"/>
              </w:rPr>
            </w:pPr>
          </w:p>
        </w:tc>
      </w:tr>
      <w:tr w:rsidR="009E475D" w:rsidRPr="00433ABE" w14:paraId="377A9B1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5855" w14:textId="77777777" w:rsidR="009E475D" w:rsidRPr="00433ABE" w:rsidRDefault="009E475D" w:rsidP="009E475D">
            <w:pPr>
              <w:pStyle w:val="TAL"/>
              <w:rPr>
                <w:color w:val="000000" w:themeColor="text1"/>
                <w:lang w:eastAsia="en-GB"/>
              </w:rPr>
            </w:pPr>
            <w:r w:rsidRPr="00433ABE">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FD96CF" w14:textId="77777777" w:rsidR="009E475D" w:rsidRPr="00433ABE" w:rsidRDefault="009E475D" w:rsidP="009E475D">
            <w:pPr>
              <w:pStyle w:val="TAL"/>
              <w:rPr>
                <w:color w:val="000000" w:themeColor="text1"/>
              </w:rPr>
            </w:pPr>
            <w:r w:rsidRPr="00433ABE">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F6C8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41F8A" w14:textId="77777777" w:rsidR="009E475D" w:rsidRPr="00433ABE" w:rsidRDefault="009E475D" w:rsidP="009E475D">
            <w:pPr>
              <w:pStyle w:val="TAL"/>
              <w:rPr>
                <w:color w:val="000000" w:themeColor="text1"/>
                <w:lang w:eastAsia="en-GB"/>
              </w:rPr>
            </w:pPr>
          </w:p>
        </w:tc>
      </w:tr>
      <w:tr w:rsidR="009E475D" w:rsidRPr="00433ABE" w14:paraId="3AA28C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CB6C4" w14:textId="77777777" w:rsidR="009E475D" w:rsidRPr="00433ABE" w:rsidRDefault="009E475D" w:rsidP="009E475D">
            <w:pPr>
              <w:pStyle w:val="TAL"/>
              <w:rPr>
                <w:color w:val="000000" w:themeColor="text1"/>
                <w:lang w:eastAsia="en-GB"/>
              </w:rPr>
            </w:pPr>
            <w:r w:rsidRPr="00433ABE">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1C6F3F" w14:textId="77777777" w:rsidR="009E475D" w:rsidRPr="00433ABE" w:rsidRDefault="009E475D" w:rsidP="009E475D">
            <w:pPr>
              <w:pStyle w:val="TAL"/>
              <w:rPr>
                <w:color w:val="000000" w:themeColor="text1"/>
              </w:rPr>
            </w:pPr>
            <w:r w:rsidRPr="00433ABE">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4890C"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6A5DEF" w14:textId="77777777" w:rsidR="009E475D" w:rsidRPr="00433ABE" w:rsidRDefault="009E475D" w:rsidP="009E475D">
            <w:pPr>
              <w:pStyle w:val="TAL"/>
              <w:rPr>
                <w:color w:val="000000" w:themeColor="text1"/>
                <w:lang w:eastAsia="en-GB"/>
              </w:rPr>
            </w:pPr>
          </w:p>
        </w:tc>
      </w:tr>
      <w:tr w:rsidR="009E475D" w:rsidRPr="00433ABE" w14:paraId="7317EC4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E52859" w14:textId="77777777" w:rsidR="009E475D" w:rsidRPr="00433ABE" w:rsidRDefault="009E475D" w:rsidP="009E475D">
            <w:pPr>
              <w:pStyle w:val="TAL"/>
              <w:rPr>
                <w:color w:val="000000" w:themeColor="text1"/>
                <w:lang w:eastAsia="en-GB"/>
              </w:rPr>
            </w:pPr>
            <w:r w:rsidRPr="00433ABE">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499793" w14:textId="77777777" w:rsidR="009E475D" w:rsidRPr="00433ABE" w:rsidRDefault="009E475D" w:rsidP="009E475D">
            <w:pPr>
              <w:pStyle w:val="TAL"/>
              <w:rPr>
                <w:color w:val="000000" w:themeColor="text1"/>
              </w:rPr>
            </w:pPr>
            <w:r w:rsidRPr="00433ABE">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D9E9"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CB4FC" w14:textId="77777777" w:rsidR="009E475D" w:rsidRPr="00433ABE" w:rsidRDefault="009E475D" w:rsidP="009E475D">
            <w:pPr>
              <w:pStyle w:val="TAL"/>
              <w:rPr>
                <w:color w:val="000000" w:themeColor="text1"/>
                <w:lang w:eastAsia="en-GB"/>
              </w:rPr>
            </w:pPr>
          </w:p>
        </w:tc>
      </w:tr>
      <w:tr w:rsidR="009E475D" w:rsidRPr="00433ABE" w14:paraId="4D8787E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F691A" w14:textId="77777777" w:rsidR="009E475D" w:rsidRPr="00433ABE" w:rsidRDefault="009E475D" w:rsidP="009E475D">
            <w:pPr>
              <w:pStyle w:val="TAL"/>
              <w:rPr>
                <w:color w:val="000000" w:themeColor="text1"/>
                <w:lang w:eastAsia="en-GB"/>
              </w:rPr>
            </w:pPr>
            <w:r w:rsidRPr="00433ABE">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156F" w14:textId="77777777" w:rsidR="009E475D" w:rsidRPr="00433ABE"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3416D" w14:textId="77777777" w:rsidR="009E475D" w:rsidRPr="00433ABE"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1E76A" w14:textId="77777777" w:rsidR="009E475D" w:rsidRPr="00433ABE" w:rsidRDefault="009E475D" w:rsidP="009E475D">
            <w:pPr>
              <w:pStyle w:val="TAL"/>
              <w:rPr>
                <w:color w:val="000000" w:themeColor="text1"/>
                <w:lang w:eastAsia="en-GB"/>
              </w:rPr>
            </w:pPr>
          </w:p>
        </w:tc>
      </w:tr>
      <w:tr w:rsidR="00AB50E9" w:rsidRPr="00433ABE" w14:paraId="7E85B64B" w14:textId="77777777" w:rsidTr="008B49DA">
        <w:trPr>
          <w:jc w:val="center"/>
          <w:ins w:id="1867"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E8C03" w14:textId="77777777" w:rsidR="00AB50E9" w:rsidRPr="00433ABE" w:rsidRDefault="00AB50E9" w:rsidP="008B49DA">
            <w:pPr>
              <w:pStyle w:val="TAL"/>
              <w:rPr>
                <w:ins w:id="1868" w:author="R&amp;S" w:date="2024-02-27T08:00:00Z"/>
                <w:color w:val="000000" w:themeColor="text1"/>
                <w:lang w:eastAsia="en-GB"/>
              </w:rPr>
            </w:pPr>
            <w:ins w:id="1869" w:author="R&amp;S" w:date="2024-02-27T08:00: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2E561C" w14:textId="77777777" w:rsidR="00AB50E9" w:rsidRPr="00433ABE" w:rsidRDefault="00AB50E9" w:rsidP="008B49DA">
            <w:pPr>
              <w:pStyle w:val="TAL"/>
              <w:rPr>
                <w:ins w:id="1870" w:author="R&amp;S" w:date="2024-02-27T08:0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AA564D" w14:textId="77777777" w:rsidR="00AB50E9" w:rsidRPr="00433ABE" w:rsidRDefault="00AB50E9" w:rsidP="008B49DA">
            <w:pPr>
              <w:pStyle w:val="TAL"/>
              <w:rPr>
                <w:ins w:id="1871" w:author="R&amp;S" w:date="2024-02-27T08:0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D918E" w14:textId="77777777" w:rsidR="00AB50E9" w:rsidRPr="00433ABE" w:rsidRDefault="00AB50E9" w:rsidP="008B49DA">
            <w:pPr>
              <w:pStyle w:val="TAL"/>
              <w:rPr>
                <w:ins w:id="1872" w:author="R&amp;S" w:date="2024-02-27T08:00:00Z"/>
                <w:color w:val="000000" w:themeColor="text1"/>
                <w:lang w:eastAsia="en-GB"/>
              </w:rPr>
            </w:pPr>
          </w:p>
        </w:tc>
      </w:tr>
      <w:tr w:rsidR="00AB50E9" w:rsidRPr="00433ABE" w14:paraId="2D49F41E" w14:textId="77777777" w:rsidTr="008B49DA">
        <w:trPr>
          <w:jc w:val="center"/>
          <w:ins w:id="1873"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F66E9" w14:textId="77777777" w:rsidR="00AB50E9" w:rsidRPr="00433ABE" w:rsidRDefault="00AB50E9" w:rsidP="008B49DA">
            <w:pPr>
              <w:pStyle w:val="TAL"/>
              <w:rPr>
                <w:ins w:id="1874" w:author="R&amp;S" w:date="2024-02-27T08:00:00Z"/>
                <w:color w:val="000000" w:themeColor="text1"/>
                <w:lang w:eastAsia="en-GB"/>
              </w:rPr>
            </w:pPr>
            <w:ins w:id="1875" w:author="R&amp;S" w:date="2024-02-27T08:00:00Z">
              <w:r w:rsidRPr="00433ABE">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0BE8A9" w14:textId="77777777" w:rsidR="00AB50E9" w:rsidRPr="00433ABE" w:rsidRDefault="00AB50E9" w:rsidP="008B49DA">
            <w:pPr>
              <w:pStyle w:val="TAL"/>
              <w:rPr>
                <w:ins w:id="1876" w:author="R&amp;S" w:date="2024-02-27T08:00:00Z"/>
                <w:color w:val="000000" w:themeColor="text1"/>
              </w:rPr>
            </w:pPr>
            <w:ins w:id="1877" w:author="R&amp;S" w:date="2024-02-27T08:00:00Z">
              <w:r w:rsidRPr="00433ABE">
                <w:rPr>
                  <w:color w:val="000000" w:themeColor="text1"/>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98A6F" w14:textId="77777777" w:rsidR="00AB50E9" w:rsidRPr="00433ABE" w:rsidRDefault="00AB50E9" w:rsidP="008B49DA">
            <w:pPr>
              <w:pStyle w:val="TAL"/>
              <w:rPr>
                <w:ins w:id="1878" w:author="R&amp;S" w:date="2024-02-27T08:0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0CBDF" w14:textId="77777777" w:rsidR="00AB50E9" w:rsidRPr="00433ABE" w:rsidRDefault="00AB50E9" w:rsidP="008B49DA">
            <w:pPr>
              <w:pStyle w:val="TAL"/>
              <w:rPr>
                <w:ins w:id="1879" w:author="R&amp;S" w:date="2024-02-27T08:00:00Z"/>
                <w:color w:val="000000" w:themeColor="text1"/>
                <w:lang w:eastAsia="en-GB"/>
              </w:rPr>
            </w:pPr>
          </w:p>
        </w:tc>
      </w:tr>
      <w:tr w:rsidR="00AB50E9" w:rsidRPr="00433ABE" w14:paraId="39FEBB79" w14:textId="77777777" w:rsidTr="008B49DA">
        <w:trPr>
          <w:jc w:val="center"/>
          <w:ins w:id="1880"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26EF07" w14:textId="77777777" w:rsidR="00AB50E9" w:rsidRPr="00433ABE" w:rsidRDefault="00AB50E9" w:rsidP="008B49DA">
            <w:pPr>
              <w:pStyle w:val="TAL"/>
              <w:rPr>
                <w:ins w:id="1881" w:author="R&amp;S" w:date="2024-02-27T08:00:00Z"/>
                <w:color w:val="000000" w:themeColor="text1"/>
                <w:lang w:eastAsia="en-GB"/>
              </w:rPr>
            </w:pPr>
            <w:ins w:id="1882" w:author="R&amp;S" w:date="2024-02-27T08:00: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ACA800" w14:textId="77777777" w:rsidR="00AB50E9" w:rsidRPr="00433ABE" w:rsidRDefault="00AB50E9" w:rsidP="008B49DA">
            <w:pPr>
              <w:pStyle w:val="TAL"/>
              <w:rPr>
                <w:ins w:id="1883" w:author="R&amp;S" w:date="2024-02-27T08:0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5D447" w14:textId="77777777" w:rsidR="00AB50E9" w:rsidRPr="00433ABE" w:rsidRDefault="00AB50E9" w:rsidP="008B49DA">
            <w:pPr>
              <w:pStyle w:val="TAL"/>
              <w:rPr>
                <w:ins w:id="1884" w:author="R&amp;S" w:date="2024-02-27T08:0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D7E2F" w14:textId="77777777" w:rsidR="00AB50E9" w:rsidRPr="00433ABE" w:rsidRDefault="00AB50E9" w:rsidP="008B49DA">
            <w:pPr>
              <w:pStyle w:val="TAL"/>
              <w:rPr>
                <w:ins w:id="1885" w:author="R&amp;S" w:date="2024-02-27T08:00:00Z"/>
                <w:color w:val="000000" w:themeColor="text1"/>
                <w:lang w:eastAsia="en-GB"/>
              </w:rPr>
            </w:pPr>
          </w:p>
        </w:tc>
      </w:tr>
      <w:tr w:rsidR="00AB50E9" w:rsidRPr="00433ABE" w14:paraId="05849DBF" w14:textId="77777777" w:rsidTr="008B49DA">
        <w:trPr>
          <w:jc w:val="center"/>
          <w:ins w:id="1886"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AE818" w14:textId="77777777" w:rsidR="00AB50E9" w:rsidRPr="00433ABE" w:rsidRDefault="00AB50E9" w:rsidP="008B49DA">
            <w:pPr>
              <w:pStyle w:val="TAL"/>
              <w:rPr>
                <w:ins w:id="1887" w:author="R&amp;S" w:date="2024-02-27T08:00:00Z"/>
                <w:color w:val="000000" w:themeColor="text1"/>
                <w:lang w:eastAsia="en-GB"/>
              </w:rPr>
            </w:pPr>
            <w:ins w:id="1888" w:author="R&amp;S" w:date="2024-02-27T08:00: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56EA70" w14:textId="77777777" w:rsidR="00AB50E9" w:rsidRPr="00433ABE" w:rsidRDefault="00AB50E9" w:rsidP="008B49DA">
            <w:pPr>
              <w:pStyle w:val="TAL"/>
              <w:rPr>
                <w:ins w:id="1889" w:author="R&amp;S" w:date="2024-02-27T08:0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6C9F22" w14:textId="77777777" w:rsidR="00AB50E9" w:rsidRPr="00433ABE" w:rsidRDefault="00AB50E9" w:rsidP="008B49DA">
            <w:pPr>
              <w:pStyle w:val="TAL"/>
              <w:rPr>
                <w:ins w:id="1890" w:author="R&amp;S" w:date="2024-02-27T08:0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21AA06" w14:textId="77777777" w:rsidR="00AB50E9" w:rsidRPr="00433ABE" w:rsidRDefault="00AB50E9" w:rsidP="008B49DA">
            <w:pPr>
              <w:pStyle w:val="TAL"/>
              <w:rPr>
                <w:ins w:id="1891" w:author="R&amp;S" w:date="2024-02-27T08:00:00Z"/>
                <w:color w:val="000000" w:themeColor="text1"/>
                <w:lang w:eastAsia="en-GB"/>
              </w:rPr>
            </w:pPr>
          </w:p>
        </w:tc>
      </w:tr>
      <w:tr w:rsidR="009E475D" w:rsidRPr="00433ABE" w14:paraId="08C4ECAE"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748952" w14:textId="77777777" w:rsidR="009E475D" w:rsidRPr="00433ABE" w:rsidRDefault="009E475D" w:rsidP="009E475D">
            <w:pPr>
              <w:pStyle w:val="TAN"/>
              <w:rPr>
                <w:color w:val="000000" w:themeColor="text1"/>
                <w:lang w:val="en-US"/>
              </w:rPr>
            </w:pPr>
            <w:r w:rsidRPr="00433ABE">
              <w:rPr>
                <w:color w:val="000000" w:themeColor="text1"/>
              </w:rPr>
              <w:t>NOTE 1: Satellite-UE elevation angle equal to 20.61 degrees, one-way delay equal to 131.70 ms and Doppler equal to -0.085 ppm.</w:t>
            </w:r>
          </w:p>
        </w:tc>
      </w:tr>
    </w:tbl>
    <w:p w14:paraId="05B8732E" w14:textId="77777777" w:rsidR="009E475D" w:rsidRPr="00433ABE" w:rsidRDefault="009E475D" w:rsidP="009E475D">
      <w:pPr>
        <w:ind w:left="720"/>
      </w:pPr>
    </w:p>
    <w:p w14:paraId="10276662" w14:textId="007A16B4" w:rsidR="009E475D" w:rsidRPr="00433ABE" w:rsidDel="00213E17" w:rsidRDefault="009E475D">
      <w:pPr>
        <w:pStyle w:val="TH"/>
        <w:rPr>
          <w:del w:id="1892" w:author="R&amp;S" w:date="2024-02-19T13:44:00Z"/>
          <w:sz w:val="22"/>
          <w:szCs w:val="22"/>
          <w:rPrChange w:id="1893" w:author="R&amp;S" w:date="2024-02-20T09:06:00Z">
            <w:rPr>
              <w:del w:id="1894" w:author="R&amp;S" w:date="2024-02-19T13:44:00Z"/>
              <w:b w:val="0"/>
              <w:color w:val="000000" w:themeColor="text1"/>
              <w:sz w:val="22"/>
              <w:szCs w:val="22"/>
            </w:rPr>
          </w:rPrChange>
        </w:rPr>
      </w:pPr>
      <w:r w:rsidRPr="00433ABE">
        <w:rPr>
          <w:rPrChange w:id="1895" w:author="R&amp;S" w:date="2024-02-20T09:06:00Z">
            <w:rPr>
              <w:color w:val="000000" w:themeColor="text1"/>
              <w:lang w:eastAsia="en-GB"/>
            </w:rPr>
          </w:rPrChange>
        </w:rPr>
        <w:lastRenderedPageBreak/>
        <w:t>Table 6.4B.1</w:t>
      </w:r>
      <w:ins w:id="1896" w:author="R&amp;S" w:date="2024-02-29T08:32:00Z">
        <w:r w:rsidR="008B4543" w:rsidRPr="00433ABE">
          <w:rPr>
            <w:rPrChange w:id="1897" w:author="R&amp;S" w:date="2024-02-29T08:32:00Z">
              <w:rPr>
                <w:highlight w:val="yellow"/>
              </w:rPr>
            </w:rPrChange>
          </w:rPr>
          <w:t>_1</w:t>
        </w:r>
      </w:ins>
      <w:r w:rsidRPr="00433ABE">
        <w:rPr>
          <w:rPrChange w:id="1898" w:author="R&amp;S" w:date="2024-02-20T09:06:00Z">
            <w:rPr>
              <w:color w:val="000000" w:themeColor="text1"/>
              <w:lang w:eastAsia="en-GB"/>
            </w:rPr>
          </w:rPrChange>
        </w:rPr>
        <w:t>.4.3-3b:</w:t>
      </w:r>
      <w:r w:rsidRPr="00433ABE">
        <w:rPr>
          <w:b w:val="0"/>
          <w:bCs/>
          <w:rPrChange w:id="1899" w:author="R&amp;S" w:date="2024-02-20T09:06:00Z">
            <w:rPr>
              <w:b w:val="0"/>
              <w:bCs/>
              <w:color w:val="000000" w:themeColor="text1"/>
              <w:lang w:eastAsia="en-GB"/>
            </w:rPr>
          </w:rPrChange>
        </w:rPr>
        <w:t xml:space="preserve"> </w:t>
      </w:r>
      <w:ins w:id="1900" w:author="R&amp;S" w:date="2024-02-19T13:44:00Z">
        <w:r w:rsidR="00213E17" w:rsidRPr="00433ABE">
          <w:rPr>
            <w:b w:val="0"/>
            <w:bCs/>
            <w:rPrChange w:id="1901" w:author="R&amp;S" w:date="2024-02-20T09:06:00Z">
              <w:rPr>
                <w:b w:val="0"/>
                <w:bCs/>
                <w:color w:val="000000" w:themeColor="text1"/>
                <w:lang w:eastAsia="en-GB"/>
              </w:rPr>
            </w:rPrChange>
          </w:rPr>
          <w:t>Void</w:t>
        </w:r>
      </w:ins>
      <w:del w:id="1902" w:author="R&amp;S" w:date="2024-02-19T13:44:00Z">
        <w:r w:rsidRPr="00433ABE" w:rsidDel="00213E17">
          <w:rPr>
            <w:b w:val="0"/>
            <w:rPrChange w:id="1903" w:author="R&amp;S" w:date="2024-02-20T09:06:00Z">
              <w:rPr>
                <w:b w:val="0"/>
                <w:color w:val="000000" w:themeColor="text1"/>
              </w:rPr>
            </w:rPrChange>
          </w:rPr>
          <w:delText>SystemInformationBlockType31-NB – NB-IoT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433ABE" w:rsidDel="00213E17" w14:paraId="653C6F10" w14:textId="1052636E" w:rsidTr="009E475D">
        <w:trPr>
          <w:jc w:val="center"/>
          <w:del w:id="1904"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79B1" w14:textId="5B8ECCC4" w:rsidR="009E475D" w:rsidRPr="00433ABE" w:rsidDel="00213E17" w:rsidRDefault="009E475D">
            <w:pPr>
              <w:pStyle w:val="TH"/>
              <w:rPr>
                <w:del w:id="1905" w:author="R&amp;S" w:date="2024-02-19T13:44:00Z"/>
                <w:bCs/>
                <w:szCs w:val="18"/>
                <w:lang w:eastAsia="en-GB"/>
                <w:rPrChange w:id="1906" w:author="R&amp;S" w:date="2024-02-20T09:06:00Z">
                  <w:rPr>
                    <w:del w:id="1907" w:author="R&amp;S" w:date="2024-02-19T13:44:00Z"/>
                    <w:b w:val="0"/>
                    <w:bCs/>
                    <w:color w:val="000000" w:themeColor="text1"/>
                    <w:szCs w:val="18"/>
                    <w:lang w:eastAsia="en-GB"/>
                  </w:rPr>
                </w:rPrChange>
              </w:rPr>
              <w:pPrChange w:id="1908" w:author="R&amp;S" w:date="2024-02-20T11:37:00Z">
                <w:pPr>
                  <w:pStyle w:val="TAH"/>
                  <w:jc w:val="left"/>
                </w:pPr>
              </w:pPrChange>
            </w:pPr>
            <w:del w:id="1909" w:author="R&amp;S" w:date="2024-02-19T13:44:00Z">
              <w:r w:rsidRPr="00433ABE" w:rsidDel="00213E17">
                <w:rPr>
                  <w:bCs/>
                  <w:lang w:eastAsia="en-GB"/>
                  <w:rPrChange w:id="1910" w:author="R&amp;S" w:date="2024-02-20T09:06:00Z">
                    <w:rPr>
                      <w:bCs/>
                      <w:color w:val="000000" w:themeColor="text1"/>
                      <w:lang w:eastAsia="en-GB"/>
                    </w:rPr>
                  </w:rPrChange>
                </w:rPr>
                <w:delText xml:space="preserve">Derivation Path: TS 36.508 Table </w:delText>
              </w:r>
              <w:r w:rsidRPr="00433ABE" w:rsidDel="00213E17">
                <w:rPr>
                  <w:bCs/>
                  <w:rPrChange w:id="1911" w:author="R&amp;S" w:date="2024-02-20T09:06:00Z">
                    <w:rPr>
                      <w:bCs/>
                      <w:color w:val="000000" w:themeColor="text1"/>
                    </w:rPr>
                  </w:rPrChange>
                </w:rPr>
                <w:delText xml:space="preserve">8.2.2.1.3-1 </w:delText>
              </w:r>
            </w:del>
          </w:p>
        </w:tc>
      </w:tr>
      <w:tr w:rsidR="009E475D" w:rsidRPr="00433ABE" w:rsidDel="00213E17" w14:paraId="416BA4F6" w14:textId="6B3D63F9" w:rsidTr="009E475D">
        <w:trPr>
          <w:jc w:val="center"/>
          <w:del w:id="1912"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DAB00" w14:textId="4E46DC84" w:rsidR="009E475D" w:rsidRPr="00433ABE" w:rsidDel="00213E17" w:rsidRDefault="009E475D">
            <w:pPr>
              <w:pStyle w:val="TH"/>
              <w:rPr>
                <w:del w:id="1913" w:author="R&amp;S" w:date="2024-02-19T13:44:00Z"/>
                <w:bCs/>
                <w:lang w:eastAsia="en-GB"/>
                <w:rPrChange w:id="1914" w:author="R&amp;S" w:date="2024-02-20T09:06:00Z">
                  <w:rPr>
                    <w:del w:id="1915" w:author="R&amp;S" w:date="2024-02-19T13:44:00Z"/>
                    <w:bCs/>
                    <w:color w:val="000000" w:themeColor="text1"/>
                    <w:lang w:eastAsia="en-GB"/>
                  </w:rPr>
                </w:rPrChange>
              </w:rPr>
              <w:pPrChange w:id="1916" w:author="R&amp;S" w:date="2024-02-20T11:37:00Z">
                <w:pPr>
                  <w:pStyle w:val="TAH"/>
                </w:pPr>
              </w:pPrChange>
            </w:pPr>
            <w:del w:id="1917" w:author="R&amp;S" w:date="2024-02-19T13:44:00Z">
              <w:r w:rsidRPr="00433ABE" w:rsidDel="00213E17">
                <w:rPr>
                  <w:b w:val="0"/>
                  <w:lang w:eastAsia="en-GB"/>
                  <w:rPrChange w:id="1918" w:author="R&amp;S" w:date="2024-02-20T09:06: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161850" w14:textId="0F86A3C0" w:rsidR="009E475D" w:rsidRPr="00433ABE" w:rsidDel="00213E17" w:rsidRDefault="009E475D">
            <w:pPr>
              <w:pStyle w:val="TH"/>
              <w:rPr>
                <w:del w:id="1919" w:author="R&amp;S" w:date="2024-02-19T13:44:00Z"/>
                <w:lang w:eastAsia="en-GB"/>
                <w:rPrChange w:id="1920" w:author="R&amp;S" w:date="2024-02-20T09:06:00Z">
                  <w:rPr>
                    <w:del w:id="1921" w:author="R&amp;S" w:date="2024-02-19T13:44:00Z"/>
                    <w:color w:val="000000" w:themeColor="text1"/>
                    <w:lang w:eastAsia="en-GB"/>
                  </w:rPr>
                </w:rPrChange>
              </w:rPr>
              <w:pPrChange w:id="1922" w:author="R&amp;S" w:date="2024-02-20T11:37:00Z">
                <w:pPr>
                  <w:pStyle w:val="TAH"/>
                </w:pPr>
              </w:pPrChange>
            </w:pPr>
            <w:del w:id="1923" w:author="R&amp;S" w:date="2024-02-19T13:44:00Z">
              <w:r w:rsidRPr="00433ABE" w:rsidDel="00213E17">
                <w:rPr>
                  <w:b w:val="0"/>
                  <w:lang w:eastAsia="en-GB"/>
                  <w:rPrChange w:id="1924" w:author="R&amp;S" w:date="2024-02-20T09:06: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AF6B76" w14:textId="3B44B087" w:rsidR="009E475D" w:rsidRPr="00433ABE" w:rsidDel="00213E17" w:rsidRDefault="009E475D">
            <w:pPr>
              <w:pStyle w:val="TH"/>
              <w:rPr>
                <w:del w:id="1925" w:author="R&amp;S" w:date="2024-02-19T13:44:00Z"/>
                <w:lang w:eastAsia="en-GB"/>
                <w:rPrChange w:id="1926" w:author="R&amp;S" w:date="2024-02-20T09:06:00Z">
                  <w:rPr>
                    <w:del w:id="1927" w:author="R&amp;S" w:date="2024-02-19T13:44:00Z"/>
                    <w:color w:val="000000" w:themeColor="text1"/>
                    <w:lang w:eastAsia="en-GB"/>
                  </w:rPr>
                </w:rPrChange>
              </w:rPr>
              <w:pPrChange w:id="1928" w:author="R&amp;S" w:date="2024-02-20T11:37:00Z">
                <w:pPr>
                  <w:pStyle w:val="TAH"/>
                </w:pPr>
              </w:pPrChange>
            </w:pPr>
            <w:del w:id="1929" w:author="R&amp;S" w:date="2024-02-19T13:44:00Z">
              <w:r w:rsidRPr="00433ABE" w:rsidDel="00213E17">
                <w:rPr>
                  <w:b w:val="0"/>
                  <w:lang w:eastAsia="en-GB"/>
                  <w:rPrChange w:id="1930" w:author="R&amp;S" w:date="2024-02-20T09:06: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BA62C3" w14:textId="5534F239" w:rsidR="009E475D" w:rsidRPr="00433ABE" w:rsidDel="00213E17" w:rsidRDefault="009E475D">
            <w:pPr>
              <w:pStyle w:val="TH"/>
              <w:rPr>
                <w:del w:id="1931" w:author="R&amp;S" w:date="2024-02-19T13:44:00Z"/>
                <w:lang w:eastAsia="en-GB"/>
                <w:rPrChange w:id="1932" w:author="R&amp;S" w:date="2024-02-20T09:06:00Z">
                  <w:rPr>
                    <w:del w:id="1933" w:author="R&amp;S" w:date="2024-02-19T13:44:00Z"/>
                    <w:color w:val="000000" w:themeColor="text1"/>
                    <w:lang w:eastAsia="en-GB"/>
                  </w:rPr>
                </w:rPrChange>
              </w:rPr>
              <w:pPrChange w:id="1934" w:author="R&amp;S" w:date="2024-02-20T11:37:00Z">
                <w:pPr>
                  <w:pStyle w:val="TAH"/>
                </w:pPr>
              </w:pPrChange>
            </w:pPr>
            <w:del w:id="1935" w:author="R&amp;S" w:date="2024-02-19T13:44:00Z">
              <w:r w:rsidRPr="00433ABE" w:rsidDel="00213E17">
                <w:rPr>
                  <w:b w:val="0"/>
                  <w:lang w:eastAsia="en-GB"/>
                  <w:rPrChange w:id="1936" w:author="R&amp;S" w:date="2024-02-20T09:06:00Z">
                    <w:rPr>
                      <w:b w:val="0"/>
                      <w:color w:val="000000" w:themeColor="text1"/>
                      <w:lang w:eastAsia="en-GB"/>
                    </w:rPr>
                  </w:rPrChange>
                </w:rPr>
                <w:delText>Condition</w:delText>
              </w:r>
            </w:del>
          </w:p>
        </w:tc>
      </w:tr>
      <w:tr w:rsidR="009E475D" w:rsidRPr="00433ABE" w:rsidDel="00213E17" w14:paraId="6BF9AEBA" w14:textId="7C333BDA" w:rsidTr="009E475D">
        <w:trPr>
          <w:jc w:val="center"/>
          <w:del w:id="193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44E34" w14:textId="2D313D8C" w:rsidR="009E475D" w:rsidRPr="00433ABE" w:rsidDel="00213E17" w:rsidRDefault="009E475D">
            <w:pPr>
              <w:pStyle w:val="TH"/>
              <w:rPr>
                <w:del w:id="1938" w:author="R&amp;S" w:date="2024-02-19T13:44:00Z"/>
                <w:lang w:eastAsia="en-GB"/>
                <w:rPrChange w:id="1939" w:author="R&amp;S" w:date="2024-02-20T09:06:00Z">
                  <w:rPr>
                    <w:del w:id="1940" w:author="R&amp;S" w:date="2024-02-19T13:44:00Z"/>
                    <w:color w:val="000000" w:themeColor="text1"/>
                    <w:lang w:eastAsia="en-GB"/>
                  </w:rPr>
                </w:rPrChange>
              </w:rPr>
              <w:pPrChange w:id="1941" w:author="R&amp;S" w:date="2024-02-20T11:37:00Z">
                <w:pPr>
                  <w:pStyle w:val="TAL"/>
                </w:pPr>
              </w:pPrChange>
            </w:pPr>
            <w:del w:id="1942" w:author="R&amp;S" w:date="2024-02-19T13:44:00Z">
              <w:r w:rsidRPr="00433ABE" w:rsidDel="00213E17">
                <w:rPr>
                  <w:lang w:eastAsia="en-GB"/>
                  <w:rPrChange w:id="1943" w:author="R&amp;S" w:date="2024-02-20T09:06: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58FCC2" w14:textId="5512E186" w:rsidR="009E475D" w:rsidRPr="00433ABE" w:rsidDel="00213E17" w:rsidRDefault="009E475D">
            <w:pPr>
              <w:pStyle w:val="TH"/>
              <w:rPr>
                <w:del w:id="1944" w:author="R&amp;S" w:date="2024-02-19T13:44:00Z"/>
                <w:lang w:eastAsia="en-GB"/>
                <w:rPrChange w:id="1945" w:author="R&amp;S" w:date="2024-02-20T09:06:00Z">
                  <w:rPr>
                    <w:del w:id="1946" w:author="R&amp;S" w:date="2024-02-19T13:44:00Z"/>
                    <w:color w:val="000000" w:themeColor="text1"/>
                    <w:lang w:eastAsia="en-GB"/>
                  </w:rPr>
                </w:rPrChange>
              </w:rPr>
              <w:pPrChange w:id="194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E5461D" w14:textId="5062BE53" w:rsidR="009E475D" w:rsidRPr="00433ABE" w:rsidDel="00213E17" w:rsidRDefault="009E475D">
            <w:pPr>
              <w:pStyle w:val="TH"/>
              <w:rPr>
                <w:del w:id="1948" w:author="R&amp;S" w:date="2024-02-19T13:44:00Z"/>
                <w:lang w:eastAsia="en-GB"/>
                <w:rPrChange w:id="1949" w:author="R&amp;S" w:date="2024-02-20T09:06:00Z">
                  <w:rPr>
                    <w:del w:id="1950" w:author="R&amp;S" w:date="2024-02-19T13:44:00Z"/>
                    <w:color w:val="000000" w:themeColor="text1"/>
                    <w:lang w:eastAsia="en-GB"/>
                  </w:rPr>
                </w:rPrChange>
              </w:rPr>
              <w:pPrChange w:id="195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FA3BE" w14:textId="772C5E86" w:rsidR="009E475D" w:rsidRPr="00433ABE" w:rsidDel="00213E17" w:rsidRDefault="009E475D">
            <w:pPr>
              <w:pStyle w:val="TH"/>
              <w:rPr>
                <w:del w:id="1952" w:author="R&amp;S" w:date="2024-02-19T13:44:00Z"/>
                <w:lang w:eastAsia="en-GB"/>
                <w:rPrChange w:id="1953" w:author="R&amp;S" w:date="2024-02-20T09:06:00Z">
                  <w:rPr>
                    <w:del w:id="1954" w:author="R&amp;S" w:date="2024-02-19T13:44:00Z"/>
                    <w:color w:val="000000" w:themeColor="text1"/>
                    <w:lang w:eastAsia="en-GB"/>
                  </w:rPr>
                </w:rPrChange>
              </w:rPr>
              <w:pPrChange w:id="1955" w:author="R&amp;S" w:date="2024-02-20T11:37:00Z">
                <w:pPr>
                  <w:pStyle w:val="TAL"/>
                </w:pPr>
              </w:pPrChange>
            </w:pPr>
          </w:p>
        </w:tc>
      </w:tr>
      <w:tr w:rsidR="009E475D" w:rsidRPr="00433ABE" w:rsidDel="00213E17" w14:paraId="14505FE3" w14:textId="10212639" w:rsidTr="009E475D">
        <w:trPr>
          <w:jc w:val="center"/>
          <w:del w:id="195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0F567" w14:textId="548C2017" w:rsidR="009E475D" w:rsidRPr="00433ABE" w:rsidDel="00213E17" w:rsidRDefault="009E475D">
            <w:pPr>
              <w:pStyle w:val="TH"/>
              <w:rPr>
                <w:del w:id="1957" w:author="R&amp;S" w:date="2024-02-19T13:44:00Z"/>
                <w:lang w:eastAsia="en-GB"/>
                <w:rPrChange w:id="1958" w:author="R&amp;S" w:date="2024-02-20T09:06:00Z">
                  <w:rPr>
                    <w:del w:id="1959" w:author="R&amp;S" w:date="2024-02-19T13:44:00Z"/>
                    <w:color w:val="000000" w:themeColor="text1"/>
                    <w:lang w:eastAsia="en-GB"/>
                  </w:rPr>
                </w:rPrChange>
              </w:rPr>
              <w:pPrChange w:id="1960" w:author="R&amp;S" w:date="2024-02-20T11:37:00Z">
                <w:pPr>
                  <w:pStyle w:val="TAL"/>
                </w:pPr>
              </w:pPrChange>
            </w:pPr>
            <w:del w:id="1961" w:author="R&amp;S" w:date="2024-02-19T13:44:00Z">
              <w:r w:rsidRPr="00433ABE" w:rsidDel="00213E17">
                <w:rPr>
                  <w:lang w:eastAsia="en-GB"/>
                  <w:rPrChange w:id="1962" w:author="R&amp;S" w:date="2024-02-20T09:06: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C3568B" w14:textId="1EB802FA" w:rsidR="009E475D" w:rsidRPr="00433ABE" w:rsidDel="00213E17" w:rsidRDefault="009E475D">
            <w:pPr>
              <w:pStyle w:val="TH"/>
              <w:rPr>
                <w:del w:id="1963" w:author="R&amp;S" w:date="2024-02-19T13:44:00Z"/>
                <w:lang w:eastAsia="en-GB"/>
                <w:rPrChange w:id="1964" w:author="R&amp;S" w:date="2024-02-20T09:06:00Z">
                  <w:rPr>
                    <w:del w:id="1965" w:author="R&amp;S" w:date="2024-02-19T13:44:00Z"/>
                    <w:color w:val="000000" w:themeColor="text1"/>
                    <w:lang w:eastAsia="en-GB"/>
                  </w:rPr>
                </w:rPrChange>
              </w:rPr>
              <w:pPrChange w:id="196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DC0271" w14:textId="1456E486" w:rsidR="009E475D" w:rsidRPr="00433ABE" w:rsidDel="00213E17" w:rsidRDefault="009E475D">
            <w:pPr>
              <w:pStyle w:val="TH"/>
              <w:rPr>
                <w:del w:id="1967" w:author="R&amp;S" w:date="2024-02-19T13:44:00Z"/>
                <w:rPrChange w:id="1968" w:author="R&amp;S" w:date="2024-02-20T09:06:00Z">
                  <w:rPr>
                    <w:del w:id="1969" w:author="R&amp;S" w:date="2024-02-19T13:44:00Z"/>
                    <w:color w:val="000000" w:themeColor="text1"/>
                  </w:rPr>
                </w:rPrChange>
              </w:rPr>
              <w:pPrChange w:id="197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566AEA" w14:textId="6489A8E4" w:rsidR="009E475D" w:rsidRPr="00433ABE" w:rsidDel="00213E17" w:rsidRDefault="009E475D">
            <w:pPr>
              <w:pStyle w:val="TH"/>
              <w:rPr>
                <w:del w:id="1971" w:author="R&amp;S" w:date="2024-02-19T13:44:00Z"/>
                <w:rPrChange w:id="1972" w:author="R&amp;S" w:date="2024-02-20T09:06:00Z">
                  <w:rPr>
                    <w:del w:id="1973" w:author="R&amp;S" w:date="2024-02-19T13:44:00Z"/>
                    <w:color w:val="000000" w:themeColor="text1"/>
                  </w:rPr>
                </w:rPrChange>
              </w:rPr>
              <w:pPrChange w:id="1974" w:author="R&amp;S" w:date="2024-02-20T11:37:00Z">
                <w:pPr>
                  <w:pStyle w:val="TAL"/>
                </w:pPr>
              </w:pPrChange>
            </w:pPr>
          </w:p>
        </w:tc>
      </w:tr>
      <w:tr w:rsidR="009E475D" w:rsidRPr="00433ABE" w:rsidDel="00213E17" w14:paraId="6322DF15" w14:textId="08B3626A" w:rsidTr="009E475D">
        <w:trPr>
          <w:jc w:val="center"/>
          <w:del w:id="197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B48E0" w14:textId="62C401B1" w:rsidR="009E475D" w:rsidRPr="00433ABE" w:rsidDel="00213E17" w:rsidRDefault="009E475D">
            <w:pPr>
              <w:pStyle w:val="TH"/>
              <w:rPr>
                <w:del w:id="1976" w:author="R&amp;S" w:date="2024-02-19T13:44:00Z"/>
                <w:lang w:eastAsia="en-GB"/>
                <w:rPrChange w:id="1977" w:author="R&amp;S" w:date="2024-02-20T09:06:00Z">
                  <w:rPr>
                    <w:del w:id="1978" w:author="R&amp;S" w:date="2024-02-19T13:44:00Z"/>
                    <w:color w:val="000000" w:themeColor="text1"/>
                    <w:lang w:eastAsia="en-GB"/>
                  </w:rPr>
                </w:rPrChange>
              </w:rPr>
              <w:pPrChange w:id="1979" w:author="R&amp;S" w:date="2024-02-20T11:37:00Z">
                <w:pPr>
                  <w:pStyle w:val="TAL"/>
                </w:pPr>
              </w:pPrChange>
            </w:pPr>
            <w:del w:id="1980" w:author="R&amp;S" w:date="2024-02-19T13:44:00Z">
              <w:r w:rsidRPr="00433ABE" w:rsidDel="00213E17">
                <w:rPr>
                  <w:lang w:eastAsia="en-GB"/>
                  <w:rPrChange w:id="1981" w:author="R&amp;S" w:date="2024-02-20T09:06: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7A92C" w14:textId="1481CADB" w:rsidR="009E475D" w:rsidRPr="00433ABE" w:rsidDel="00213E17" w:rsidRDefault="009E475D">
            <w:pPr>
              <w:pStyle w:val="TH"/>
              <w:rPr>
                <w:del w:id="1982" w:author="R&amp;S" w:date="2024-02-19T13:44:00Z"/>
                <w:lang w:eastAsia="en-GB"/>
                <w:rPrChange w:id="1983" w:author="R&amp;S" w:date="2024-02-20T09:06:00Z">
                  <w:rPr>
                    <w:del w:id="1984" w:author="R&amp;S" w:date="2024-02-19T13:44:00Z"/>
                    <w:color w:val="000000" w:themeColor="text1"/>
                    <w:lang w:eastAsia="en-GB"/>
                  </w:rPr>
                </w:rPrChange>
              </w:rPr>
              <w:pPrChange w:id="198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B0C3" w14:textId="524FE815" w:rsidR="009E475D" w:rsidRPr="00433ABE" w:rsidDel="00213E17" w:rsidRDefault="009E475D">
            <w:pPr>
              <w:pStyle w:val="TH"/>
              <w:rPr>
                <w:del w:id="1986" w:author="R&amp;S" w:date="2024-02-19T13:44:00Z"/>
                <w:i/>
                <w:iCs/>
                <w:lang w:eastAsia="en-GB"/>
                <w:rPrChange w:id="1987" w:author="R&amp;S" w:date="2024-02-20T09:06:00Z">
                  <w:rPr>
                    <w:del w:id="1988" w:author="R&amp;S" w:date="2024-02-19T13:44:00Z"/>
                    <w:i/>
                    <w:iCs/>
                    <w:color w:val="000000" w:themeColor="text1"/>
                    <w:lang w:eastAsia="en-GB"/>
                  </w:rPr>
                </w:rPrChange>
              </w:rPr>
              <w:pPrChange w:id="198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6F005" w14:textId="5E875421" w:rsidR="009E475D" w:rsidRPr="00433ABE" w:rsidDel="00213E17" w:rsidRDefault="009E475D">
            <w:pPr>
              <w:pStyle w:val="TH"/>
              <w:rPr>
                <w:del w:id="1990" w:author="R&amp;S" w:date="2024-02-19T13:44:00Z"/>
                <w:lang w:eastAsia="en-GB"/>
                <w:rPrChange w:id="1991" w:author="R&amp;S" w:date="2024-02-20T09:06:00Z">
                  <w:rPr>
                    <w:del w:id="1992" w:author="R&amp;S" w:date="2024-02-19T13:44:00Z"/>
                    <w:color w:val="000000" w:themeColor="text1"/>
                    <w:lang w:eastAsia="en-GB"/>
                  </w:rPr>
                </w:rPrChange>
              </w:rPr>
              <w:pPrChange w:id="1993" w:author="R&amp;S" w:date="2024-02-20T11:37:00Z">
                <w:pPr>
                  <w:pStyle w:val="TAL"/>
                </w:pPr>
              </w:pPrChange>
            </w:pPr>
          </w:p>
        </w:tc>
      </w:tr>
      <w:tr w:rsidR="009E475D" w:rsidRPr="00433ABE" w:rsidDel="00213E17" w14:paraId="51B79C25" w14:textId="53255D11" w:rsidTr="009E475D">
        <w:trPr>
          <w:jc w:val="center"/>
          <w:del w:id="199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51ECA" w14:textId="64D3299D" w:rsidR="009E475D" w:rsidRPr="00433ABE" w:rsidDel="00213E17" w:rsidRDefault="009E475D">
            <w:pPr>
              <w:pStyle w:val="TH"/>
              <w:rPr>
                <w:del w:id="1995" w:author="R&amp;S" w:date="2024-02-19T13:44:00Z"/>
                <w:lang w:eastAsia="en-GB"/>
                <w:rPrChange w:id="1996" w:author="R&amp;S" w:date="2024-02-20T09:06:00Z">
                  <w:rPr>
                    <w:del w:id="1997" w:author="R&amp;S" w:date="2024-02-19T13:44:00Z"/>
                    <w:color w:val="000000" w:themeColor="text1"/>
                    <w:lang w:eastAsia="en-GB"/>
                  </w:rPr>
                </w:rPrChange>
              </w:rPr>
              <w:pPrChange w:id="1998" w:author="R&amp;S" w:date="2024-02-20T11:37:00Z">
                <w:pPr>
                  <w:pStyle w:val="TAL"/>
                </w:pPr>
              </w:pPrChange>
            </w:pPr>
            <w:del w:id="1999" w:author="R&amp;S" w:date="2024-02-19T13:44:00Z">
              <w:r w:rsidRPr="00433ABE" w:rsidDel="00213E17">
                <w:rPr>
                  <w:lang w:eastAsia="en-GB"/>
                  <w:rPrChange w:id="2000" w:author="R&amp;S" w:date="2024-02-20T09:06: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1661" w14:textId="13F05337" w:rsidR="009E475D" w:rsidRPr="00433ABE" w:rsidDel="00213E17" w:rsidRDefault="009E475D">
            <w:pPr>
              <w:pStyle w:val="TH"/>
              <w:rPr>
                <w:del w:id="2001" w:author="R&amp;S" w:date="2024-02-19T13:44:00Z"/>
                <w:rPrChange w:id="2002" w:author="R&amp;S" w:date="2024-02-20T09:06:00Z">
                  <w:rPr>
                    <w:del w:id="2003" w:author="R&amp;S" w:date="2024-02-19T13:44:00Z"/>
                    <w:color w:val="000000" w:themeColor="text1"/>
                  </w:rPr>
                </w:rPrChange>
              </w:rPr>
              <w:pPrChange w:id="200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666FC4" w14:textId="05B51D08" w:rsidR="009E475D" w:rsidRPr="00433ABE" w:rsidDel="00213E17" w:rsidRDefault="009E475D">
            <w:pPr>
              <w:pStyle w:val="TH"/>
              <w:rPr>
                <w:del w:id="2005" w:author="R&amp;S" w:date="2024-02-19T13:44:00Z"/>
                <w:i/>
                <w:iCs/>
                <w:lang w:eastAsia="en-GB"/>
                <w:rPrChange w:id="2006" w:author="R&amp;S" w:date="2024-02-20T09:06:00Z">
                  <w:rPr>
                    <w:del w:id="2007" w:author="R&amp;S" w:date="2024-02-19T13:44:00Z"/>
                    <w:i/>
                    <w:iCs/>
                    <w:color w:val="000000" w:themeColor="text1"/>
                    <w:lang w:eastAsia="en-GB"/>
                  </w:rPr>
                </w:rPrChange>
              </w:rPr>
              <w:pPrChange w:id="200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DA7497" w14:textId="10276A4A" w:rsidR="009E475D" w:rsidRPr="00433ABE" w:rsidDel="00213E17" w:rsidRDefault="009E475D">
            <w:pPr>
              <w:pStyle w:val="TH"/>
              <w:rPr>
                <w:del w:id="2009" w:author="R&amp;S" w:date="2024-02-19T13:44:00Z"/>
                <w:i/>
                <w:iCs/>
                <w:lang w:eastAsia="en-GB"/>
                <w:rPrChange w:id="2010" w:author="R&amp;S" w:date="2024-02-20T09:06:00Z">
                  <w:rPr>
                    <w:del w:id="2011" w:author="R&amp;S" w:date="2024-02-19T13:44:00Z"/>
                    <w:i/>
                    <w:iCs/>
                    <w:color w:val="000000" w:themeColor="text1"/>
                    <w:lang w:eastAsia="en-GB"/>
                  </w:rPr>
                </w:rPrChange>
              </w:rPr>
              <w:pPrChange w:id="2012" w:author="R&amp;S" w:date="2024-02-20T11:37:00Z">
                <w:pPr/>
              </w:pPrChange>
            </w:pPr>
          </w:p>
        </w:tc>
      </w:tr>
      <w:tr w:rsidR="009E475D" w:rsidRPr="00433ABE" w:rsidDel="00213E17" w14:paraId="4E4BB4F9" w14:textId="7E83C701" w:rsidTr="009E475D">
        <w:trPr>
          <w:jc w:val="center"/>
          <w:del w:id="201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E28BD" w14:textId="7B77AAB9" w:rsidR="009E475D" w:rsidRPr="00433ABE" w:rsidDel="00213E17" w:rsidRDefault="009E475D">
            <w:pPr>
              <w:pStyle w:val="TH"/>
              <w:rPr>
                <w:del w:id="2014" w:author="R&amp;S" w:date="2024-02-19T13:44:00Z"/>
                <w:rFonts w:cs="Arial"/>
                <w:szCs w:val="18"/>
                <w:lang w:eastAsia="en-GB"/>
                <w:rPrChange w:id="2015" w:author="R&amp;S" w:date="2024-02-20T09:06:00Z">
                  <w:rPr>
                    <w:del w:id="2016" w:author="R&amp;S" w:date="2024-02-19T13:44:00Z"/>
                    <w:rFonts w:cs="Arial"/>
                    <w:color w:val="000000" w:themeColor="text1"/>
                    <w:szCs w:val="18"/>
                    <w:lang w:eastAsia="en-GB"/>
                  </w:rPr>
                </w:rPrChange>
              </w:rPr>
              <w:pPrChange w:id="2017" w:author="R&amp;S" w:date="2024-02-20T11:37:00Z">
                <w:pPr>
                  <w:pStyle w:val="TAL"/>
                </w:pPr>
              </w:pPrChange>
            </w:pPr>
            <w:del w:id="2018" w:author="R&amp;S" w:date="2024-02-19T13:44:00Z">
              <w:r w:rsidRPr="00433ABE" w:rsidDel="00213E17">
                <w:rPr>
                  <w:lang w:eastAsia="en-GB"/>
                  <w:rPrChange w:id="2019" w:author="R&amp;S" w:date="2024-02-20T09:06: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9D8059" w14:textId="231C452C" w:rsidR="009E475D" w:rsidRPr="00433ABE" w:rsidDel="00213E17" w:rsidRDefault="009E475D">
            <w:pPr>
              <w:pStyle w:val="TH"/>
              <w:rPr>
                <w:del w:id="2020" w:author="R&amp;S" w:date="2024-02-19T13:44:00Z"/>
                <w:rPrChange w:id="2021" w:author="R&amp;S" w:date="2024-02-20T09:06:00Z">
                  <w:rPr>
                    <w:del w:id="2022" w:author="R&amp;S" w:date="2024-02-19T13:44:00Z"/>
                    <w:color w:val="000000" w:themeColor="text1"/>
                  </w:rPr>
                </w:rPrChange>
              </w:rPr>
              <w:pPrChange w:id="2023" w:author="R&amp;S" w:date="2024-02-20T11:37:00Z">
                <w:pPr>
                  <w:pStyle w:val="TAL"/>
                </w:pPr>
              </w:pPrChange>
            </w:pPr>
            <w:del w:id="2024" w:author="R&amp;S" w:date="2024-02-19T13:44:00Z">
              <w:r w:rsidRPr="00433ABE" w:rsidDel="00213E17">
                <w:rPr>
                  <w:rPrChange w:id="2025" w:author="R&amp;S" w:date="2024-02-20T09:06:00Z">
                    <w:rPr>
                      <w:color w:val="000000" w:themeColor="text1"/>
                    </w:rPr>
                  </w:rPrChange>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BE2F" w14:textId="0E965E30" w:rsidR="009E475D" w:rsidRPr="00433ABE" w:rsidDel="00213E17" w:rsidRDefault="009E475D">
            <w:pPr>
              <w:pStyle w:val="TH"/>
              <w:rPr>
                <w:del w:id="2026" w:author="R&amp;S" w:date="2024-02-19T13:44:00Z"/>
                <w:i/>
                <w:iCs/>
                <w:lang w:eastAsia="en-GB"/>
                <w:rPrChange w:id="2027" w:author="R&amp;S" w:date="2024-02-20T09:06:00Z">
                  <w:rPr>
                    <w:del w:id="2028" w:author="R&amp;S" w:date="2024-02-19T13:44:00Z"/>
                    <w:i/>
                    <w:iCs/>
                    <w:color w:val="000000" w:themeColor="text1"/>
                    <w:lang w:eastAsia="en-GB"/>
                  </w:rPr>
                </w:rPrChange>
              </w:rPr>
              <w:pPrChange w:id="202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F9E179" w14:textId="39A80991" w:rsidR="009E475D" w:rsidRPr="00433ABE" w:rsidDel="00213E17" w:rsidRDefault="009E475D">
            <w:pPr>
              <w:pStyle w:val="TH"/>
              <w:rPr>
                <w:del w:id="2030" w:author="R&amp;S" w:date="2024-02-19T13:44:00Z"/>
                <w:lang w:eastAsia="en-GB"/>
                <w:rPrChange w:id="2031" w:author="R&amp;S" w:date="2024-02-20T09:06:00Z">
                  <w:rPr>
                    <w:del w:id="2032" w:author="R&amp;S" w:date="2024-02-19T13:44:00Z"/>
                    <w:color w:val="000000" w:themeColor="text1"/>
                    <w:lang w:eastAsia="en-GB"/>
                  </w:rPr>
                </w:rPrChange>
              </w:rPr>
              <w:pPrChange w:id="2033" w:author="R&amp;S" w:date="2024-02-20T11:37:00Z">
                <w:pPr>
                  <w:pStyle w:val="TAL"/>
                </w:pPr>
              </w:pPrChange>
            </w:pPr>
          </w:p>
        </w:tc>
      </w:tr>
      <w:tr w:rsidR="009E475D" w:rsidRPr="00433ABE" w:rsidDel="00213E17" w14:paraId="6F7485A2" w14:textId="5588C643" w:rsidTr="009E475D">
        <w:trPr>
          <w:jc w:val="center"/>
          <w:del w:id="203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A260" w14:textId="20766E92" w:rsidR="009E475D" w:rsidRPr="00433ABE" w:rsidDel="00213E17" w:rsidRDefault="009E475D">
            <w:pPr>
              <w:pStyle w:val="TH"/>
              <w:rPr>
                <w:del w:id="2035" w:author="R&amp;S" w:date="2024-02-19T13:44:00Z"/>
                <w:lang w:eastAsia="en-GB"/>
                <w:rPrChange w:id="2036" w:author="R&amp;S" w:date="2024-02-20T09:06:00Z">
                  <w:rPr>
                    <w:del w:id="2037" w:author="R&amp;S" w:date="2024-02-19T13:44:00Z"/>
                    <w:color w:val="000000" w:themeColor="text1"/>
                    <w:lang w:eastAsia="en-GB"/>
                  </w:rPr>
                </w:rPrChange>
              </w:rPr>
              <w:pPrChange w:id="2038" w:author="R&amp;S" w:date="2024-02-20T11:37:00Z">
                <w:pPr>
                  <w:pStyle w:val="TAL"/>
                </w:pPr>
              </w:pPrChange>
            </w:pPr>
            <w:del w:id="2039" w:author="R&amp;S" w:date="2024-02-19T13:44:00Z">
              <w:r w:rsidRPr="00433ABE" w:rsidDel="00213E17">
                <w:rPr>
                  <w:lang w:eastAsia="en-GB"/>
                  <w:rPrChange w:id="2040" w:author="R&amp;S" w:date="2024-02-20T09:06: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28A0" w14:textId="7A7C9E98" w:rsidR="009E475D" w:rsidRPr="00433ABE" w:rsidDel="00213E17" w:rsidRDefault="009E475D">
            <w:pPr>
              <w:pStyle w:val="TH"/>
              <w:rPr>
                <w:del w:id="2041" w:author="R&amp;S" w:date="2024-02-19T13:44:00Z"/>
                <w:rPrChange w:id="2042" w:author="R&amp;S" w:date="2024-02-20T09:06:00Z">
                  <w:rPr>
                    <w:del w:id="2043" w:author="R&amp;S" w:date="2024-02-19T13:44:00Z"/>
                    <w:color w:val="000000" w:themeColor="text1"/>
                  </w:rPr>
                </w:rPrChange>
              </w:rPr>
              <w:pPrChange w:id="2044" w:author="R&amp;S" w:date="2024-02-20T11:37:00Z">
                <w:pPr>
                  <w:pStyle w:val="TAL"/>
                </w:pPr>
              </w:pPrChange>
            </w:pPr>
            <w:del w:id="2045" w:author="R&amp;S" w:date="2024-02-19T13:44:00Z">
              <w:r w:rsidRPr="00433ABE" w:rsidDel="00213E17">
                <w:rPr>
                  <w:rPrChange w:id="2046" w:author="R&amp;S" w:date="2024-02-20T09:06:00Z">
                    <w:rPr>
                      <w:color w:val="000000" w:themeColor="text1"/>
                    </w:rPr>
                  </w:rPrChange>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F73D3E" w14:textId="19DD18F8" w:rsidR="009E475D" w:rsidRPr="00433ABE" w:rsidDel="00213E17" w:rsidRDefault="009E475D">
            <w:pPr>
              <w:pStyle w:val="TH"/>
              <w:rPr>
                <w:del w:id="2047" w:author="R&amp;S" w:date="2024-02-19T13:44:00Z"/>
                <w:i/>
                <w:iCs/>
                <w:lang w:eastAsia="en-GB"/>
                <w:rPrChange w:id="2048" w:author="R&amp;S" w:date="2024-02-20T09:06:00Z">
                  <w:rPr>
                    <w:del w:id="2049" w:author="R&amp;S" w:date="2024-02-19T13:44:00Z"/>
                    <w:i/>
                    <w:iCs/>
                    <w:color w:val="000000" w:themeColor="text1"/>
                    <w:lang w:eastAsia="en-GB"/>
                  </w:rPr>
                </w:rPrChange>
              </w:rPr>
              <w:pPrChange w:id="205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5596D" w14:textId="52139D5C" w:rsidR="009E475D" w:rsidRPr="00433ABE" w:rsidDel="00213E17" w:rsidRDefault="009E475D">
            <w:pPr>
              <w:pStyle w:val="TH"/>
              <w:rPr>
                <w:del w:id="2051" w:author="R&amp;S" w:date="2024-02-19T13:44:00Z"/>
                <w:lang w:eastAsia="en-GB"/>
                <w:rPrChange w:id="2052" w:author="R&amp;S" w:date="2024-02-20T09:06:00Z">
                  <w:rPr>
                    <w:del w:id="2053" w:author="R&amp;S" w:date="2024-02-19T13:44:00Z"/>
                    <w:color w:val="000000" w:themeColor="text1"/>
                    <w:lang w:eastAsia="en-GB"/>
                  </w:rPr>
                </w:rPrChange>
              </w:rPr>
              <w:pPrChange w:id="2054" w:author="R&amp;S" w:date="2024-02-20T11:37:00Z">
                <w:pPr>
                  <w:pStyle w:val="TAL"/>
                </w:pPr>
              </w:pPrChange>
            </w:pPr>
          </w:p>
        </w:tc>
      </w:tr>
      <w:tr w:rsidR="009E475D" w:rsidRPr="00433ABE" w:rsidDel="00213E17" w14:paraId="1E999F9A" w14:textId="4A11C063" w:rsidTr="009E475D">
        <w:trPr>
          <w:jc w:val="center"/>
          <w:del w:id="205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78C4A" w14:textId="7B2ACB22" w:rsidR="009E475D" w:rsidRPr="00433ABE" w:rsidDel="00213E17" w:rsidRDefault="009E475D">
            <w:pPr>
              <w:pStyle w:val="TH"/>
              <w:rPr>
                <w:del w:id="2056" w:author="R&amp;S" w:date="2024-02-19T13:44:00Z"/>
                <w:lang w:eastAsia="en-GB"/>
                <w:rPrChange w:id="2057" w:author="R&amp;S" w:date="2024-02-20T09:06:00Z">
                  <w:rPr>
                    <w:del w:id="2058" w:author="R&amp;S" w:date="2024-02-19T13:44:00Z"/>
                    <w:color w:val="000000" w:themeColor="text1"/>
                    <w:lang w:eastAsia="en-GB"/>
                  </w:rPr>
                </w:rPrChange>
              </w:rPr>
              <w:pPrChange w:id="2059" w:author="R&amp;S" w:date="2024-02-20T11:37:00Z">
                <w:pPr>
                  <w:pStyle w:val="TAL"/>
                </w:pPr>
              </w:pPrChange>
            </w:pPr>
            <w:del w:id="2060" w:author="R&amp;S" w:date="2024-02-19T13:44:00Z">
              <w:r w:rsidRPr="00433ABE" w:rsidDel="00213E17">
                <w:rPr>
                  <w:lang w:eastAsia="en-GB"/>
                  <w:rPrChange w:id="2061" w:author="R&amp;S" w:date="2024-02-20T09:06: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0DD736" w14:textId="6016A744" w:rsidR="009E475D" w:rsidRPr="00433ABE" w:rsidDel="00213E17" w:rsidRDefault="009E475D">
            <w:pPr>
              <w:pStyle w:val="TH"/>
              <w:rPr>
                <w:del w:id="2062" w:author="R&amp;S" w:date="2024-02-19T13:44:00Z"/>
                <w:rPrChange w:id="2063" w:author="R&amp;S" w:date="2024-02-20T09:06:00Z">
                  <w:rPr>
                    <w:del w:id="2064" w:author="R&amp;S" w:date="2024-02-19T13:44:00Z"/>
                    <w:color w:val="000000" w:themeColor="text1"/>
                  </w:rPr>
                </w:rPrChange>
              </w:rPr>
              <w:pPrChange w:id="2065" w:author="R&amp;S" w:date="2024-02-20T11:37:00Z">
                <w:pPr>
                  <w:pStyle w:val="TAL"/>
                </w:pPr>
              </w:pPrChange>
            </w:pPr>
            <w:del w:id="2066" w:author="R&amp;S" w:date="2024-02-19T13:44:00Z">
              <w:r w:rsidRPr="00433ABE" w:rsidDel="00213E17">
                <w:rPr>
                  <w:rPrChange w:id="2067" w:author="R&amp;S" w:date="2024-02-20T09:06:00Z">
                    <w:rPr>
                      <w:color w:val="000000" w:themeColor="text1"/>
                    </w:rPr>
                  </w:rPrChange>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614C6" w14:textId="601BD370" w:rsidR="009E475D" w:rsidRPr="00433ABE" w:rsidDel="00213E17" w:rsidRDefault="009E475D">
            <w:pPr>
              <w:pStyle w:val="TH"/>
              <w:rPr>
                <w:del w:id="2068" w:author="R&amp;S" w:date="2024-02-19T13:44:00Z"/>
                <w:i/>
                <w:iCs/>
                <w:lang w:eastAsia="en-GB"/>
                <w:rPrChange w:id="2069" w:author="R&amp;S" w:date="2024-02-20T09:06:00Z">
                  <w:rPr>
                    <w:del w:id="2070" w:author="R&amp;S" w:date="2024-02-19T13:44:00Z"/>
                    <w:i/>
                    <w:iCs/>
                    <w:color w:val="000000" w:themeColor="text1"/>
                    <w:lang w:eastAsia="en-GB"/>
                  </w:rPr>
                </w:rPrChange>
              </w:rPr>
              <w:pPrChange w:id="207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7C7D3" w14:textId="268B5392" w:rsidR="009E475D" w:rsidRPr="00433ABE" w:rsidDel="00213E17" w:rsidRDefault="009E475D">
            <w:pPr>
              <w:pStyle w:val="TH"/>
              <w:rPr>
                <w:del w:id="2072" w:author="R&amp;S" w:date="2024-02-19T13:44:00Z"/>
                <w:lang w:eastAsia="en-GB"/>
                <w:rPrChange w:id="2073" w:author="R&amp;S" w:date="2024-02-20T09:06:00Z">
                  <w:rPr>
                    <w:del w:id="2074" w:author="R&amp;S" w:date="2024-02-19T13:44:00Z"/>
                    <w:color w:val="000000" w:themeColor="text1"/>
                    <w:lang w:eastAsia="en-GB"/>
                  </w:rPr>
                </w:rPrChange>
              </w:rPr>
              <w:pPrChange w:id="2075" w:author="R&amp;S" w:date="2024-02-20T11:37:00Z">
                <w:pPr>
                  <w:pStyle w:val="TAL"/>
                </w:pPr>
              </w:pPrChange>
            </w:pPr>
          </w:p>
        </w:tc>
      </w:tr>
      <w:tr w:rsidR="009E475D" w:rsidRPr="00433ABE" w:rsidDel="00213E17" w14:paraId="03934879" w14:textId="4F2A7B20" w:rsidTr="009E475D">
        <w:trPr>
          <w:jc w:val="center"/>
          <w:del w:id="207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A865" w14:textId="260E6038" w:rsidR="009E475D" w:rsidRPr="00433ABE" w:rsidDel="00213E17" w:rsidRDefault="009E475D">
            <w:pPr>
              <w:pStyle w:val="TH"/>
              <w:rPr>
                <w:del w:id="2077" w:author="R&amp;S" w:date="2024-02-19T13:44:00Z"/>
                <w:lang w:eastAsia="en-GB"/>
                <w:rPrChange w:id="2078" w:author="R&amp;S" w:date="2024-02-20T09:06:00Z">
                  <w:rPr>
                    <w:del w:id="2079" w:author="R&amp;S" w:date="2024-02-19T13:44:00Z"/>
                    <w:color w:val="000000" w:themeColor="text1"/>
                    <w:lang w:eastAsia="en-GB"/>
                  </w:rPr>
                </w:rPrChange>
              </w:rPr>
              <w:pPrChange w:id="2080" w:author="R&amp;S" w:date="2024-02-20T11:37:00Z">
                <w:pPr>
                  <w:pStyle w:val="TAL"/>
                </w:pPr>
              </w:pPrChange>
            </w:pPr>
            <w:del w:id="2081" w:author="R&amp;S" w:date="2024-02-19T13:44:00Z">
              <w:r w:rsidRPr="00433ABE" w:rsidDel="00213E17">
                <w:rPr>
                  <w:lang w:eastAsia="en-GB"/>
                  <w:rPrChange w:id="2082" w:author="R&amp;S" w:date="2024-02-20T09:06: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24EF2D" w14:textId="108E1E69" w:rsidR="009E475D" w:rsidRPr="00433ABE" w:rsidDel="00213E17" w:rsidRDefault="009E475D">
            <w:pPr>
              <w:pStyle w:val="TH"/>
              <w:rPr>
                <w:del w:id="2083" w:author="R&amp;S" w:date="2024-02-19T13:44:00Z"/>
                <w:rPrChange w:id="2084" w:author="R&amp;S" w:date="2024-02-20T09:06:00Z">
                  <w:rPr>
                    <w:del w:id="2085" w:author="R&amp;S" w:date="2024-02-19T13:44:00Z"/>
                    <w:color w:val="000000" w:themeColor="text1"/>
                  </w:rPr>
                </w:rPrChange>
              </w:rPr>
              <w:pPrChange w:id="2086" w:author="R&amp;S" w:date="2024-02-20T11:37:00Z">
                <w:pPr>
                  <w:pStyle w:val="TAL"/>
                </w:pPr>
              </w:pPrChange>
            </w:pPr>
            <w:del w:id="2087" w:author="R&amp;S" w:date="2024-02-19T13:44:00Z">
              <w:r w:rsidRPr="00433ABE" w:rsidDel="00213E17">
                <w:rPr>
                  <w:rPrChange w:id="2088" w:author="R&amp;S" w:date="2024-02-20T09:06:00Z">
                    <w:rPr>
                      <w:color w:val="000000" w:themeColor="text1"/>
                    </w:rPr>
                  </w:rPrChange>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F86BEF" w14:textId="3731625C" w:rsidR="009E475D" w:rsidRPr="00433ABE" w:rsidDel="00213E17" w:rsidRDefault="009E475D">
            <w:pPr>
              <w:pStyle w:val="TH"/>
              <w:rPr>
                <w:del w:id="2089" w:author="R&amp;S" w:date="2024-02-19T13:44:00Z"/>
                <w:i/>
                <w:iCs/>
                <w:lang w:eastAsia="en-GB"/>
                <w:rPrChange w:id="2090" w:author="R&amp;S" w:date="2024-02-20T09:06:00Z">
                  <w:rPr>
                    <w:del w:id="2091" w:author="R&amp;S" w:date="2024-02-19T13:44:00Z"/>
                    <w:i/>
                    <w:iCs/>
                    <w:color w:val="000000" w:themeColor="text1"/>
                    <w:lang w:eastAsia="en-GB"/>
                  </w:rPr>
                </w:rPrChange>
              </w:rPr>
              <w:pPrChange w:id="209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51A0D2" w14:textId="7C973072" w:rsidR="009E475D" w:rsidRPr="00433ABE" w:rsidDel="00213E17" w:rsidRDefault="009E475D">
            <w:pPr>
              <w:pStyle w:val="TH"/>
              <w:rPr>
                <w:del w:id="2093" w:author="R&amp;S" w:date="2024-02-19T13:44:00Z"/>
                <w:lang w:eastAsia="en-GB"/>
                <w:rPrChange w:id="2094" w:author="R&amp;S" w:date="2024-02-20T09:06:00Z">
                  <w:rPr>
                    <w:del w:id="2095" w:author="R&amp;S" w:date="2024-02-19T13:44:00Z"/>
                    <w:color w:val="000000" w:themeColor="text1"/>
                    <w:lang w:eastAsia="en-GB"/>
                  </w:rPr>
                </w:rPrChange>
              </w:rPr>
              <w:pPrChange w:id="2096" w:author="R&amp;S" w:date="2024-02-20T11:37:00Z">
                <w:pPr>
                  <w:pStyle w:val="TAL"/>
                </w:pPr>
              </w:pPrChange>
            </w:pPr>
          </w:p>
        </w:tc>
      </w:tr>
      <w:tr w:rsidR="009E475D" w:rsidRPr="00433ABE" w:rsidDel="00213E17" w14:paraId="2A018993" w14:textId="3FF1F0BF" w:rsidTr="009E475D">
        <w:trPr>
          <w:jc w:val="center"/>
          <w:del w:id="209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4FF591" w14:textId="2BC26241" w:rsidR="009E475D" w:rsidRPr="00433ABE" w:rsidDel="00213E17" w:rsidRDefault="009E475D">
            <w:pPr>
              <w:pStyle w:val="TH"/>
              <w:rPr>
                <w:del w:id="2098" w:author="R&amp;S" w:date="2024-02-19T13:44:00Z"/>
                <w:lang w:eastAsia="en-GB"/>
                <w:rPrChange w:id="2099" w:author="R&amp;S" w:date="2024-02-20T09:06:00Z">
                  <w:rPr>
                    <w:del w:id="2100" w:author="R&amp;S" w:date="2024-02-19T13:44:00Z"/>
                    <w:color w:val="000000" w:themeColor="text1"/>
                    <w:lang w:eastAsia="en-GB"/>
                  </w:rPr>
                </w:rPrChange>
              </w:rPr>
              <w:pPrChange w:id="2101" w:author="R&amp;S" w:date="2024-02-20T11:37:00Z">
                <w:pPr>
                  <w:pStyle w:val="TAL"/>
                </w:pPr>
              </w:pPrChange>
            </w:pPr>
            <w:del w:id="2102" w:author="R&amp;S" w:date="2024-02-19T13:44:00Z">
              <w:r w:rsidRPr="00433ABE" w:rsidDel="00213E17">
                <w:rPr>
                  <w:lang w:eastAsia="en-GB"/>
                  <w:rPrChange w:id="2103" w:author="R&amp;S" w:date="2024-02-20T09:06: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8C8A93" w14:textId="5B40131B" w:rsidR="009E475D" w:rsidRPr="00433ABE" w:rsidDel="00213E17" w:rsidRDefault="009E475D">
            <w:pPr>
              <w:pStyle w:val="TH"/>
              <w:rPr>
                <w:del w:id="2104" w:author="R&amp;S" w:date="2024-02-19T13:44:00Z"/>
                <w:rPrChange w:id="2105" w:author="R&amp;S" w:date="2024-02-20T09:06:00Z">
                  <w:rPr>
                    <w:del w:id="2106" w:author="R&amp;S" w:date="2024-02-19T13:44:00Z"/>
                    <w:color w:val="000000" w:themeColor="text1"/>
                  </w:rPr>
                </w:rPrChange>
              </w:rPr>
              <w:pPrChange w:id="2107" w:author="R&amp;S" w:date="2024-02-20T11:37:00Z">
                <w:pPr>
                  <w:pStyle w:val="TAL"/>
                </w:pPr>
              </w:pPrChange>
            </w:pPr>
            <w:del w:id="2108" w:author="R&amp;S" w:date="2024-02-19T13:44:00Z">
              <w:r w:rsidRPr="00433ABE" w:rsidDel="00213E17">
                <w:rPr>
                  <w:rPrChange w:id="2109" w:author="R&amp;S" w:date="2024-02-20T09:06:00Z">
                    <w:rPr>
                      <w:color w:val="000000" w:themeColor="text1"/>
                    </w:rPr>
                  </w:rPrChange>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D0D83" w14:textId="4429D531" w:rsidR="009E475D" w:rsidRPr="00433ABE" w:rsidDel="00213E17" w:rsidRDefault="009E475D">
            <w:pPr>
              <w:pStyle w:val="TH"/>
              <w:rPr>
                <w:del w:id="2110" w:author="R&amp;S" w:date="2024-02-19T13:44:00Z"/>
                <w:i/>
                <w:iCs/>
                <w:lang w:eastAsia="en-GB"/>
                <w:rPrChange w:id="2111" w:author="R&amp;S" w:date="2024-02-20T09:06:00Z">
                  <w:rPr>
                    <w:del w:id="2112" w:author="R&amp;S" w:date="2024-02-19T13:44:00Z"/>
                    <w:i/>
                    <w:iCs/>
                    <w:color w:val="000000" w:themeColor="text1"/>
                    <w:lang w:eastAsia="en-GB"/>
                  </w:rPr>
                </w:rPrChange>
              </w:rPr>
              <w:pPrChange w:id="211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EC017A" w14:textId="13E47F3D" w:rsidR="009E475D" w:rsidRPr="00433ABE" w:rsidDel="00213E17" w:rsidRDefault="009E475D">
            <w:pPr>
              <w:pStyle w:val="TH"/>
              <w:rPr>
                <w:del w:id="2114" w:author="R&amp;S" w:date="2024-02-19T13:44:00Z"/>
                <w:lang w:eastAsia="en-GB"/>
                <w:rPrChange w:id="2115" w:author="R&amp;S" w:date="2024-02-20T09:06:00Z">
                  <w:rPr>
                    <w:del w:id="2116" w:author="R&amp;S" w:date="2024-02-19T13:44:00Z"/>
                    <w:color w:val="000000" w:themeColor="text1"/>
                    <w:lang w:eastAsia="en-GB"/>
                  </w:rPr>
                </w:rPrChange>
              </w:rPr>
              <w:pPrChange w:id="2117" w:author="R&amp;S" w:date="2024-02-20T11:37:00Z">
                <w:pPr>
                  <w:pStyle w:val="TAL"/>
                </w:pPr>
              </w:pPrChange>
            </w:pPr>
          </w:p>
        </w:tc>
      </w:tr>
      <w:tr w:rsidR="009E475D" w:rsidRPr="00433ABE" w:rsidDel="00213E17" w14:paraId="0087FDD5" w14:textId="2D804943" w:rsidTr="009E475D">
        <w:trPr>
          <w:jc w:val="center"/>
          <w:del w:id="211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7A798" w14:textId="3FADA1F5" w:rsidR="009E475D" w:rsidRPr="00433ABE" w:rsidDel="00213E17" w:rsidRDefault="009E475D">
            <w:pPr>
              <w:pStyle w:val="TH"/>
              <w:rPr>
                <w:del w:id="2119" w:author="R&amp;S" w:date="2024-02-19T13:44:00Z"/>
                <w:lang w:eastAsia="en-GB"/>
                <w:rPrChange w:id="2120" w:author="R&amp;S" w:date="2024-02-20T09:06:00Z">
                  <w:rPr>
                    <w:del w:id="2121" w:author="R&amp;S" w:date="2024-02-19T13:44:00Z"/>
                    <w:color w:val="000000" w:themeColor="text1"/>
                    <w:lang w:eastAsia="en-GB"/>
                  </w:rPr>
                </w:rPrChange>
              </w:rPr>
              <w:pPrChange w:id="2122" w:author="R&amp;S" w:date="2024-02-20T11:37:00Z">
                <w:pPr>
                  <w:pStyle w:val="TAL"/>
                </w:pPr>
              </w:pPrChange>
            </w:pPr>
            <w:del w:id="2123" w:author="R&amp;S" w:date="2024-02-19T13:44:00Z">
              <w:r w:rsidRPr="00433ABE" w:rsidDel="00213E17">
                <w:rPr>
                  <w:lang w:eastAsia="en-GB"/>
                  <w:rPrChange w:id="2124" w:author="R&amp;S" w:date="2024-02-20T09:06: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B527DD" w14:textId="032B144A" w:rsidR="009E475D" w:rsidRPr="00433ABE" w:rsidDel="00213E17" w:rsidRDefault="009E475D">
            <w:pPr>
              <w:pStyle w:val="TH"/>
              <w:rPr>
                <w:del w:id="2125" w:author="R&amp;S" w:date="2024-02-19T13:44:00Z"/>
                <w:rPrChange w:id="2126" w:author="R&amp;S" w:date="2024-02-20T09:06:00Z">
                  <w:rPr>
                    <w:del w:id="2127" w:author="R&amp;S" w:date="2024-02-19T13:44:00Z"/>
                    <w:color w:val="000000" w:themeColor="text1"/>
                  </w:rPr>
                </w:rPrChange>
              </w:rPr>
              <w:pPrChange w:id="2128" w:author="R&amp;S" w:date="2024-02-20T11:37:00Z">
                <w:pPr>
                  <w:pStyle w:val="TAL"/>
                </w:pPr>
              </w:pPrChange>
            </w:pPr>
            <w:del w:id="2129" w:author="R&amp;S" w:date="2024-02-19T13:44:00Z">
              <w:r w:rsidRPr="00433ABE" w:rsidDel="00213E17">
                <w:rPr>
                  <w:rPrChange w:id="2130" w:author="R&amp;S" w:date="2024-02-20T09:06:00Z">
                    <w:rPr>
                      <w:color w:val="000000" w:themeColor="text1"/>
                    </w:rPr>
                  </w:rPrChange>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74B96" w14:textId="26B61E05" w:rsidR="009E475D" w:rsidRPr="00433ABE" w:rsidDel="00213E17" w:rsidRDefault="009E475D">
            <w:pPr>
              <w:pStyle w:val="TH"/>
              <w:rPr>
                <w:del w:id="2131" w:author="R&amp;S" w:date="2024-02-19T13:44:00Z"/>
                <w:i/>
                <w:iCs/>
                <w:lang w:eastAsia="en-GB"/>
                <w:rPrChange w:id="2132" w:author="R&amp;S" w:date="2024-02-20T09:06:00Z">
                  <w:rPr>
                    <w:del w:id="2133" w:author="R&amp;S" w:date="2024-02-19T13:44:00Z"/>
                    <w:i/>
                    <w:iCs/>
                    <w:color w:val="000000" w:themeColor="text1"/>
                    <w:lang w:eastAsia="en-GB"/>
                  </w:rPr>
                </w:rPrChange>
              </w:rPr>
              <w:pPrChange w:id="213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AB8E88" w14:textId="33AA7611" w:rsidR="009E475D" w:rsidRPr="00433ABE" w:rsidDel="00213E17" w:rsidRDefault="009E475D">
            <w:pPr>
              <w:pStyle w:val="TH"/>
              <w:rPr>
                <w:del w:id="2135" w:author="R&amp;S" w:date="2024-02-19T13:44:00Z"/>
                <w:lang w:eastAsia="en-GB"/>
                <w:rPrChange w:id="2136" w:author="R&amp;S" w:date="2024-02-20T09:06:00Z">
                  <w:rPr>
                    <w:del w:id="2137" w:author="R&amp;S" w:date="2024-02-19T13:44:00Z"/>
                    <w:color w:val="000000" w:themeColor="text1"/>
                    <w:lang w:eastAsia="en-GB"/>
                  </w:rPr>
                </w:rPrChange>
              </w:rPr>
              <w:pPrChange w:id="2138" w:author="R&amp;S" w:date="2024-02-20T11:37:00Z">
                <w:pPr>
                  <w:pStyle w:val="TAL"/>
                </w:pPr>
              </w:pPrChange>
            </w:pPr>
          </w:p>
        </w:tc>
      </w:tr>
      <w:tr w:rsidR="009E475D" w:rsidRPr="00433ABE" w:rsidDel="00213E17" w14:paraId="79DFD38F" w14:textId="39BC2829" w:rsidTr="009E475D">
        <w:trPr>
          <w:jc w:val="center"/>
          <w:del w:id="213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182C2" w14:textId="2D875613" w:rsidR="009E475D" w:rsidRPr="00433ABE" w:rsidDel="00213E17" w:rsidRDefault="009E475D">
            <w:pPr>
              <w:pStyle w:val="TH"/>
              <w:rPr>
                <w:del w:id="2140" w:author="R&amp;S" w:date="2024-02-19T13:44:00Z"/>
                <w:lang w:eastAsia="en-GB"/>
                <w:rPrChange w:id="2141" w:author="R&amp;S" w:date="2024-02-20T09:06:00Z">
                  <w:rPr>
                    <w:del w:id="2142" w:author="R&amp;S" w:date="2024-02-19T13:44:00Z"/>
                    <w:color w:val="000000" w:themeColor="text1"/>
                    <w:lang w:eastAsia="en-GB"/>
                  </w:rPr>
                </w:rPrChange>
              </w:rPr>
              <w:pPrChange w:id="2143" w:author="R&amp;S" w:date="2024-02-20T11:37:00Z">
                <w:pPr>
                  <w:pStyle w:val="TAL"/>
                </w:pPr>
              </w:pPrChange>
            </w:pPr>
            <w:del w:id="2144" w:author="R&amp;S" w:date="2024-02-19T13:44:00Z">
              <w:r w:rsidRPr="00433ABE" w:rsidDel="00213E17">
                <w:rPr>
                  <w:lang w:eastAsia="en-GB"/>
                  <w:rPrChange w:id="2145" w:author="R&amp;S" w:date="2024-02-20T09:06: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A23707" w14:textId="3BFDDC5D" w:rsidR="009E475D" w:rsidRPr="00433ABE" w:rsidDel="00213E17" w:rsidRDefault="009E475D">
            <w:pPr>
              <w:pStyle w:val="TH"/>
              <w:rPr>
                <w:del w:id="2146" w:author="R&amp;S" w:date="2024-02-19T13:44:00Z"/>
                <w:rPrChange w:id="2147" w:author="R&amp;S" w:date="2024-02-20T09:06:00Z">
                  <w:rPr>
                    <w:del w:id="2148" w:author="R&amp;S" w:date="2024-02-19T13:44:00Z"/>
                    <w:color w:val="000000" w:themeColor="text1"/>
                  </w:rPr>
                </w:rPrChange>
              </w:rPr>
              <w:pPrChange w:id="214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25D1CB" w14:textId="14FB9DE0" w:rsidR="009E475D" w:rsidRPr="00433ABE" w:rsidDel="00213E17" w:rsidRDefault="009E475D">
            <w:pPr>
              <w:pStyle w:val="TH"/>
              <w:rPr>
                <w:del w:id="2150" w:author="R&amp;S" w:date="2024-02-19T13:44:00Z"/>
                <w:i/>
                <w:iCs/>
                <w:lang w:eastAsia="en-GB"/>
                <w:rPrChange w:id="2151" w:author="R&amp;S" w:date="2024-02-20T09:06:00Z">
                  <w:rPr>
                    <w:del w:id="2152" w:author="R&amp;S" w:date="2024-02-19T13:44:00Z"/>
                    <w:i/>
                    <w:iCs/>
                    <w:color w:val="000000" w:themeColor="text1"/>
                    <w:lang w:eastAsia="en-GB"/>
                  </w:rPr>
                </w:rPrChange>
              </w:rPr>
              <w:pPrChange w:id="215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E592C" w14:textId="13E455CC" w:rsidR="009E475D" w:rsidRPr="00433ABE" w:rsidDel="00213E17" w:rsidRDefault="009E475D">
            <w:pPr>
              <w:pStyle w:val="TH"/>
              <w:rPr>
                <w:del w:id="2154" w:author="R&amp;S" w:date="2024-02-19T13:44:00Z"/>
                <w:lang w:eastAsia="en-GB"/>
                <w:rPrChange w:id="2155" w:author="R&amp;S" w:date="2024-02-20T09:06:00Z">
                  <w:rPr>
                    <w:del w:id="2156" w:author="R&amp;S" w:date="2024-02-19T13:44:00Z"/>
                    <w:color w:val="000000" w:themeColor="text1"/>
                    <w:lang w:eastAsia="en-GB"/>
                  </w:rPr>
                </w:rPrChange>
              </w:rPr>
              <w:pPrChange w:id="2157" w:author="R&amp;S" w:date="2024-02-20T11:37:00Z">
                <w:pPr>
                  <w:pStyle w:val="TAL"/>
                </w:pPr>
              </w:pPrChange>
            </w:pPr>
          </w:p>
        </w:tc>
      </w:tr>
      <w:tr w:rsidR="009E475D" w:rsidRPr="00433ABE" w:rsidDel="00213E17" w14:paraId="6D80C0F4" w14:textId="0FE3C0CB" w:rsidTr="009E475D">
        <w:trPr>
          <w:jc w:val="center"/>
          <w:del w:id="2158"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C40857" w14:textId="56BC465A" w:rsidR="009E475D" w:rsidRPr="00433ABE" w:rsidDel="00213E17" w:rsidRDefault="009E475D">
            <w:pPr>
              <w:pStyle w:val="TH"/>
              <w:rPr>
                <w:del w:id="2159" w:author="R&amp;S" w:date="2024-02-19T13:44:00Z"/>
                <w:lang w:val="en-US"/>
              </w:rPr>
              <w:pPrChange w:id="2160" w:author="R&amp;S" w:date="2024-02-20T11:37:00Z">
                <w:pPr>
                  <w:pStyle w:val="TAN"/>
                </w:pPr>
              </w:pPrChange>
            </w:pPr>
            <w:del w:id="2161" w:author="R&amp;S" w:date="2024-02-19T13:44:00Z">
              <w:r w:rsidRPr="00433ABE" w:rsidDel="00213E17">
                <w:rPr>
                  <w:rPrChange w:id="2162" w:author="R&amp;S" w:date="2024-02-20T09:06:00Z">
                    <w:rPr>
                      <w:color w:val="000000" w:themeColor="text1"/>
                    </w:rPr>
                  </w:rPrChange>
                </w:rPr>
                <w:delText>NOTE 1: Satellite-UE elevation angle equal to 60.25 degrees, one-way delay equal to 2.30 ms and Doppler equal to 11.29 ppm</w:delText>
              </w:r>
            </w:del>
          </w:p>
        </w:tc>
      </w:tr>
    </w:tbl>
    <w:p w14:paraId="7F773830" w14:textId="77777777" w:rsidR="009E475D" w:rsidRPr="00433ABE" w:rsidRDefault="009E475D">
      <w:pPr>
        <w:pStyle w:val="TH"/>
        <w:pPrChange w:id="2163" w:author="R&amp;S" w:date="2024-02-20T11:37:00Z">
          <w:pPr/>
        </w:pPrChange>
      </w:pPr>
    </w:p>
    <w:p w14:paraId="629F3CAE" w14:textId="79960FAD" w:rsidR="00213E17" w:rsidRPr="00433ABE" w:rsidRDefault="00213E17" w:rsidP="00213E17">
      <w:pPr>
        <w:pStyle w:val="H6"/>
      </w:pPr>
      <w:r w:rsidRPr="00433ABE">
        <w:t>6.4B.1</w:t>
      </w:r>
      <w:ins w:id="2164" w:author="R&amp;S" w:date="2024-02-29T08:30:00Z">
        <w:r w:rsidR="008B4543" w:rsidRPr="00433ABE">
          <w:t>_1</w:t>
        </w:r>
      </w:ins>
      <w:r w:rsidRPr="00433ABE">
        <w:t>.5</w:t>
      </w:r>
      <w:r w:rsidRPr="00433ABE">
        <w:tab/>
        <w:t>Test requirement</w:t>
      </w:r>
    </w:p>
    <w:p w14:paraId="11E7BEF9" w14:textId="77777777" w:rsidR="00213E17" w:rsidRPr="00433ABE" w:rsidRDefault="00213E17" w:rsidP="00213E17">
      <w:r w:rsidRPr="00433ABE">
        <w:t xml:space="preserve">The 20 frequency error </w:t>
      </w:r>
      <w:proofErr w:type="spellStart"/>
      <w:r w:rsidRPr="00433ABE">
        <w:t>Δf</w:t>
      </w:r>
      <w:proofErr w:type="spellEnd"/>
      <w:r w:rsidRPr="00433ABE">
        <w:t xml:space="preserve"> results must fulfil the test requirement:</w:t>
      </w:r>
    </w:p>
    <w:p w14:paraId="02960F2F" w14:textId="77777777" w:rsidR="00213E17" w:rsidRPr="00433ABE" w:rsidRDefault="00213E17" w:rsidP="00213E17">
      <w:pPr>
        <w:pStyle w:val="EQ"/>
        <w:jc w:val="center"/>
      </w:pPr>
      <w:r w:rsidRPr="00433ABE">
        <w:t>|Δf| ≤ (0.1 PPM + 15 Hz) (Carrier frequency &gt;1 GHz)</w:t>
      </w:r>
    </w:p>
    <w:p w14:paraId="51D11E71" w14:textId="77777777" w:rsidR="00213E17" w:rsidRPr="00433ABE" w:rsidRDefault="00213E17" w:rsidP="00213E17">
      <w:pPr>
        <w:pStyle w:val="EQ"/>
        <w:jc w:val="center"/>
      </w:pPr>
      <w:r w:rsidRPr="00433ABE">
        <w:t>|Δf| ≤ (0.2 PPM + 15 Hz) (Carrier frequency ≤1 GHz)</w:t>
      </w:r>
    </w:p>
    <w:p w14:paraId="3D68D8D0" w14:textId="77777777" w:rsidR="0079334B" w:rsidRPr="00433ABE" w:rsidRDefault="0079334B" w:rsidP="0079334B">
      <w:pPr>
        <w:pStyle w:val="FP"/>
      </w:pPr>
    </w:p>
    <w:p w14:paraId="29AC3D51" w14:textId="6DA62B5A" w:rsidR="00215964" w:rsidRPr="00433ABE" w:rsidRDefault="00215964" w:rsidP="00215964">
      <w:pPr>
        <w:pStyle w:val="berschrift3"/>
        <w:rPr>
          <w:ins w:id="2165" w:author="R&amp;S" w:date="2024-02-19T13:46:00Z"/>
        </w:rPr>
      </w:pPr>
      <w:ins w:id="2166" w:author="R&amp;S" w:date="2024-02-19T13:47:00Z">
        <w:r w:rsidRPr="00433ABE">
          <w:t>6.4B.1</w:t>
        </w:r>
      </w:ins>
      <w:ins w:id="2167" w:author="R&amp;S" w:date="2024-02-29T08:33:00Z">
        <w:r w:rsidR="008B4543" w:rsidRPr="00433ABE">
          <w:rPr>
            <w:rPrChange w:id="2168" w:author="R&amp;S" w:date="2024-02-29T08:33:00Z">
              <w:rPr>
                <w:highlight w:val="yellow"/>
              </w:rPr>
            </w:rPrChange>
          </w:rPr>
          <w:t>_2</w:t>
        </w:r>
      </w:ins>
      <w:ins w:id="2169" w:author="R&amp;S" w:date="2024-02-19T13:46:00Z">
        <w:r w:rsidRPr="00433ABE">
          <w:tab/>
          <w:t>Frequency error with NGSO ephemeris for UE category NB1 and NB2</w:t>
        </w:r>
      </w:ins>
    </w:p>
    <w:p w14:paraId="0AC1CA1D" w14:textId="3B11EA91" w:rsidR="00215964" w:rsidRPr="00433ABE" w:rsidRDefault="00215964" w:rsidP="00215964">
      <w:pPr>
        <w:pStyle w:val="H6"/>
        <w:rPr>
          <w:ins w:id="2170" w:author="R&amp;S" w:date="2024-02-19T13:46:00Z"/>
        </w:rPr>
      </w:pPr>
      <w:ins w:id="2171" w:author="R&amp;S" w:date="2024-02-19T13:47:00Z">
        <w:r w:rsidRPr="00433ABE">
          <w:t>6.4B.1</w:t>
        </w:r>
      </w:ins>
      <w:ins w:id="2172" w:author="R&amp;S" w:date="2024-02-29T08:33:00Z">
        <w:r w:rsidR="008B4543" w:rsidRPr="00433ABE">
          <w:rPr>
            <w:rPrChange w:id="2173" w:author="R&amp;S" w:date="2024-02-29T08:33:00Z">
              <w:rPr>
                <w:highlight w:val="yellow"/>
              </w:rPr>
            </w:rPrChange>
          </w:rPr>
          <w:t>_2</w:t>
        </w:r>
      </w:ins>
      <w:ins w:id="2174" w:author="R&amp;S" w:date="2024-02-19T13:46:00Z">
        <w:r w:rsidRPr="00433ABE">
          <w:t>.1</w:t>
        </w:r>
        <w:r w:rsidRPr="00433ABE">
          <w:tab/>
          <w:t>Test purpose</w:t>
        </w:r>
      </w:ins>
    </w:p>
    <w:p w14:paraId="22984F94" w14:textId="5F42E9CB" w:rsidR="00215964" w:rsidRPr="00433ABE" w:rsidRDefault="00215964" w:rsidP="00215964">
      <w:pPr>
        <w:rPr>
          <w:ins w:id="2175" w:author="R&amp;S" w:date="2024-02-19T13:46:00Z"/>
        </w:rPr>
      </w:pPr>
      <w:ins w:id="2176" w:author="R&amp;S" w:date="2024-02-19T12:29:00Z">
        <w:r w:rsidRPr="00433ABE">
          <w:t xml:space="preserve">Same </w:t>
        </w:r>
      </w:ins>
      <w:ins w:id="2177" w:author="R&amp;S" w:date="2024-02-19T13:50:00Z">
        <w:r w:rsidRPr="00433ABE">
          <w:t>t</w:t>
        </w:r>
      </w:ins>
      <w:ins w:id="2178" w:author="R&amp;S" w:date="2024-02-19T12:29:00Z">
        <w:r w:rsidRPr="00433ABE">
          <w:t>est purpose as in clause 6.4</w:t>
        </w:r>
      </w:ins>
      <w:ins w:id="2179" w:author="R&amp;S" w:date="2024-02-19T13:49:00Z">
        <w:r w:rsidRPr="00433ABE">
          <w:t>B</w:t>
        </w:r>
      </w:ins>
      <w:ins w:id="2180" w:author="R&amp;S" w:date="2024-02-19T12:29:00Z">
        <w:r w:rsidRPr="00433ABE">
          <w:t>.1</w:t>
        </w:r>
      </w:ins>
      <w:ins w:id="2181" w:author="R&amp;S" w:date="2024-02-29T08:33:00Z">
        <w:r w:rsidR="008B4543" w:rsidRPr="00433ABE">
          <w:rPr>
            <w:rPrChange w:id="2182" w:author="R&amp;S" w:date="2024-02-29T08:33:00Z">
              <w:rPr>
                <w:highlight w:val="yellow"/>
              </w:rPr>
            </w:rPrChange>
          </w:rPr>
          <w:t>_1</w:t>
        </w:r>
      </w:ins>
      <w:ins w:id="2183" w:author="R&amp;S" w:date="2024-02-19T12:29:00Z">
        <w:r w:rsidRPr="00433ABE">
          <w:t>.1.</w:t>
        </w:r>
      </w:ins>
    </w:p>
    <w:p w14:paraId="4831A626" w14:textId="22DAABC6" w:rsidR="00215964" w:rsidRPr="00433ABE" w:rsidRDefault="00215964" w:rsidP="00215964">
      <w:pPr>
        <w:pStyle w:val="H6"/>
        <w:rPr>
          <w:ins w:id="2184" w:author="R&amp;S" w:date="2024-02-19T13:46:00Z"/>
        </w:rPr>
      </w:pPr>
      <w:ins w:id="2185" w:author="R&amp;S" w:date="2024-02-19T13:47:00Z">
        <w:r w:rsidRPr="00433ABE">
          <w:t>6.4B.1</w:t>
        </w:r>
      </w:ins>
      <w:ins w:id="2186" w:author="R&amp;S" w:date="2024-02-29T08:33:00Z">
        <w:r w:rsidR="008B4543" w:rsidRPr="00433ABE">
          <w:t>_2</w:t>
        </w:r>
      </w:ins>
      <w:ins w:id="2187" w:author="R&amp;S" w:date="2024-02-19T13:46:00Z">
        <w:r w:rsidRPr="00433ABE">
          <w:t>.2</w:t>
        </w:r>
        <w:r w:rsidRPr="00433ABE">
          <w:tab/>
          <w:t>Test applicability</w:t>
        </w:r>
      </w:ins>
    </w:p>
    <w:p w14:paraId="33BFE14A" w14:textId="3F9A056C" w:rsidR="00215964" w:rsidRPr="00433ABE" w:rsidRDefault="00215964" w:rsidP="00215964">
      <w:pPr>
        <w:rPr>
          <w:ins w:id="2188" w:author="R&amp;S" w:date="2024-02-19T13:46:00Z"/>
        </w:rPr>
      </w:pPr>
      <w:ins w:id="2189" w:author="R&amp;S" w:date="2024-02-19T13:46:00Z">
        <w:r w:rsidRPr="00433ABE">
          <w:t>This test case applies to all types of NB-IoT FDD UE release 1</w:t>
        </w:r>
        <w:r w:rsidRPr="00433ABE">
          <w:rPr>
            <w:rFonts w:eastAsia="PMingLiU"/>
            <w:lang w:eastAsia="zh-TW"/>
          </w:rPr>
          <w:t>7</w:t>
        </w:r>
        <w:r w:rsidRPr="00433ABE">
          <w:t xml:space="preserve"> and forward of UE category NB1 and NB2 that support satellite access operation</w:t>
        </w:r>
      </w:ins>
      <w:ins w:id="2190" w:author="R&amp;S" w:date="2024-02-19T17:06:00Z">
        <w:r w:rsidR="000F2FCF" w:rsidRPr="00433ABE">
          <w:t xml:space="preserve"> and NGSO</w:t>
        </w:r>
      </w:ins>
      <w:ins w:id="2191" w:author="R&amp;S" w:date="2024-02-19T13:46:00Z">
        <w:r w:rsidRPr="00433ABE">
          <w:t>.</w:t>
        </w:r>
      </w:ins>
    </w:p>
    <w:p w14:paraId="6332936C" w14:textId="2B3BB765" w:rsidR="00215964" w:rsidRPr="00433ABE" w:rsidRDefault="00215964" w:rsidP="00215964">
      <w:pPr>
        <w:pStyle w:val="H6"/>
        <w:rPr>
          <w:ins w:id="2192" w:author="R&amp;S" w:date="2024-02-19T13:46:00Z"/>
        </w:rPr>
      </w:pPr>
      <w:ins w:id="2193" w:author="R&amp;S" w:date="2024-02-19T13:47:00Z">
        <w:r w:rsidRPr="00433ABE">
          <w:t>6.4B.1</w:t>
        </w:r>
      </w:ins>
      <w:ins w:id="2194" w:author="R&amp;S" w:date="2024-02-29T08:33:00Z">
        <w:r w:rsidR="008B4543" w:rsidRPr="00433ABE">
          <w:t>_2</w:t>
        </w:r>
      </w:ins>
      <w:ins w:id="2195" w:author="R&amp;S" w:date="2024-02-19T13:46:00Z">
        <w:r w:rsidRPr="00433ABE">
          <w:t>.3</w:t>
        </w:r>
        <w:r w:rsidRPr="00433ABE">
          <w:tab/>
          <w:t>Minimum conformance requirements</w:t>
        </w:r>
      </w:ins>
    </w:p>
    <w:p w14:paraId="6E5D5741" w14:textId="72FCDC3E" w:rsidR="00415040" w:rsidRPr="00433ABE" w:rsidRDefault="00415040" w:rsidP="00215964">
      <w:pPr>
        <w:rPr>
          <w:ins w:id="2196" w:author="R&amp;S" w:date="2024-02-19T13:50:00Z"/>
        </w:rPr>
      </w:pPr>
      <w:bookmarkStart w:id="2197" w:name="_Hlk159258078"/>
      <w:ins w:id="2198" w:author="R&amp;S" w:date="2024-02-19T13:50:00Z">
        <w:r w:rsidRPr="00433ABE">
          <w:t xml:space="preserve">Same minimum conformance requirements as in clause </w:t>
        </w:r>
        <w:bookmarkEnd w:id="2197"/>
        <w:r w:rsidRPr="00433ABE">
          <w:t>6.4B.1</w:t>
        </w:r>
      </w:ins>
      <w:ins w:id="2199" w:author="R&amp;S" w:date="2024-02-29T08:33:00Z">
        <w:r w:rsidR="008B4543" w:rsidRPr="00433ABE">
          <w:rPr>
            <w:rPrChange w:id="2200" w:author="R&amp;S" w:date="2024-02-29T08:34:00Z">
              <w:rPr>
                <w:highlight w:val="yellow"/>
              </w:rPr>
            </w:rPrChange>
          </w:rPr>
          <w:t>_1</w:t>
        </w:r>
      </w:ins>
      <w:ins w:id="2201" w:author="R&amp;S" w:date="2024-02-19T13:50:00Z">
        <w:r w:rsidRPr="00433ABE">
          <w:t>.3.</w:t>
        </w:r>
      </w:ins>
    </w:p>
    <w:p w14:paraId="7CE948AD" w14:textId="2D2FE864" w:rsidR="00215964" w:rsidRPr="00433ABE" w:rsidRDefault="00215964" w:rsidP="00215964">
      <w:pPr>
        <w:pStyle w:val="H6"/>
        <w:rPr>
          <w:ins w:id="2202" w:author="R&amp;S" w:date="2024-02-19T13:46:00Z"/>
        </w:rPr>
      </w:pPr>
      <w:ins w:id="2203" w:author="R&amp;S" w:date="2024-02-19T13:47:00Z">
        <w:r w:rsidRPr="00433ABE">
          <w:lastRenderedPageBreak/>
          <w:t>6.4B.1</w:t>
        </w:r>
      </w:ins>
      <w:ins w:id="2204" w:author="R&amp;S" w:date="2024-02-29T08:33:00Z">
        <w:r w:rsidR="008B4543" w:rsidRPr="00433ABE">
          <w:t>_2</w:t>
        </w:r>
      </w:ins>
      <w:ins w:id="2205" w:author="R&amp;S" w:date="2024-02-19T13:46:00Z">
        <w:r w:rsidRPr="00433ABE">
          <w:t>.4</w:t>
        </w:r>
        <w:r w:rsidRPr="00433ABE">
          <w:tab/>
          <w:t>Test description</w:t>
        </w:r>
      </w:ins>
    </w:p>
    <w:p w14:paraId="1C960910" w14:textId="029A9A2F" w:rsidR="00215964" w:rsidRPr="00433ABE" w:rsidRDefault="00215964" w:rsidP="00215964">
      <w:pPr>
        <w:pStyle w:val="H6"/>
        <w:rPr>
          <w:ins w:id="2206" w:author="R&amp;S" w:date="2024-02-19T13:50:00Z"/>
        </w:rPr>
      </w:pPr>
      <w:ins w:id="2207" w:author="R&amp;S" w:date="2024-02-19T13:47:00Z">
        <w:r w:rsidRPr="00433ABE">
          <w:t>6.4B.1</w:t>
        </w:r>
      </w:ins>
      <w:ins w:id="2208" w:author="R&amp;S" w:date="2024-02-29T08:33:00Z">
        <w:r w:rsidR="008B4543" w:rsidRPr="00433ABE">
          <w:t>_2</w:t>
        </w:r>
      </w:ins>
      <w:ins w:id="2209" w:author="R&amp;S" w:date="2024-02-19T13:46:00Z">
        <w:r w:rsidRPr="00433ABE">
          <w:t>.4.1</w:t>
        </w:r>
        <w:r w:rsidRPr="00433ABE">
          <w:tab/>
          <w:t>Initial conditions</w:t>
        </w:r>
      </w:ins>
    </w:p>
    <w:p w14:paraId="70912B19" w14:textId="5974EEDF" w:rsidR="00415040" w:rsidRPr="00433ABE" w:rsidRDefault="00415040" w:rsidP="00415040">
      <w:pPr>
        <w:rPr>
          <w:ins w:id="2210" w:author="R&amp;S" w:date="2024-02-19T13:50:00Z"/>
        </w:rPr>
      </w:pPr>
      <w:bookmarkStart w:id="2211" w:name="_Hlk159258128"/>
      <w:ins w:id="2212" w:author="R&amp;S" w:date="2024-02-19T13:50:00Z">
        <w:r w:rsidRPr="00433ABE">
          <w:t>Same initial conditions as in clause 6.4</w:t>
        </w:r>
      </w:ins>
      <w:ins w:id="2213" w:author="R&amp;S" w:date="2024-02-19T13:51:00Z">
        <w:r w:rsidRPr="00433ABE">
          <w:t>B</w:t>
        </w:r>
      </w:ins>
      <w:ins w:id="2214" w:author="R&amp;S" w:date="2024-02-19T13:50:00Z">
        <w:r w:rsidRPr="00433ABE">
          <w:t>.1</w:t>
        </w:r>
      </w:ins>
      <w:ins w:id="2215" w:author="R&amp;S" w:date="2024-02-29T08:34:00Z">
        <w:r w:rsidR="008B4543" w:rsidRPr="00433ABE">
          <w:rPr>
            <w:rPrChange w:id="2216" w:author="R&amp;S" w:date="2024-02-29T08:34:00Z">
              <w:rPr>
                <w:highlight w:val="yellow"/>
              </w:rPr>
            </w:rPrChange>
          </w:rPr>
          <w:t>_1</w:t>
        </w:r>
      </w:ins>
      <w:ins w:id="2217" w:author="R&amp;S" w:date="2024-02-19T13:50:00Z">
        <w:r w:rsidRPr="00433ABE">
          <w:t>.4.1 with the following exception:</w:t>
        </w:r>
      </w:ins>
    </w:p>
    <w:p w14:paraId="0C2F512D" w14:textId="77777777" w:rsidR="00415040" w:rsidRPr="00433ABE" w:rsidRDefault="00415040" w:rsidP="00415040">
      <w:pPr>
        <w:pStyle w:val="B1"/>
        <w:rPr>
          <w:ins w:id="2218" w:author="R&amp;S" w:date="2024-02-19T13:50:00Z"/>
        </w:rPr>
      </w:pPr>
      <w:ins w:id="2219" w:author="R&amp;S" w:date="2024-02-19T13:50:00Z">
        <w:r w:rsidRPr="00433ABE">
          <w:t>-</w:t>
        </w:r>
        <w:r w:rsidRPr="00433ABE">
          <w:tab/>
          <w:t xml:space="preserve">In step 6, instead of UE location for GSO satellite </w:t>
        </w:r>
        <w:r w:rsidRPr="00433ABE">
          <w:sym w:font="Wingdings" w:char="F0E0"/>
        </w:r>
        <w:r w:rsidRPr="00433ABE">
          <w:t xml:space="preserve"> use UE location for NGSO satellite</w:t>
        </w:r>
      </w:ins>
    </w:p>
    <w:bookmarkEnd w:id="2211"/>
    <w:p w14:paraId="498FD874" w14:textId="7240FDCB" w:rsidR="00215964" w:rsidRPr="00433ABE" w:rsidRDefault="00215964" w:rsidP="00215964">
      <w:pPr>
        <w:pStyle w:val="H6"/>
        <w:rPr>
          <w:ins w:id="2220" w:author="R&amp;S" w:date="2024-02-19T13:53:00Z"/>
        </w:rPr>
      </w:pPr>
      <w:ins w:id="2221" w:author="R&amp;S" w:date="2024-02-19T13:48:00Z">
        <w:r w:rsidRPr="00433ABE">
          <w:t>6.4B.1</w:t>
        </w:r>
      </w:ins>
      <w:ins w:id="2222" w:author="R&amp;S" w:date="2024-02-29T08:33:00Z">
        <w:r w:rsidR="008B4543" w:rsidRPr="00433ABE">
          <w:t>_2</w:t>
        </w:r>
      </w:ins>
      <w:ins w:id="2223" w:author="R&amp;S" w:date="2024-02-19T13:46:00Z">
        <w:r w:rsidRPr="00433ABE">
          <w:t>.4.2</w:t>
        </w:r>
        <w:r w:rsidRPr="00433ABE">
          <w:tab/>
          <w:t>Test procedure</w:t>
        </w:r>
      </w:ins>
    </w:p>
    <w:p w14:paraId="61C391CC" w14:textId="7DC995A5" w:rsidR="004242DC" w:rsidRPr="00433ABE" w:rsidRDefault="004242DC" w:rsidP="004242DC">
      <w:pPr>
        <w:rPr>
          <w:ins w:id="2224" w:author="R&amp;S" w:date="2024-02-20T11:31:00Z"/>
        </w:rPr>
      </w:pPr>
      <w:bookmarkStart w:id="2225" w:name="_Hlk159258195"/>
      <w:ins w:id="2226" w:author="R&amp;S" w:date="2024-02-19T13:53:00Z">
        <w:r w:rsidRPr="00433ABE">
          <w:t>Same test procedure as in clause 6.4B.1</w:t>
        </w:r>
      </w:ins>
      <w:ins w:id="2227" w:author="R&amp;S" w:date="2024-02-29T08:34:00Z">
        <w:r w:rsidR="008B4543" w:rsidRPr="00433ABE">
          <w:rPr>
            <w:rPrChange w:id="2228" w:author="R&amp;S" w:date="2024-02-29T08:34:00Z">
              <w:rPr>
                <w:highlight w:val="yellow"/>
              </w:rPr>
            </w:rPrChange>
          </w:rPr>
          <w:t>_1</w:t>
        </w:r>
      </w:ins>
      <w:ins w:id="2229" w:author="R&amp;S" w:date="2024-02-19T13:53:00Z">
        <w:r w:rsidRPr="00433ABE">
          <w:t>.4.2 with the following exceptions:</w:t>
        </w:r>
      </w:ins>
    </w:p>
    <w:p w14:paraId="69D41AA0" w14:textId="51901A6D" w:rsidR="00A23CCE" w:rsidRPr="00433ABE" w:rsidRDefault="00A23CCE">
      <w:pPr>
        <w:pStyle w:val="B1"/>
        <w:rPr>
          <w:ins w:id="2230" w:author="R&amp;S" w:date="2024-02-19T13:53:00Z"/>
        </w:rPr>
        <w:pPrChange w:id="2231" w:author="R&amp;S" w:date="2024-02-20T11:31:00Z">
          <w:pPr/>
        </w:pPrChange>
      </w:pPr>
      <w:ins w:id="2232" w:author="R&amp;S" w:date="2024-02-20T11:31:00Z">
        <w:r w:rsidRPr="00433ABE">
          <w:t>-</w:t>
        </w:r>
        <w:r w:rsidRPr="00433ABE">
          <w:tab/>
          <w:t xml:space="preserve">In step 1, instead of </w:t>
        </w:r>
        <w:r w:rsidRPr="00433ABE">
          <w:rPr>
            <w:lang w:eastAsia="en-GB"/>
          </w:rPr>
          <w:t xml:space="preserve">TS 36.508 [12] </w:t>
        </w:r>
        <w:r w:rsidRPr="00433ABE">
          <w:t xml:space="preserve">Table </w:t>
        </w:r>
        <w:r w:rsidRPr="00433ABE">
          <w:rPr>
            <w:lang w:eastAsia="en-GB"/>
          </w:rPr>
          <w:t>8.2</w:t>
        </w:r>
        <w:r w:rsidRPr="00433ABE">
          <w:rPr>
            <w:rFonts w:hint="eastAsia"/>
            <w:lang w:eastAsia="en-GB"/>
          </w:rPr>
          <w:t>.6.2.1-1</w:t>
        </w:r>
        <w:r w:rsidRPr="00433ABE">
          <w:rPr>
            <w:lang w:eastAsia="en-GB"/>
          </w:rPr>
          <w:t xml:space="preserve"> of </w:t>
        </w:r>
        <w:r w:rsidRPr="00433ABE">
          <w:sym w:font="Wingdings" w:char="F0E0"/>
        </w:r>
        <w:r w:rsidRPr="00433ABE">
          <w:t xml:space="preserve"> use </w:t>
        </w:r>
        <w:r w:rsidRPr="00433ABE">
          <w:rPr>
            <w:lang w:eastAsia="en-GB"/>
          </w:rPr>
          <w:t xml:space="preserve">TS 36.508 [12] </w:t>
        </w:r>
        <w:r w:rsidRPr="00433ABE">
          <w:t xml:space="preserve">Table </w:t>
        </w:r>
        <w:r w:rsidRPr="00433ABE">
          <w:rPr>
            <w:lang w:eastAsia="en-GB"/>
          </w:rPr>
          <w:t>8.2</w:t>
        </w:r>
        <w:r w:rsidRPr="00433ABE">
          <w:rPr>
            <w:rFonts w:hint="eastAsia"/>
            <w:lang w:eastAsia="en-GB"/>
          </w:rPr>
          <w:t>.6.2.1-</w:t>
        </w:r>
        <w:r w:rsidRPr="00433ABE">
          <w:t xml:space="preserve">3 (ephemeris for NGSO LEO 1200). </w:t>
        </w:r>
      </w:ins>
    </w:p>
    <w:p w14:paraId="77AF0042" w14:textId="17661869" w:rsidR="004242DC" w:rsidRPr="00433ABE" w:rsidRDefault="004242DC" w:rsidP="004242DC">
      <w:pPr>
        <w:pStyle w:val="B1"/>
        <w:rPr>
          <w:ins w:id="2233" w:author="R&amp;S" w:date="2024-02-19T13:53:00Z"/>
          <w:color w:val="000000" w:themeColor="text1"/>
          <w:lang w:eastAsia="en-GB"/>
        </w:rPr>
      </w:pPr>
      <w:ins w:id="2234" w:author="R&amp;S" w:date="2024-02-19T13:53:00Z">
        <w:r w:rsidRPr="00433ABE">
          <w:rPr>
            <w:color w:val="000000" w:themeColor="text1"/>
            <w:lang w:eastAsia="en-GB"/>
          </w:rPr>
          <w:t>-</w:t>
        </w:r>
        <w:r w:rsidRPr="00433ABE">
          <w:rPr>
            <w:color w:val="000000" w:themeColor="text1"/>
            <w:lang w:eastAsia="en-GB"/>
          </w:rPr>
          <w:tab/>
          <w:t xml:space="preserve">Instead of Tables </w:t>
        </w:r>
        <w:r w:rsidRPr="00433ABE">
          <w:rPr>
            <w:lang w:eastAsia="en-GB"/>
          </w:rPr>
          <w:t>6.4B.1</w:t>
        </w:r>
      </w:ins>
      <w:ins w:id="2235" w:author="R&amp;S" w:date="2024-02-29T08:34:00Z">
        <w:r w:rsidR="008B4543" w:rsidRPr="00433ABE">
          <w:rPr>
            <w:lang w:eastAsia="en-GB"/>
            <w:rPrChange w:id="2236" w:author="R&amp;S" w:date="2024-02-29T08:34:00Z">
              <w:rPr>
                <w:highlight w:val="yellow"/>
                <w:lang w:eastAsia="en-GB"/>
              </w:rPr>
            </w:rPrChange>
          </w:rPr>
          <w:t>_1</w:t>
        </w:r>
      </w:ins>
      <w:ins w:id="2237" w:author="R&amp;S" w:date="2024-02-19T13:53:00Z">
        <w:r w:rsidRPr="00433ABE">
          <w:rPr>
            <w:lang w:eastAsia="en-GB"/>
          </w:rPr>
          <w:t>.4.3-1a, 6.4B.1</w:t>
        </w:r>
      </w:ins>
      <w:ins w:id="2238" w:author="R&amp;S" w:date="2024-02-29T08:34:00Z">
        <w:r w:rsidR="008B4543" w:rsidRPr="00433ABE">
          <w:rPr>
            <w:lang w:eastAsia="en-GB"/>
          </w:rPr>
          <w:t>_1</w:t>
        </w:r>
      </w:ins>
      <w:ins w:id="2239" w:author="R&amp;S" w:date="2024-02-19T13:53:00Z">
        <w:r w:rsidRPr="00433ABE">
          <w:rPr>
            <w:lang w:eastAsia="en-GB"/>
          </w:rPr>
          <w:t>.4.3-2a, and 6.4B.1</w:t>
        </w:r>
      </w:ins>
      <w:ins w:id="2240" w:author="R&amp;S" w:date="2024-02-29T08:34:00Z">
        <w:r w:rsidR="008B4543" w:rsidRPr="00433ABE">
          <w:rPr>
            <w:lang w:eastAsia="en-GB"/>
          </w:rPr>
          <w:t>_1</w:t>
        </w:r>
      </w:ins>
      <w:ins w:id="2241" w:author="R&amp;S" w:date="2024-02-19T13:53:00Z">
        <w:r w:rsidRPr="00433ABE">
          <w:rPr>
            <w:lang w:eastAsia="en-GB"/>
          </w:rPr>
          <w:t xml:space="preserve">.4.3-3a </w:t>
        </w:r>
        <w:r w:rsidRPr="00433ABE">
          <w:rPr>
            <w:lang w:eastAsia="en-GB"/>
          </w:rPr>
          <w:sym w:font="Wingdings" w:char="F0E0"/>
        </w:r>
        <w:r w:rsidRPr="00433ABE">
          <w:rPr>
            <w:lang w:eastAsia="en-GB"/>
          </w:rPr>
          <w:t xml:space="preserve"> use Tables 6.4</w:t>
        </w:r>
      </w:ins>
      <w:ins w:id="2242" w:author="R&amp;S" w:date="2024-02-19T18:07:00Z">
        <w:r w:rsidR="00B83CA5" w:rsidRPr="00433ABE">
          <w:rPr>
            <w:lang w:eastAsia="en-GB"/>
          </w:rPr>
          <w:t>B</w:t>
        </w:r>
      </w:ins>
      <w:ins w:id="2243" w:author="R&amp;S" w:date="2024-02-19T13:53:00Z">
        <w:r w:rsidRPr="00433ABE">
          <w:rPr>
            <w:lang w:eastAsia="en-GB"/>
          </w:rPr>
          <w:t>.1</w:t>
        </w:r>
      </w:ins>
      <w:ins w:id="2244" w:author="R&amp;S" w:date="2024-02-29T08:34:00Z">
        <w:r w:rsidR="008B4543" w:rsidRPr="00433ABE">
          <w:rPr>
            <w:lang w:eastAsia="en-GB"/>
          </w:rPr>
          <w:t>_2</w:t>
        </w:r>
      </w:ins>
      <w:ins w:id="2245" w:author="R&amp;S" w:date="2024-02-19T13:53:00Z">
        <w:r w:rsidRPr="00433ABE">
          <w:rPr>
            <w:lang w:eastAsia="en-GB"/>
          </w:rPr>
          <w:t>.4.3-1, 6.4</w:t>
        </w:r>
      </w:ins>
      <w:ins w:id="2246" w:author="R&amp;S" w:date="2024-02-19T18:07:00Z">
        <w:r w:rsidR="00B83CA5" w:rsidRPr="00433ABE">
          <w:rPr>
            <w:lang w:eastAsia="en-GB"/>
          </w:rPr>
          <w:t>B</w:t>
        </w:r>
      </w:ins>
      <w:ins w:id="2247" w:author="R&amp;S" w:date="2024-02-19T13:53:00Z">
        <w:r w:rsidRPr="00433ABE">
          <w:rPr>
            <w:lang w:eastAsia="en-GB"/>
          </w:rPr>
          <w:t>.1</w:t>
        </w:r>
      </w:ins>
      <w:ins w:id="2248" w:author="R&amp;S" w:date="2024-02-29T08:34:00Z">
        <w:r w:rsidR="008B4543" w:rsidRPr="00433ABE">
          <w:rPr>
            <w:lang w:eastAsia="en-GB"/>
          </w:rPr>
          <w:t>_2</w:t>
        </w:r>
      </w:ins>
      <w:ins w:id="2249" w:author="R&amp;S" w:date="2024-02-19T13:53:00Z">
        <w:r w:rsidRPr="00433ABE">
          <w:rPr>
            <w:lang w:eastAsia="en-GB"/>
          </w:rPr>
          <w:t>.4.3-2, and 6.4</w:t>
        </w:r>
      </w:ins>
      <w:ins w:id="2250" w:author="R&amp;S" w:date="2024-02-19T18:08:00Z">
        <w:r w:rsidR="00B83CA5" w:rsidRPr="00433ABE">
          <w:rPr>
            <w:lang w:eastAsia="en-GB"/>
          </w:rPr>
          <w:t>B</w:t>
        </w:r>
      </w:ins>
      <w:ins w:id="2251" w:author="R&amp;S" w:date="2024-02-19T13:53:00Z">
        <w:r w:rsidRPr="00433ABE">
          <w:rPr>
            <w:lang w:eastAsia="en-GB"/>
          </w:rPr>
          <w:t>.1</w:t>
        </w:r>
      </w:ins>
      <w:ins w:id="2252" w:author="R&amp;S" w:date="2024-02-29T08:34:00Z">
        <w:r w:rsidR="008B4543" w:rsidRPr="00433ABE">
          <w:rPr>
            <w:lang w:eastAsia="en-GB"/>
          </w:rPr>
          <w:t>_2</w:t>
        </w:r>
      </w:ins>
      <w:ins w:id="2253" w:author="R&amp;S" w:date="2024-02-19T13:53:00Z">
        <w:r w:rsidRPr="00433ABE">
          <w:rPr>
            <w:lang w:eastAsia="en-GB"/>
          </w:rPr>
          <w:t>.4.3-</w:t>
        </w:r>
      </w:ins>
      <w:ins w:id="2254" w:author="R&amp;S" w:date="2024-02-19T18:08:00Z">
        <w:r w:rsidR="00B83CA5" w:rsidRPr="00433ABE">
          <w:rPr>
            <w:lang w:eastAsia="en-GB"/>
          </w:rPr>
          <w:t>3</w:t>
        </w:r>
      </w:ins>
      <w:ins w:id="2255" w:author="R&amp;S" w:date="2024-02-19T13:53:00Z">
        <w:r w:rsidRPr="00433ABE">
          <w:rPr>
            <w:lang w:eastAsia="en-GB"/>
          </w:rPr>
          <w:t>, respectively.</w:t>
        </w:r>
      </w:ins>
    </w:p>
    <w:p w14:paraId="0FA9CCF4" w14:textId="578E5DDE" w:rsidR="004242DC" w:rsidRPr="00433ABE" w:rsidRDefault="004242DC" w:rsidP="004242DC">
      <w:pPr>
        <w:pStyle w:val="B1"/>
        <w:rPr>
          <w:ins w:id="2256" w:author="R&amp;S" w:date="2024-02-19T13:53:00Z"/>
        </w:rPr>
      </w:pPr>
      <w:ins w:id="2257" w:author="R&amp;S" w:date="2024-02-19T13:53:00Z">
        <w:r w:rsidRPr="00433ABE">
          <w:t>-</w:t>
        </w:r>
        <w:r w:rsidRPr="00433ABE">
          <w:tab/>
          <w:t xml:space="preserve">If the UE supports GSO and NGSO, skip steps 1 to </w:t>
        </w:r>
      </w:ins>
      <w:ins w:id="2258" w:author="R&amp;S" w:date="2024-02-20T11:31:00Z">
        <w:r w:rsidR="00A23CCE" w:rsidRPr="00433ABE">
          <w:t>5</w:t>
        </w:r>
      </w:ins>
      <w:ins w:id="2259" w:author="R&amp;S" w:date="2024-02-19T13:53:00Z">
        <w:r w:rsidRPr="00433ABE">
          <w:t xml:space="preserve"> of the test procedure and start with step </w:t>
        </w:r>
      </w:ins>
      <w:ins w:id="2260" w:author="R&amp;S" w:date="2024-02-20T11:31:00Z">
        <w:r w:rsidR="00A23CCE" w:rsidRPr="00433ABE">
          <w:t>6</w:t>
        </w:r>
      </w:ins>
      <w:ins w:id="2261" w:author="R&amp;S" w:date="2024-02-19T13:53:00Z">
        <w:r w:rsidRPr="00433ABE">
          <w:t>.</w:t>
        </w:r>
      </w:ins>
    </w:p>
    <w:bookmarkEnd w:id="2225"/>
    <w:p w14:paraId="010FC182" w14:textId="5E43ED2D" w:rsidR="00215964" w:rsidRPr="00433ABE" w:rsidRDefault="00215964" w:rsidP="00215964">
      <w:pPr>
        <w:pStyle w:val="H6"/>
        <w:rPr>
          <w:ins w:id="2262" w:author="R&amp;S" w:date="2024-02-19T13:46:00Z"/>
        </w:rPr>
      </w:pPr>
      <w:ins w:id="2263" w:author="R&amp;S" w:date="2024-02-19T13:48:00Z">
        <w:r w:rsidRPr="00433ABE">
          <w:t>6.4B.1</w:t>
        </w:r>
      </w:ins>
      <w:ins w:id="2264" w:author="R&amp;S" w:date="2024-02-29T08:33:00Z">
        <w:r w:rsidR="008B4543" w:rsidRPr="00433ABE">
          <w:t>_2</w:t>
        </w:r>
      </w:ins>
      <w:ins w:id="2265" w:author="R&amp;S" w:date="2024-02-19T13:46:00Z">
        <w:r w:rsidRPr="00433ABE">
          <w:t>.4.3</w:t>
        </w:r>
        <w:r w:rsidRPr="00433ABE">
          <w:tab/>
          <w:t>Message contents</w:t>
        </w:r>
      </w:ins>
    </w:p>
    <w:p w14:paraId="547F4495" w14:textId="77777777" w:rsidR="00215964" w:rsidRPr="00433ABE" w:rsidRDefault="00215964" w:rsidP="00215964">
      <w:pPr>
        <w:rPr>
          <w:ins w:id="2266" w:author="R&amp;S" w:date="2024-02-19T13:46:00Z"/>
          <w:color w:val="000000" w:themeColor="text1"/>
        </w:rPr>
      </w:pPr>
      <w:ins w:id="2267" w:author="R&amp;S" w:date="2024-02-19T13:46:00Z">
        <w:r w:rsidRPr="00433ABE">
          <w:t>Message contents are according to TS 36.508 [12</w:t>
        </w:r>
        <w:r w:rsidRPr="00433ABE">
          <w:rPr>
            <w:color w:val="000000" w:themeColor="text1"/>
          </w:rPr>
          <w:t xml:space="preserve">] subclause </w:t>
        </w:r>
        <w:r w:rsidRPr="00433ABE">
          <w:rPr>
            <w:color w:val="000000" w:themeColor="text1"/>
            <w:lang w:eastAsia="zh-TW"/>
          </w:rPr>
          <w:t>8.1.6</w:t>
        </w:r>
        <w:r w:rsidRPr="00433ABE">
          <w:rPr>
            <w:color w:val="000000" w:themeColor="text1"/>
          </w:rPr>
          <w:t xml:space="preserve"> and 5.6.2</w:t>
        </w:r>
      </w:ins>
    </w:p>
    <w:p w14:paraId="0C9C1308" w14:textId="576B0AB0" w:rsidR="00215964" w:rsidRPr="00433ABE" w:rsidRDefault="00215964" w:rsidP="00215964">
      <w:pPr>
        <w:pStyle w:val="TH"/>
        <w:rPr>
          <w:ins w:id="2268" w:author="R&amp;S" w:date="2024-02-19T13:46:00Z"/>
          <w:color w:val="000000" w:themeColor="text1"/>
          <w:sz w:val="22"/>
          <w:szCs w:val="22"/>
        </w:rPr>
      </w:pPr>
      <w:ins w:id="2269" w:author="R&amp;S" w:date="2024-02-19T13:46:00Z">
        <w:r w:rsidRPr="00433ABE">
          <w:rPr>
            <w:color w:val="000000" w:themeColor="text1"/>
            <w:lang w:eastAsia="en-GB"/>
          </w:rPr>
          <w:t xml:space="preserve">Table </w:t>
        </w:r>
      </w:ins>
      <w:ins w:id="2270" w:author="R&amp;S" w:date="2024-02-19T13:48:00Z">
        <w:r w:rsidRPr="00433ABE">
          <w:rPr>
            <w:color w:val="000000" w:themeColor="text1"/>
            <w:lang w:eastAsia="en-GB"/>
          </w:rPr>
          <w:t>6.4B.1</w:t>
        </w:r>
      </w:ins>
      <w:ins w:id="2271" w:author="R&amp;S" w:date="2024-02-29T08:35:00Z">
        <w:r w:rsidR="008B4543" w:rsidRPr="00433ABE">
          <w:rPr>
            <w:color w:val="000000" w:themeColor="text1"/>
            <w:lang w:eastAsia="en-GB"/>
            <w:rPrChange w:id="2272" w:author="R&amp;S" w:date="2024-02-29T08:35:00Z">
              <w:rPr>
                <w:color w:val="000000" w:themeColor="text1"/>
                <w:highlight w:val="yellow"/>
                <w:lang w:eastAsia="en-GB"/>
              </w:rPr>
            </w:rPrChange>
          </w:rPr>
          <w:t>_2</w:t>
        </w:r>
      </w:ins>
      <w:ins w:id="2273" w:author="R&amp;S" w:date="2024-02-19T13:46:00Z">
        <w:r w:rsidRPr="00433ABE">
          <w:rPr>
            <w:color w:val="000000" w:themeColor="text1"/>
            <w:lang w:eastAsia="en-GB"/>
          </w:rPr>
          <w:t>.4.3-1:</w:t>
        </w:r>
        <w:r w:rsidRPr="00433ABE">
          <w:rPr>
            <w:b w:val="0"/>
            <w:bCs/>
            <w:color w:val="000000" w:themeColor="text1"/>
            <w:lang w:eastAsia="en-GB"/>
          </w:rPr>
          <w:t xml:space="preserve"> </w:t>
        </w:r>
        <w:r w:rsidRPr="00433ABE">
          <w:rPr>
            <w:color w:val="000000" w:themeColor="text1"/>
          </w:rPr>
          <w:t>SystemInformationBlockType31- NB NB-IoT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433ABE" w14:paraId="4D76536B" w14:textId="77777777" w:rsidTr="00415040">
        <w:trPr>
          <w:jc w:val="center"/>
          <w:ins w:id="2274"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2D15A" w14:textId="6DB70BA6" w:rsidR="00215964" w:rsidRPr="00433ABE" w:rsidRDefault="00215964" w:rsidP="00415040">
            <w:pPr>
              <w:pStyle w:val="TAH"/>
              <w:jc w:val="left"/>
              <w:rPr>
                <w:ins w:id="2275" w:author="R&amp;S" w:date="2024-02-19T13:46:00Z"/>
                <w:b w:val="0"/>
                <w:bCs/>
                <w:color w:val="000000" w:themeColor="text1"/>
                <w:sz w:val="20"/>
                <w:lang w:eastAsia="en-GB"/>
              </w:rPr>
            </w:pPr>
            <w:ins w:id="2276" w:author="R&amp;S" w:date="2024-02-19T13:46:00Z">
              <w:r w:rsidRPr="00433ABE">
                <w:rPr>
                  <w:b w:val="0"/>
                  <w:bCs/>
                  <w:color w:val="000000" w:themeColor="text1"/>
                  <w:lang w:eastAsia="en-GB"/>
                </w:rPr>
                <w:t xml:space="preserve">Derivation Path: TS 36.508 </w:t>
              </w:r>
            </w:ins>
            <w:ins w:id="2277" w:author="R&amp;S" w:date="2024-02-27T08:00:00Z">
              <w:r w:rsidR="00AB50E9" w:rsidRPr="00433ABE">
                <w:rPr>
                  <w:b w:val="0"/>
                  <w:bCs/>
                  <w:color w:val="000000" w:themeColor="text1"/>
                  <w:lang w:eastAsia="en-GB"/>
                  <w:rPrChange w:id="2278" w:author="R&amp;S" w:date="2024-02-27T08:00:00Z">
                    <w:rPr>
                      <w:b w:val="0"/>
                      <w:bCs/>
                      <w:color w:val="000000" w:themeColor="text1"/>
                      <w:highlight w:val="yellow"/>
                      <w:lang w:eastAsia="en-GB"/>
                    </w:rPr>
                  </w:rPrChange>
                </w:rPr>
                <w:t>[12</w:t>
              </w:r>
            </w:ins>
            <w:ins w:id="2279" w:author="R&amp;S" w:date="2024-02-29T08:35:00Z">
              <w:r w:rsidR="008B4543" w:rsidRPr="00433ABE">
                <w:rPr>
                  <w:b w:val="0"/>
                  <w:bCs/>
                  <w:color w:val="000000" w:themeColor="text1"/>
                  <w:lang w:eastAsia="en-GB"/>
                  <w:rPrChange w:id="2280" w:author="R&amp;S" w:date="2024-02-29T08:35:00Z">
                    <w:rPr>
                      <w:b w:val="0"/>
                      <w:bCs/>
                      <w:color w:val="000000" w:themeColor="text1"/>
                      <w:highlight w:val="green"/>
                      <w:lang w:eastAsia="en-GB"/>
                    </w:rPr>
                  </w:rPrChange>
                </w:rPr>
                <w:t>]</w:t>
              </w:r>
            </w:ins>
            <w:ins w:id="2281" w:author="R&amp;S" w:date="2024-02-27T08:00:00Z">
              <w:r w:rsidR="00AB50E9" w:rsidRPr="00433ABE">
                <w:rPr>
                  <w:b w:val="0"/>
                  <w:bCs/>
                  <w:color w:val="000000" w:themeColor="text1"/>
                  <w:lang w:eastAsia="en-GB"/>
                  <w:rPrChange w:id="2282" w:author="R&amp;S" w:date="2024-02-29T08:35:00Z">
                    <w:rPr>
                      <w:b w:val="0"/>
                      <w:bCs/>
                      <w:color w:val="000000" w:themeColor="text1"/>
                      <w:highlight w:val="yellow"/>
                      <w:lang w:eastAsia="en-GB"/>
                    </w:rPr>
                  </w:rPrChange>
                </w:rPr>
                <w:t xml:space="preserve"> </w:t>
              </w:r>
            </w:ins>
            <w:ins w:id="2283" w:author="R&amp;S" w:date="2024-02-19T13:46:00Z">
              <w:r w:rsidRPr="00433ABE">
                <w:rPr>
                  <w:b w:val="0"/>
                  <w:bCs/>
                  <w:color w:val="000000" w:themeColor="text1"/>
                  <w:lang w:eastAsia="en-GB"/>
                </w:rPr>
                <w:t xml:space="preserve">Table </w:t>
              </w:r>
              <w:r w:rsidRPr="00433ABE">
                <w:rPr>
                  <w:b w:val="0"/>
                  <w:bCs/>
                  <w:color w:val="000000" w:themeColor="text1"/>
                </w:rPr>
                <w:t>8.2.2.1.3-1</w:t>
              </w:r>
            </w:ins>
          </w:p>
        </w:tc>
      </w:tr>
      <w:tr w:rsidR="00215964" w:rsidRPr="00433ABE" w14:paraId="123E7F01" w14:textId="77777777" w:rsidTr="00415040">
        <w:trPr>
          <w:jc w:val="center"/>
          <w:ins w:id="228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6B1506" w14:textId="77777777" w:rsidR="00215964" w:rsidRPr="00433ABE" w:rsidRDefault="00215964" w:rsidP="00415040">
            <w:pPr>
              <w:pStyle w:val="TAH"/>
              <w:rPr>
                <w:ins w:id="2285" w:author="R&amp;S" w:date="2024-02-19T13:46:00Z"/>
                <w:bCs/>
                <w:color w:val="000000" w:themeColor="text1"/>
                <w:lang w:eastAsia="en-GB"/>
              </w:rPr>
            </w:pPr>
            <w:ins w:id="2286" w:author="R&amp;S" w:date="2024-02-19T13:46: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126942" w14:textId="77777777" w:rsidR="00215964" w:rsidRPr="00433ABE" w:rsidRDefault="00215964" w:rsidP="00415040">
            <w:pPr>
              <w:pStyle w:val="TAH"/>
              <w:rPr>
                <w:ins w:id="2287" w:author="R&amp;S" w:date="2024-02-19T13:46:00Z"/>
                <w:color w:val="000000" w:themeColor="text1"/>
                <w:lang w:eastAsia="en-GB"/>
              </w:rPr>
            </w:pPr>
            <w:ins w:id="2288" w:author="R&amp;S" w:date="2024-02-19T13:46: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D0044" w14:textId="77777777" w:rsidR="00215964" w:rsidRPr="00433ABE" w:rsidRDefault="00215964" w:rsidP="00415040">
            <w:pPr>
              <w:pStyle w:val="TAH"/>
              <w:rPr>
                <w:ins w:id="2289" w:author="R&amp;S" w:date="2024-02-19T13:46:00Z"/>
                <w:color w:val="000000" w:themeColor="text1"/>
                <w:lang w:eastAsia="en-GB"/>
              </w:rPr>
            </w:pPr>
            <w:ins w:id="2290" w:author="R&amp;S" w:date="2024-02-19T13:46: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DFEAC5" w14:textId="77777777" w:rsidR="00215964" w:rsidRPr="00433ABE" w:rsidRDefault="00215964" w:rsidP="00415040">
            <w:pPr>
              <w:pStyle w:val="TAH"/>
              <w:rPr>
                <w:ins w:id="2291" w:author="R&amp;S" w:date="2024-02-19T13:46:00Z"/>
                <w:color w:val="000000" w:themeColor="text1"/>
                <w:lang w:eastAsia="en-GB"/>
              </w:rPr>
            </w:pPr>
            <w:ins w:id="2292" w:author="R&amp;S" w:date="2024-02-19T13:46:00Z">
              <w:r w:rsidRPr="00433ABE">
                <w:rPr>
                  <w:color w:val="000000" w:themeColor="text1"/>
                  <w:lang w:eastAsia="en-GB"/>
                </w:rPr>
                <w:t>Condition</w:t>
              </w:r>
            </w:ins>
          </w:p>
        </w:tc>
      </w:tr>
      <w:tr w:rsidR="00215964" w:rsidRPr="00433ABE" w14:paraId="73D1E55D" w14:textId="77777777" w:rsidTr="00415040">
        <w:trPr>
          <w:jc w:val="center"/>
          <w:ins w:id="229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B1186" w14:textId="77777777" w:rsidR="00215964" w:rsidRPr="00433ABE" w:rsidRDefault="00215964" w:rsidP="00415040">
            <w:pPr>
              <w:pStyle w:val="TAL"/>
              <w:rPr>
                <w:ins w:id="2294" w:author="R&amp;S" w:date="2024-02-19T13:46:00Z"/>
                <w:color w:val="000000" w:themeColor="text1"/>
                <w:lang w:eastAsia="en-GB"/>
              </w:rPr>
            </w:pPr>
            <w:ins w:id="2295" w:author="R&amp;S" w:date="2024-02-19T13:46: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FBF216" w14:textId="77777777" w:rsidR="00215964" w:rsidRPr="00433ABE" w:rsidRDefault="00215964" w:rsidP="00415040">
            <w:pPr>
              <w:pStyle w:val="TAL"/>
              <w:rPr>
                <w:ins w:id="2296"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82F683" w14:textId="77777777" w:rsidR="00215964" w:rsidRPr="00433ABE" w:rsidRDefault="00215964" w:rsidP="00415040">
            <w:pPr>
              <w:pStyle w:val="TAL"/>
              <w:rPr>
                <w:ins w:id="2297" w:author="R&amp;S" w:date="2024-02-19T13:46: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7B2C5" w14:textId="77777777" w:rsidR="00215964" w:rsidRPr="00433ABE" w:rsidRDefault="00215964" w:rsidP="00415040">
            <w:pPr>
              <w:pStyle w:val="TAL"/>
              <w:rPr>
                <w:ins w:id="2298" w:author="R&amp;S" w:date="2024-02-19T13:46:00Z"/>
                <w:color w:val="000000" w:themeColor="text1"/>
                <w:lang w:eastAsia="en-GB"/>
              </w:rPr>
            </w:pPr>
          </w:p>
        </w:tc>
      </w:tr>
      <w:tr w:rsidR="00215964" w:rsidRPr="00433ABE" w14:paraId="16CBCB6D" w14:textId="77777777" w:rsidTr="00415040">
        <w:trPr>
          <w:jc w:val="center"/>
          <w:ins w:id="229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590AA9" w14:textId="77777777" w:rsidR="00215964" w:rsidRPr="00433ABE" w:rsidRDefault="00215964" w:rsidP="00415040">
            <w:pPr>
              <w:pStyle w:val="TAL"/>
              <w:rPr>
                <w:ins w:id="2300" w:author="R&amp;S" w:date="2024-02-19T13:46:00Z"/>
                <w:color w:val="000000" w:themeColor="text1"/>
                <w:lang w:eastAsia="en-GB"/>
              </w:rPr>
            </w:pPr>
            <w:ins w:id="2301" w:author="R&amp;S" w:date="2024-02-19T13:46: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FAD095" w14:textId="77777777" w:rsidR="00215964" w:rsidRPr="00433ABE" w:rsidRDefault="00215964" w:rsidP="00415040">
            <w:pPr>
              <w:pStyle w:val="TAL"/>
              <w:rPr>
                <w:ins w:id="2302"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0C025" w14:textId="77777777" w:rsidR="00215964" w:rsidRPr="00433ABE" w:rsidRDefault="00215964" w:rsidP="00415040">
            <w:pPr>
              <w:pStyle w:val="TAL"/>
              <w:rPr>
                <w:ins w:id="2303" w:author="R&amp;S" w:date="2024-02-19T13:46: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780105" w14:textId="77777777" w:rsidR="00215964" w:rsidRPr="00433ABE" w:rsidRDefault="00215964" w:rsidP="00415040">
            <w:pPr>
              <w:pStyle w:val="TAL"/>
              <w:rPr>
                <w:ins w:id="2304" w:author="R&amp;S" w:date="2024-02-19T13:46:00Z"/>
                <w:color w:val="000000" w:themeColor="text1"/>
              </w:rPr>
            </w:pPr>
          </w:p>
        </w:tc>
      </w:tr>
      <w:tr w:rsidR="00215964" w:rsidRPr="00433ABE" w14:paraId="1B47F89C" w14:textId="77777777" w:rsidTr="00415040">
        <w:trPr>
          <w:jc w:val="center"/>
          <w:ins w:id="230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7C754" w14:textId="77777777" w:rsidR="00215964" w:rsidRPr="00433ABE" w:rsidRDefault="00215964" w:rsidP="00415040">
            <w:pPr>
              <w:pStyle w:val="TAL"/>
              <w:rPr>
                <w:ins w:id="2306" w:author="R&amp;S" w:date="2024-02-19T13:46:00Z"/>
                <w:color w:val="000000" w:themeColor="text1"/>
                <w:lang w:eastAsia="en-GB"/>
              </w:rPr>
            </w:pPr>
            <w:ins w:id="2307" w:author="R&amp;S" w:date="2024-02-19T13:46: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B69F5F" w14:textId="77777777" w:rsidR="00215964" w:rsidRPr="00433ABE" w:rsidRDefault="00215964" w:rsidP="00415040">
            <w:pPr>
              <w:pStyle w:val="TAL"/>
              <w:rPr>
                <w:ins w:id="2308"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C408" w14:textId="77777777" w:rsidR="00215964" w:rsidRPr="00433ABE" w:rsidRDefault="00215964" w:rsidP="00415040">
            <w:pPr>
              <w:pStyle w:val="TAL"/>
              <w:rPr>
                <w:ins w:id="2309"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95829" w14:textId="77777777" w:rsidR="00215964" w:rsidRPr="00433ABE" w:rsidRDefault="00215964" w:rsidP="00415040">
            <w:pPr>
              <w:pStyle w:val="TAL"/>
              <w:rPr>
                <w:ins w:id="2310" w:author="R&amp;S" w:date="2024-02-19T13:46:00Z"/>
                <w:color w:val="000000" w:themeColor="text1"/>
                <w:lang w:eastAsia="en-GB"/>
              </w:rPr>
            </w:pPr>
          </w:p>
        </w:tc>
      </w:tr>
      <w:tr w:rsidR="00215964" w:rsidRPr="00433ABE" w14:paraId="79F1F9B6" w14:textId="77777777" w:rsidTr="00415040">
        <w:trPr>
          <w:jc w:val="center"/>
          <w:ins w:id="231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938BD" w14:textId="77777777" w:rsidR="00215964" w:rsidRPr="00433ABE" w:rsidRDefault="00215964" w:rsidP="00415040">
            <w:pPr>
              <w:pStyle w:val="TAL"/>
              <w:rPr>
                <w:ins w:id="2312" w:author="R&amp;S" w:date="2024-02-19T13:46:00Z"/>
                <w:color w:val="000000" w:themeColor="text1"/>
                <w:lang w:eastAsia="en-GB"/>
              </w:rPr>
            </w:pPr>
            <w:ins w:id="2313" w:author="R&amp;S" w:date="2024-02-19T13:46: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A269BF" w14:textId="77777777" w:rsidR="00215964" w:rsidRPr="00433ABE" w:rsidRDefault="00215964" w:rsidP="00415040">
            <w:pPr>
              <w:pStyle w:val="TAL"/>
              <w:rPr>
                <w:ins w:id="2314"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BFC258" w14:textId="77777777" w:rsidR="00215964" w:rsidRPr="00433ABE" w:rsidRDefault="00215964" w:rsidP="00415040">
            <w:pPr>
              <w:pStyle w:val="TAL"/>
              <w:rPr>
                <w:ins w:id="2315"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8F6A68" w14:textId="77777777" w:rsidR="00215964" w:rsidRPr="00433ABE" w:rsidRDefault="00215964" w:rsidP="00415040">
            <w:pPr>
              <w:rPr>
                <w:ins w:id="2316" w:author="R&amp;S" w:date="2024-02-19T13:46:00Z"/>
                <w:i/>
                <w:iCs/>
                <w:color w:val="000000" w:themeColor="text1"/>
                <w:lang w:eastAsia="en-GB"/>
              </w:rPr>
            </w:pPr>
          </w:p>
        </w:tc>
      </w:tr>
      <w:tr w:rsidR="00215964" w:rsidRPr="00433ABE" w14:paraId="1A984382" w14:textId="77777777" w:rsidTr="00415040">
        <w:trPr>
          <w:jc w:val="center"/>
          <w:ins w:id="231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05A477" w14:textId="77777777" w:rsidR="00215964" w:rsidRPr="00433ABE" w:rsidRDefault="00215964" w:rsidP="00415040">
            <w:pPr>
              <w:pStyle w:val="TAL"/>
              <w:rPr>
                <w:ins w:id="2318" w:author="R&amp;S" w:date="2024-02-19T13:46:00Z"/>
                <w:rFonts w:cs="Arial"/>
                <w:color w:val="000000" w:themeColor="text1"/>
                <w:szCs w:val="18"/>
                <w:lang w:eastAsia="en-GB"/>
              </w:rPr>
            </w:pPr>
            <w:ins w:id="2319" w:author="R&amp;S" w:date="2024-02-19T13:46: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83520F" w14:textId="77777777" w:rsidR="00215964" w:rsidRPr="00433ABE" w:rsidRDefault="00215964" w:rsidP="00415040">
            <w:pPr>
              <w:pStyle w:val="TAL"/>
              <w:rPr>
                <w:ins w:id="2320" w:author="R&amp;S" w:date="2024-02-19T13:46:00Z"/>
                <w:color w:val="000000" w:themeColor="text1"/>
                <w:sz w:val="20"/>
              </w:rPr>
            </w:pPr>
            <w:ins w:id="2321" w:author="R&amp;S" w:date="2024-02-19T13:46:00Z">
              <w:r w:rsidRPr="00433ABE">
                <w:rPr>
                  <w:color w:val="000000" w:themeColor="text1"/>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EFC159" w14:textId="77777777" w:rsidR="00215964" w:rsidRPr="00433ABE" w:rsidRDefault="00215964" w:rsidP="00415040">
            <w:pPr>
              <w:pStyle w:val="TAL"/>
              <w:rPr>
                <w:ins w:id="2322"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D93A24" w14:textId="77777777" w:rsidR="00215964" w:rsidRPr="00433ABE" w:rsidRDefault="00215964" w:rsidP="00415040">
            <w:pPr>
              <w:pStyle w:val="TAL"/>
              <w:rPr>
                <w:ins w:id="2323" w:author="R&amp;S" w:date="2024-02-19T13:46:00Z"/>
                <w:color w:val="000000" w:themeColor="text1"/>
                <w:lang w:eastAsia="en-GB"/>
              </w:rPr>
            </w:pPr>
          </w:p>
        </w:tc>
      </w:tr>
      <w:tr w:rsidR="00215964" w:rsidRPr="00433ABE" w14:paraId="6304AA4F" w14:textId="77777777" w:rsidTr="00415040">
        <w:trPr>
          <w:jc w:val="center"/>
          <w:ins w:id="232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29031" w14:textId="77777777" w:rsidR="00215964" w:rsidRPr="00433ABE" w:rsidRDefault="00215964" w:rsidP="00415040">
            <w:pPr>
              <w:pStyle w:val="TAL"/>
              <w:rPr>
                <w:ins w:id="2325" w:author="R&amp;S" w:date="2024-02-19T13:46:00Z"/>
                <w:color w:val="000000" w:themeColor="text1"/>
                <w:lang w:eastAsia="en-GB"/>
              </w:rPr>
            </w:pPr>
            <w:ins w:id="2326" w:author="R&amp;S" w:date="2024-02-19T13:46: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4289F6" w14:textId="77777777" w:rsidR="00215964" w:rsidRPr="00433ABE" w:rsidRDefault="00215964" w:rsidP="00415040">
            <w:pPr>
              <w:pStyle w:val="TAL"/>
              <w:rPr>
                <w:ins w:id="2327" w:author="R&amp;S" w:date="2024-02-19T13:46:00Z"/>
                <w:color w:val="000000" w:themeColor="text1"/>
              </w:rPr>
            </w:pPr>
            <w:ins w:id="2328" w:author="R&amp;S" w:date="2024-02-19T13:46:00Z">
              <w:r w:rsidRPr="00433ABE">
                <w:rPr>
                  <w:color w:val="000000" w:themeColor="text1"/>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B353E5" w14:textId="77777777" w:rsidR="00215964" w:rsidRPr="00433ABE" w:rsidRDefault="00215964" w:rsidP="00415040">
            <w:pPr>
              <w:pStyle w:val="TAL"/>
              <w:rPr>
                <w:ins w:id="2329"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65481" w14:textId="77777777" w:rsidR="00215964" w:rsidRPr="00433ABE" w:rsidRDefault="00215964" w:rsidP="00415040">
            <w:pPr>
              <w:pStyle w:val="TAL"/>
              <w:rPr>
                <w:ins w:id="2330" w:author="R&amp;S" w:date="2024-02-19T13:46:00Z"/>
                <w:color w:val="000000" w:themeColor="text1"/>
                <w:lang w:eastAsia="en-GB"/>
              </w:rPr>
            </w:pPr>
          </w:p>
        </w:tc>
      </w:tr>
      <w:tr w:rsidR="00215964" w:rsidRPr="00433ABE" w14:paraId="798C501F" w14:textId="77777777" w:rsidTr="00415040">
        <w:trPr>
          <w:jc w:val="center"/>
          <w:ins w:id="233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6838C" w14:textId="77777777" w:rsidR="00215964" w:rsidRPr="00433ABE" w:rsidRDefault="00215964" w:rsidP="00415040">
            <w:pPr>
              <w:pStyle w:val="TAL"/>
              <w:rPr>
                <w:ins w:id="2332" w:author="R&amp;S" w:date="2024-02-19T13:46:00Z"/>
                <w:color w:val="000000" w:themeColor="text1"/>
                <w:lang w:eastAsia="en-GB"/>
              </w:rPr>
            </w:pPr>
            <w:ins w:id="2333" w:author="R&amp;S" w:date="2024-02-19T13:46: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F16C73" w14:textId="77777777" w:rsidR="00215964" w:rsidRPr="00433ABE" w:rsidRDefault="00215964" w:rsidP="00415040">
            <w:pPr>
              <w:pStyle w:val="TAL"/>
              <w:rPr>
                <w:ins w:id="2334" w:author="R&amp;S" w:date="2024-02-19T13:46:00Z"/>
                <w:color w:val="000000" w:themeColor="text1"/>
              </w:rPr>
            </w:pPr>
            <w:ins w:id="2335" w:author="R&amp;S" w:date="2024-02-19T13:46:00Z">
              <w:r w:rsidRPr="00433ABE">
                <w:rPr>
                  <w:color w:val="000000" w:themeColor="text1"/>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DA4268" w14:textId="77777777" w:rsidR="00215964" w:rsidRPr="00433ABE" w:rsidRDefault="00215964" w:rsidP="00415040">
            <w:pPr>
              <w:pStyle w:val="TAL"/>
              <w:rPr>
                <w:ins w:id="2336"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326654" w14:textId="77777777" w:rsidR="00215964" w:rsidRPr="00433ABE" w:rsidRDefault="00215964" w:rsidP="00415040">
            <w:pPr>
              <w:pStyle w:val="TAL"/>
              <w:rPr>
                <w:ins w:id="2337" w:author="R&amp;S" w:date="2024-02-19T13:46:00Z"/>
                <w:color w:val="000000" w:themeColor="text1"/>
                <w:lang w:eastAsia="en-GB"/>
              </w:rPr>
            </w:pPr>
          </w:p>
        </w:tc>
      </w:tr>
      <w:tr w:rsidR="00215964" w:rsidRPr="00433ABE" w14:paraId="12E6D242" w14:textId="77777777" w:rsidTr="00415040">
        <w:trPr>
          <w:jc w:val="center"/>
          <w:ins w:id="233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AAA87" w14:textId="77777777" w:rsidR="00215964" w:rsidRPr="00433ABE" w:rsidRDefault="00215964" w:rsidP="00415040">
            <w:pPr>
              <w:pStyle w:val="TAL"/>
              <w:rPr>
                <w:ins w:id="2339" w:author="R&amp;S" w:date="2024-02-19T13:46:00Z"/>
                <w:color w:val="000000" w:themeColor="text1"/>
                <w:lang w:eastAsia="en-GB"/>
              </w:rPr>
            </w:pPr>
            <w:ins w:id="2340" w:author="R&amp;S" w:date="2024-02-19T13:46: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9CBADC" w14:textId="77777777" w:rsidR="00215964" w:rsidRPr="00433ABE" w:rsidRDefault="00215964" w:rsidP="00415040">
            <w:pPr>
              <w:pStyle w:val="TAL"/>
              <w:rPr>
                <w:ins w:id="2341" w:author="R&amp;S" w:date="2024-02-19T13:46:00Z"/>
                <w:color w:val="000000" w:themeColor="text1"/>
              </w:rPr>
            </w:pPr>
            <w:ins w:id="2342" w:author="R&amp;S" w:date="2024-02-19T13:46:00Z">
              <w:r w:rsidRPr="00433ABE">
                <w:rPr>
                  <w:color w:val="000000" w:themeColor="text1"/>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95E24" w14:textId="77777777" w:rsidR="00215964" w:rsidRPr="00433ABE" w:rsidRDefault="00215964" w:rsidP="00415040">
            <w:pPr>
              <w:pStyle w:val="TAL"/>
              <w:rPr>
                <w:ins w:id="2343"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D6B36" w14:textId="77777777" w:rsidR="00215964" w:rsidRPr="00433ABE" w:rsidRDefault="00215964" w:rsidP="00415040">
            <w:pPr>
              <w:pStyle w:val="TAL"/>
              <w:rPr>
                <w:ins w:id="2344" w:author="R&amp;S" w:date="2024-02-19T13:46:00Z"/>
                <w:color w:val="000000" w:themeColor="text1"/>
                <w:lang w:eastAsia="en-GB"/>
              </w:rPr>
            </w:pPr>
          </w:p>
        </w:tc>
      </w:tr>
      <w:tr w:rsidR="00215964" w:rsidRPr="00433ABE" w14:paraId="0C3D2314" w14:textId="77777777" w:rsidTr="00415040">
        <w:trPr>
          <w:jc w:val="center"/>
          <w:ins w:id="234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CE713" w14:textId="77777777" w:rsidR="00215964" w:rsidRPr="00433ABE" w:rsidRDefault="00215964" w:rsidP="00415040">
            <w:pPr>
              <w:pStyle w:val="TAL"/>
              <w:rPr>
                <w:ins w:id="2346" w:author="R&amp;S" w:date="2024-02-19T13:46:00Z"/>
                <w:color w:val="000000" w:themeColor="text1"/>
                <w:lang w:eastAsia="en-GB"/>
              </w:rPr>
            </w:pPr>
            <w:ins w:id="2347" w:author="R&amp;S" w:date="2024-02-19T13:46: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D9871D" w14:textId="77777777" w:rsidR="00215964" w:rsidRPr="00433ABE" w:rsidRDefault="00215964" w:rsidP="00415040">
            <w:pPr>
              <w:pStyle w:val="TAL"/>
              <w:rPr>
                <w:ins w:id="2348" w:author="R&amp;S" w:date="2024-02-19T13:46:00Z"/>
                <w:color w:val="000000" w:themeColor="text1"/>
              </w:rPr>
            </w:pPr>
            <w:ins w:id="2349" w:author="R&amp;S" w:date="2024-02-19T13:46:00Z">
              <w:r w:rsidRPr="00433ABE">
                <w:rPr>
                  <w:color w:val="000000" w:themeColor="text1"/>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13AC1" w14:textId="77777777" w:rsidR="00215964" w:rsidRPr="00433ABE" w:rsidRDefault="00215964" w:rsidP="00415040">
            <w:pPr>
              <w:pStyle w:val="TAL"/>
              <w:rPr>
                <w:ins w:id="2350"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7C213" w14:textId="77777777" w:rsidR="00215964" w:rsidRPr="00433ABE" w:rsidRDefault="00215964" w:rsidP="00415040">
            <w:pPr>
              <w:pStyle w:val="TAL"/>
              <w:rPr>
                <w:ins w:id="2351" w:author="R&amp;S" w:date="2024-02-19T13:46:00Z"/>
                <w:color w:val="000000" w:themeColor="text1"/>
                <w:lang w:eastAsia="en-GB"/>
              </w:rPr>
            </w:pPr>
          </w:p>
        </w:tc>
      </w:tr>
      <w:tr w:rsidR="00215964" w:rsidRPr="00433ABE" w14:paraId="4A76321F" w14:textId="77777777" w:rsidTr="00415040">
        <w:trPr>
          <w:jc w:val="center"/>
          <w:ins w:id="235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77761" w14:textId="77777777" w:rsidR="00215964" w:rsidRPr="00433ABE" w:rsidRDefault="00215964" w:rsidP="00415040">
            <w:pPr>
              <w:pStyle w:val="TAL"/>
              <w:rPr>
                <w:ins w:id="2353" w:author="R&amp;S" w:date="2024-02-19T13:46:00Z"/>
                <w:color w:val="000000" w:themeColor="text1"/>
                <w:lang w:eastAsia="en-GB"/>
              </w:rPr>
            </w:pPr>
            <w:ins w:id="2354" w:author="R&amp;S" w:date="2024-02-19T13:46: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2B9829" w14:textId="77777777" w:rsidR="00215964" w:rsidRPr="00433ABE" w:rsidRDefault="00215964" w:rsidP="00415040">
            <w:pPr>
              <w:pStyle w:val="TAL"/>
              <w:rPr>
                <w:ins w:id="2355" w:author="R&amp;S" w:date="2024-02-19T13:46:00Z"/>
                <w:color w:val="000000" w:themeColor="text1"/>
              </w:rPr>
            </w:pPr>
            <w:ins w:id="2356" w:author="R&amp;S" w:date="2024-02-19T13:46:00Z">
              <w:r w:rsidRPr="00433ABE">
                <w:rPr>
                  <w:color w:val="000000" w:themeColor="text1"/>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792127" w14:textId="77777777" w:rsidR="00215964" w:rsidRPr="00433ABE" w:rsidRDefault="00215964" w:rsidP="00415040">
            <w:pPr>
              <w:pStyle w:val="TAL"/>
              <w:rPr>
                <w:ins w:id="2357"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9C137" w14:textId="77777777" w:rsidR="00215964" w:rsidRPr="00433ABE" w:rsidRDefault="00215964" w:rsidP="00415040">
            <w:pPr>
              <w:pStyle w:val="TAL"/>
              <w:rPr>
                <w:ins w:id="2358" w:author="R&amp;S" w:date="2024-02-19T13:46:00Z"/>
                <w:color w:val="000000" w:themeColor="text1"/>
                <w:lang w:eastAsia="en-GB"/>
              </w:rPr>
            </w:pPr>
          </w:p>
        </w:tc>
      </w:tr>
      <w:tr w:rsidR="00215964" w:rsidRPr="00433ABE" w14:paraId="25EFAACA" w14:textId="77777777" w:rsidTr="00415040">
        <w:trPr>
          <w:jc w:val="center"/>
          <w:ins w:id="235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DB29E" w14:textId="77777777" w:rsidR="00215964" w:rsidRPr="00433ABE" w:rsidRDefault="00215964" w:rsidP="00415040">
            <w:pPr>
              <w:pStyle w:val="TAL"/>
              <w:rPr>
                <w:ins w:id="2360" w:author="R&amp;S" w:date="2024-02-19T13:46:00Z"/>
                <w:color w:val="000000" w:themeColor="text1"/>
                <w:lang w:eastAsia="en-GB"/>
              </w:rPr>
            </w:pPr>
            <w:ins w:id="2361" w:author="R&amp;S" w:date="2024-02-19T13:46: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6A2BB2" w14:textId="77777777" w:rsidR="00215964" w:rsidRPr="00433ABE" w:rsidRDefault="00215964" w:rsidP="00415040">
            <w:pPr>
              <w:pStyle w:val="TAL"/>
              <w:rPr>
                <w:ins w:id="2362"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1B0C68" w14:textId="77777777" w:rsidR="00215964" w:rsidRPr="00433ABE" w:rsidRDefault="00215964" w:rsidP="00415040">
            <w:pPr>
              <w:pStyle w:val="TAL"/>
              <w:rPr>
                <w:ins w:id="2363"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B7A2DC" w14:textId="77777777" w:rsidR="00215964" w:rsidRPr="00433ABE" w:rsidRDefault="00215964" w:rsidP="00415040">
            <w:pPr>
              <w:pStyle w:val="TAL"/>
              <w:rPr>
                <w:ins w:id="2364" w:author="R&amp;S" w:date="2024-02-19T13:46:00Z"/>
                <w:color w:val="000000" w:themeColor="text1"/>
                <w:lang w:eastAsia="en-GB"/>
              </w:rPr>
            </w:pPr>
          </w:p>
        </w:tc>
      </w:tr>
      <w:tr w:rsidR="00AB50E9" w:rsidRPr="00433ABE" w14:paraId="1F1AFD51" w14:textId="77777777" w:rsidTr="008B49DA">
        <w:trPr>
          <w:jc w:val="center"/>
          <w:ins w:id="2365"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1B6D4" w14:textId="77777777" w:rsidR="00AB50E9" w:rsidRPr="00433ABE" w:rsidRDefault="00AB50E9" w:rsidP="008B49DA">
            <w:pPr>
              <w:pStyle w:val="TAL"/>
              <w:rPr>
                <w:ins w:id="2366" w:author="R&amp;S" w:date="2024-02-27T08:01:00Z"/>
                <w:color w:val="000000" w:themeColor="text1"/>
                <w:lang w:eastAsia="en-GB"/>
              </w:rPr>
            </w:pPr>
            <w:ins w:id="2367" w:author="R&amp;S" w:date="2024-02-27T08:01: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1FA2C8" w14:textId="77777777" w:rsidR="00AB50E9" w:rsidRPr="00433ABE" w:rsidRDefault="00AB50E9" w:rsidP="008B49DA">
            <w:pPr>
              <w:pStyle w:val="TAL"/>
              <w:rPr>
                <w:ins w:id="2368"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B49C3D" w14:textId="77777777" w:rsidR="00AB50E9" w:rsidRPr="00433ABE" w:rsidRDefault="00AB50E9" w:rsidP="008B49DA">
            <w:pPr>
              <w:pStyle w:val="TAL"/>
              <w:rPr>
                <w:ins w:id="2369"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DA91E0" w14:textId="77777777" w:rsidR="00AB50E9" w:rsidRPr="00433ABE" w:rsidRDefault="00AB50E9" w:rsidP="008B49DA">
            <w:pPr>
              <w:pStyle w:val="TAL"/>
              <w:rPr>
                <w:ins w:id="2370" w:author="R&amp;S" w:date="2024-02-27T08:01:00Z"/>
                <w:color w:val="000000" w:themeColor="text1"/>
                <w:lang w:eastAsia="en-GB"/>
              </w:rPr>
            </w:pPr>
          </w:p>
        </w:tc>
      </w:tr>
      <w:tr w:rsidR="00AB50E9" w:rsidRPr="00433ABE" w14:paraId="19558482" w14:textId="77777777" w:rsidTr="008B49DA">
        <w:trPr>
          <w:jc w:val="center"/>
          <w:ins w:id="2371"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9E3F" w14:textId="77777777" w:rsidR="00AB50E9" w:rsidRPr="00433ABE" w:rsidRDefault="00AB50E9" w:rsidP="008B49DA">
            <w:pPr>
              <w:pStyle w:val="TAL"/>
              <w:rPr>
                <w:ins w:id="2372" w:author="R&amp;S" w:date="2024-02-27T08:01:00Z"/>
                <w:color w:val="000000" w:themeColor="text1"/>
                <w:lang w:eastAsia="en-GB"/>
              </w:rPr>
            </w:pPr>
            <w:ins w:id="2373" w:author="R&amp;S" w:date="2024-02-27T08:01: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298377" w14:textId="77777777" w:rsidR="00AB50E9" w:rsidRPr="00433ABE" w:rsidRDefault="00AB50E9" w:rsidP="008B49DA">
            <w:pPr>
              <w:pStyle w:val="TAL"/>
              <w:rPr>
                <w:ins w:id="2374"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56F5B" w14:textId="77777777" w:rsidR="00AB50E9" w:rsidRPr="00433ABE" w:rsidRDefault="00AB50E9" w:rsidP="008B49DA">
            <w:pPr>
              <w:pStyle w:val="TAL"/>
              <w:rPr>
                <w:ins w:id="2375"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ADCB1B" w14:textId="77777777" w:rsidR="00AB50E9" w:rsidRPr="00433ABE" w:rsidRDefault="00AB50E9" w:rsidP="008B49DA">
            <w:pPr>
              <w:pStyle w:val="TAL"/>
              <w:rPr>
                <w:ins w:id="2376" w:author="R&amp;S" w:date="2024-02-27T08:01:00Z"/>
                <w:color w:val="000000" w:themeColor="text1"/>
                <w:lang w:eastAsia="en-GB"/>
              </w:rPr>
            </w:pPr>
          </w:p>
        </w:tc>
      </w:tr>
      <w:tr w:rsidR="00AB50E9" w:rsidRPr="00433ABE" w14:paraId="73BCF808" w14:textId="77777777" w:rsidTr="008B49DA">
        <w:trPr>
          <w:jc w:val="center"/>
          <w:ins w:id="2377"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91D76" w14:textId="77777777" w:rsidR="00AB50E9" w:rsidRPr="00433ABE" w:rsidRDefault="00AB50E9" w:rsidP="008B49DA">
            <w:pPr>
              <w:pStyle w:val="TAL"/>
              <w:rPr>
                <w:ins w:id="2378" w:author="R&amp;S" w:date="2024-02-27T08:01:00Z"/>
                <w:color w:val="000000" w:themeColor="text1"/>
                <w:lang w:eastAsia="en-GB"/>
              </w:rPr>
            </w:pPr>
            <w:ins w:id="2379" w:author="R&amp;S" w:date="2024-02-27T08:01: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BEE1E" w14:textId="77777777" w:rsidR="00AB50E9" w:rsidRPr="00433ABE" w:rsidRDefault="00AB50E9" w:rsidP="008B49DA">
            <w:pPr>
              <w:pStyle w:val="TAL"/>
              <w:rPr>
                <w:ins w:id="2380"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6ABBDC" w14:textId="77777777" w:rsidR="00AB50E9" w:rsidRPr="00433ABE" w:rsidRDefault="00AB50E9" w:rsidP="008B49DA">
            <w:pPr>
              <w:pStyle w:val="TAL"/>
              <w:rPr>
                <w:ins w:id="2381"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5A663" w14:textId="77777777" w:rsidR="00AB50E9" w:rsidRPr="00433ABE" w:rsidRDefault="00AB50E9" w:rsidP="008B49DA">
            <w:pPr>
              <w:pStyle w:val="TAL"/>
              <w:rPr>
                <w:ins w:id="2382" w:author="R&amp;S" w:date="2024-02-27T08:01:00Z"/>
                <w:color w:val="000000" w:themeColor="text1"/>
                <w:lang w:eastAsia="en-GB"/>
              </w:rPr>
            </w:pPr>
          </w:p>
        </w:tc>
      </w:tr>
      <w:tr w:rsidR="00215964" w:rsidRPr="00433ABE" w14:paraId="6CBAFF66" w14:textId="77777777" w:rsidTr="00415040">
        <w:trPr>
          <w:jc w:val="center"/>
          <w:ins w:id="2383"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77CB31" w14:textId="77777777" w:rsidR="00215964" w:rsidRPr="00433ABE" w:rsidRDefault="00215964" w:rsidP="00415040">
            <w:pPr>
              <w:pStyle w:val="TAN"/>
              <w:rPr>
                <w:ins w:id="2384" w:author="R&amp;S" w:date="2024-02-19T13:46:00Z"/>
                <w:color w:val="000000" w:themeColor="text1"/>
                <w:lang w:val="en-US" w:eastAsia="en-GB"/>
              </w:rPr>
            </w:pPr>
            <w:ins w:id="2385" w:author="R&amp;S" w:date="2024-02-19T13:46:00Z">
              <w:r w:rsidRPr="00433ABE">
                <w:rPr>
                  <w:color w:val="000000" w:themeColor="text1"/>
                </w:rPr>
                <w:t>NOTE 1: Satellite-UE elevation angle equal to 10 degrees, one-way delay equal to 6.44 ms and Doppler equal to 22.65 ppm.</w:t>
              </w:r>
            </w:ins>
          </w:p>
        </w:tc>
      </w:tr>
    </w:tbl>
    <w:p w14:paraId="5CE4DBC5" w14:textId="77777777" w:rsidR="00215964" w:rsidRPr="00433ABE" w:rsidRDefault="00215964" w:rsidP="00215964">
      <w:pPr>
        <w:ind w:left="720"/>
        <w:rPr>
          <w:ins w:id="2386" w:author="R&amp;S" w:date="2024-02-19T13:46:00Z"/>
        </w:rPr>
      </w:pPr>
    </w:p>
    <w:p w14:paraId="1016A0D3" w14:textId="0E1B9DEF" w:rsidR="00215964" w:rsidRPr="00433ABE" w:rsidRDefault="00215964" w:rsidP="00215964">
      <w:pPr>
        <w:pStyle w:val="TH"/>
        <w:rPr>
          <w:ins w:id="2387" w:author="R&amp;S" w:date="2024-02-19T13:46:00Z"/>
          <w:color w:val="000000" w:themeColor="text1"/>
          <w:sz w:val="22"/>
          <w:szCs w:val="22"/>
        </w:rPr>
      </w:pPr>
      <w:ins w:id="2388" w:author="R&amp;S" w:date="2024-02-19T13:46:00Z">
        <w:r w:rsidRPr="00433ABE">
          <w:rPr>
            <w:color w:val="000000" w:themeColor="text1"/>
            <w:lang w:eastAsia="en-GB"/>
          </w:rPr>
          <w:lastRenderedPageBreak/>
          <w:t xml:space="preserve">Table </w:t>
        </w:r>
      </w:ins>
      <w:ins w:id="2389" w:author="R&amp;S" w:date="2024-02-19T13:48:00Z">
        <w:r w:rsidRPr="00433ABE">
          <w:rPr>
            <w:color w:val="000000" w:themeColor="text1"/>
            <w:lang w:eastAsia="en-GB"/>
          </w:rPr>
          <w:t>6.4B.1</w:t>
        </w:r>
      </w:ins>
      <w:ins w:id="2390" w:author="R&amp;S" w:date="2024-02-29T08:35:00Z">
        <w:r w:rsidR="00CC3456" w:rsidRPr="00433ABE">
          <w:rPr>
            <w:color w:val="000000" w:themeColor="text1"/>
            <w:lang w:eastAsia="en-GB"/>
            <w:rPrChange w:id="2391" w:author="R&amp;S" w:date="2024-02-29T08:35:00Z">
              <w:rPr>
                <w:color w:val="000000" w:themeColor="text1"/>
                <w:highlight w:val="yellow"/>
                <w:lang w:eastAsia="en-GB"/>
              </w:rPr>
            </w:rPrChange>
          </w:rPr>
          <w:t>_2</w:t>
        </w:r>
      </w:ins>
      <w:ins w:id="2392" w:author="R&amp;S" w:date="2024-02-19T13:46:00Z">
        <w:r w:rsidRPr="00433ABE">
          <w:rPr>
            <w:color w:val="000000" w:themeColor="text1"/>
            <w:lang w:eastAsia="en-GB"/>
          </w:rPr>
          <w:t>.4.3-2:</w:t>
        </w:r>
        <w:r w:rsidRPr="00433ABE">
          <w:rPr>
            <w:b w:val="0"/>
            <w:bCs/>
            <w:color w:val="000000" w:themeColor="text1"/>
            <w:lang w:eastAsia="en-GB"/>
          </w:rPr>
          <w:t xml:space="preserve"> </w:t>
        </w:r>
        <w:r w:rsidRPr="00433ABE">
          <w:rPr>
            <w:color w:val="000000" w:themeColor="text1"/>
          </w:rPr>
          <w:t>SystemInformationBlockType31-NB NB-IoT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433ABE" w14:paraId="43245A34" w14:textId="77777777" w:rsidTr="00415040">
        <w:trPr>
          <w:jc w:val="center"/>
          <w:ins w:id="2393"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46ADC" w14:textId="4472D122" w:rsidR="00215964" w:rsidRPr="00433ABE" w:rsidRDefault="00215964" w:rsidP="00415040">
            <w:pPr>
              <w:pStyle w:val="TAH"/>
              <w:jc w:val="left"/>
              <w:rPr>
                <w:ins w:id="2394" w:author="R&amp;S" w:date="2024-02-19T13:46:00Z"/>
                <w:b w:val="0"/>
                <w:color w:val="000000" w:themeColor="text1"/>
                <w:szCs w:val="18"/>
                <w:lang w:eastAsia="en-GB"/>
              </w:rPr>
            </w:pPr>
            <w:ins w:id="2395" w:author="R&amp;S" w:date="2024-02-19T13:46:00Z">
              <w:r w:rsidRPr="00433ABE">
                <w:rPr>
                  <w:b w:val="0"/>
                  <w:bCs/>
                  <w:color w:val="000000" w:themeColor="text1"/>
                  <w:lang w:eastAsia="en-GB"/>
                </w:rPr>
                <w:t xml:space="preserve">Derivation Path: TS 36.508 </w:t>
              </w:r>
            </w:ins>
            <w:ins w:id="2396" w:author="R&amp;S" w:date="2024-02-27T08:01:00Z">
              <w:r w:rsidR="00AB50E9" w:rsidRPr="00433ABE">
                <w:rPr>
                  <w:b w:val="0"/>
                  <w:bCs/>
                  <w:color w:val="000000" w:themeColor="text1"/>
                  <w:lang w:eastAsia="en-GB"/>
                  <w:rPrChange w:id="2397" w:author="R&amp;S" w:date="2024-02-27T08:01:00Z">
                    <w:rPr>
                      <w:b w:val="0"/>
                      <w:bCs/>
                      <w:color w:val="000000" w:themeColor="text1"/>
                      <w:highlight w:val="yellow"/>
                      <w:lang w:eastAsia="en-GB"/>
                    </w:rPr>
                  </w:rPrChange>
                </w:rPr>
                <w:t xml:space="preserve">[12] </w:t>
              </w:r>
            </w:ins>
            <w:ins w:id="2398" w:author="R&amp;S" w:date="2024-02-19T13:46:00Z">
              <w:r w:rsidRPr="00433ABE">
                <w:rPr>
                  <w:b w:val="0"/>
                  <w:bCs/>
                  <w:color w:val="000000" w:themeColor="text1"/>
                  <w:lang w:eastAsia="en-GB"/>
                </w:rPr>
                <w:t xml:space="preserve">Table </w:t>
              </w:r>
              <w:r w:rsidRPr="00433ABE">
                <w:rPr>
                  <w:b w:val="0"/>
                  <w:bCs/>
                  <w:color w:val="000000" w:themeColor="text1"/>
                </w:rPr>
                <w:t xml:space="preserve">8.2.2.1.3-1 </w:t>
              </w:r>
            </w:ins>
          </w:p>
        </w:tc>
      </w:tr>
      <w:tr w:rsidR="00215964" w:rsidRPr="00433ABE" w14:paraId="77652E7C" w14:textId="77777777" w:rsidTr="00415040">
        <w:trPr>
          <w:jc w:val="center"/>
          <w:ins w:id="239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56663" w14:textId="77777777" w:rsidR="00215964" w:rsidRPr="00433ABE" w:rsidRDefault="00215964" w:rsidP="00415040">
            <w:pPr>
              <w:pStyle w:val="TAH"/>
              <w:rPr>
                <w:ins w:id="2400" w:author="R&amp;S" w:date="2024-02-19T13:46:00Z"/>
                <w:bCs/>
                <w:color w:val="000000" w:themeColor="text1"/>
                <w:sz w:val="20"/>
                <w:lang w:eastAsia="en-GB"/>
              </w:rPr>
            </w:pPr>
            <w:ins w:id="2401" w:author="R&amp;S" w:date="2024-02-19T13:46: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55DA94" w14:textId="77777777" w:rsidR="00215964" w:rsidRPr="00433ABE" w:rsidRDefault="00215964" w:rsidP="00415040">
            <w:pPr>
              <w:pStyle w:val="TAH"/>
              <w:rPr>
                <w:ins w:id="2402" w:author="R&amp;S" w:date="2024-02-19T13:46:00Z"/>
                <w:color w:val="000000" w:themeColor="text1"/>
                <w:lang w:eastAsia="en-GB"/>
              </w:rPr>
            </w:pPr>
            <w:ins w:id="2403" w:author="R&amp;S" w:date="2024-02-19T13:46: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AF27D9" w14:textId="77777777" w:rsidR="00215964" w:rsidRPr="00433ABE" w:rsidRDefault="00215964" w:rsidP="00415040">
            <w:pPr>
              <w:pStyle w:val="TAH"/>
              <w:rPr>
                <w:ins w:id="2404" w:author="R&amp;S" w:date="2024-02-19T13:46:00Z"/>
                <w:color w:val="000000" w:themeColor="text1"/>
                <w:lang w:eastAsia="en-GB"/>
              </w:rPr>
            </w:pPr>
            <w:ins w:id="2405" w:author="R&amp;S" w:date="2024-02-19T13:46: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987FA1" w14:textId="77777777" w:rsidR="00215964" w:rsidRPr="00433ABE" w:rsidRDefault="00215964" w:rsidP="00415040">
            <w:pPr>
              <w:pStyle w:val="TAH"/>
              <w:rPr>
                <w:ins w:id="2406" w:author="R&amp;S" w:date="2024-02-19T13:46:00Z"/>
                <w:color w:val="000000" w:themeColor="text1"/>
                <w:lang w:eastAsia="en-GB"/>
              </w:rPr>
            </w:pPr>
            <w:ins w:id="2407" w:author="R&amp;S" w:date="2024-02-19T13:46:00Z">
              <w:r w:rsidRPr="00433ABE">
                <w:rPr>
                  <w:color w:val="000000" w:themeColor="text1"/>
                  <w:lang w:eastAsia="en-GB"/>
                </w:rPr>
                <w:t>Condition</w:t>
              </w:r>
            </w:ins>
          </w:p>
        </w:tc>
      </w:tr>
      <w:tr w:rsidR="00215964" w:rsidRPr="00433ABE" w14:paraId="1FA65F71" w14:textId="77777777" w:rsidTr="00415040">
        <w:trPr>
          <w:jc w:val="center"/>
          <w:ins w:id="240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53391" w14:textId="77777777" w:rsidR="00215964" w:rsidRPr="00433ABE" w:rsidRDefault="00215964" w:rsidP="00415040">
            <w:pPr>
              <w:pStyle w:val="TAL"/>
              <w:rPr>
                <w:ins w:id="2409" w:author="R&amp;S" w:date="2024-02-19T13:46:00Z"/>
                <w:color w:val="000000" w:themeColor="text1"/>
                <w:lang w:eastAsia="en-GB"/>
              </w:rPr>
            </w:pPr>
            <w:ins w:id="2410" w:author="R&amp;S" w:date="2024-02-19T13:46: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8850DD" w14:textId="77777777" w:rsidR="00215964" w:rsidRPr="00433ABE" w:rsidRDefault="00215964" w:rsidP="00415040">
            <w:pPr>
              <w:pStyle w:val="TAL"/>
              <w:rPr>
                <w:ins w:id="2411"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30C9F" w14:textId="77777777" w:rsidR="00215964" w:rsidRPr="00433ABE" w:rsidRDefault="00215964" w:rsidP="00415040">
            <w:pPr>
              <w:pStyle w:val="TAL"/>
              <w:rPr>
                <w:ins w:id="2412" w:author="R&amp;S" w:date="2024-02-19T13:46: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7FD89" w14:textId="77777777" w:rsidR="00215964" w:rsidRPr="00433ABE" w:rsidRDefault="00215964" w:rsidP="00415040">
            <w:pPr>
              <w:pStyle w:val="TAL"/>
              <w:rPr>
                <w:ins w:id="2413" w:author="R&amp;S" w:date="2024-02-19T13:46:00Z"/>
                <w:color w:val="000000" w:themeColor="text1"/>
                <w:lang w:eastAsia="en-GB"/>
              </w:rPr>
            </w:pPr>
          </w:p>
        </w:tc>
      </w:tr>
      <w:tr w:rsidR="00215964" w:rsidRPr="00433ABE" w14:paraId="3A33FF29" w14:textId="77777777" w:rsidTr="00415040">
        <w:trPr>
          <w:jc w:val="center"/>
          <w:ins w:id="241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83064" w14:textId="77777777" w:rsidR="00215964" w:rsidRPr="00433ABE" w:rsidRDefault="00215964" w:rsidP="00415040">
            <w:pPr>
              <w:pStyle w:val="TAL"/>
              <w:rPr>
                <w:ins w:id="2415" w:author="R&amp;S" w:date="2024-02-19T13:46:00Z"/>
                <w:color w:val="000000" w:themeColor="text1"/>
                <w:lang w:eastAsia="en-GB"/>
              </w:rPr>
            </w:pPr>
            <w:ins w:id="2416" w:author="R&amp;S" w:date="2024-02-19T13:46: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554AF6" w14:textId="77777777" w:rsidR="00215964" w:rsidRPr="00433ABE" w:rsidRDefault="00215964" w:rsidP="00415040">
            <w:pPr>
              <w:pStyle w:val="TAL"/>
              <w:rPr>
                <w:ins w:id="2417"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9A904" w14:textId="77777777" w:rsidR="00215964" w:rsidRPr="00433ABE" w:rsidRDefault="00215964" w:rsidP="00415040">
            <w:pPr>
              <w:pStyle w:val="TAL"/>
              <w:rPr>
                <w:ins w:id="2418" w:author="R&amp;S" w:date="2024-02-19T13:46: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45DCC9" w14:textId="77777777" w:rsidR="00215964" w:rsidRPr="00433ABE" w:rsidRDefault="00215964" w:rsidP="00415040">
            <w:pPr>
              <w:pStyle w:val="TAL"/>
              <w:rPr>
                <w:ins w:id="2419" w:author="R&amp;S" w:date="2024-02-19T13:46:00Z"/>
                <w:color w:val="000000" w:themeColor="text1"/>
              </w:rPr>
            </w:pPr>
          </w:p>
        </w:tc>
      </w:tr>
      <w:tr w:rsidR="00215964" w:rsidRPr="00433ABE" w14:paraId="093620FE" w14:textId="77777777" w:rsidTr="00415040">
        <w:trPr>
          <w:jc w:val="center"/>
          <w:ins w:id="242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9032" w14:textId="77777777" w:rsidR="00215964" w:rsidRPr="00433ABE" w:rsidRDefault="00215964" w:rsidP="00415040">
            <w:pPr>
              <w:pStyle w:val="TAL"/>
              <w:rPr>
                <w:ins w:id="2421" w:author="R&amp;S" w:date="2024-02-19T13:46:00Z"/>
                <w:color w:val="000000" w:themeColor="text1"/>
                <w:lang w:eastAsia="en-GB"/>
              </w:rPr>
            </w:pPr>
            <w:ins w:id="2422" w:author="R&amp;S" w:date="2024-02-19T13:46: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38D93C" w14:textId="77777777" w:rsidR="00215964" w:rsidRPr="00433ABE" w:rsidRDefault="00215964" w:rsidP="00415040">
            <w:pPr>
              <w:pStyle w:val="TAL"/>
              <w:rPr>
                <w:ins w:id="2423"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F28B11" w14:textId="77777777" w:rsidR="00215964" w:rsidRPr="00433ABE" w:rsidRDefault="00215964" w:rsidP="00415040">
            <w:pPr>
              <w:pStyle w:val="TAL"/>
              <w:rPr>
                <w:ins w:id="2424"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CDF4D3" w14:textId="77777777" w:rsidR="00215964" w:rsidRPr="00433ABE" w:rsidRDefault="00215964" w:rsidP="00415040">
            <w:pPr>
              <w:pStyle w:val="TAL"/>
              <w:rPr>
                <w:ins w:id="2425" w:author="R&amp;S" w:date="2024-02-19T13:46:00Z"/>
                <w:color w:val="000000" w:themeColor="text1"/>
                <w:lang w:eastAsia="en-GB"/>
              </w:rPr>
            </w:pPr>
          </w:p>
        </w:tc>
      </w:tr>
      <w:tr w:rsidR="00215964" w:rsidRPr="00433ABE" w14:paraId="6342F5EE" w14:textId="77777777" w:rsidTr="00415040">
        <w:trPr>
          <w:jc w:val="center"/>
          <w:ins w:id="242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9C57AF" w14:textId="77777777" w:rsidR="00215964" w:rsidRPr="00433ABE" w:rsidRDefault="00215964" w:rsidP="00415040">
            <w:pPr>
              <w:pStyle w:val="TAL"/>
              <w:rPr>
                <w:ins w:id="2427" w:author="R&amp;S" w:date="2024-02-19T13:46:00Z"/>
                <w:color w:val="000000" w:themeColor="text1"/>
                <w:lang w:eastAsia="en-GB"/>
              </w:rPr>
            </w:pPr>
            <w:ins w:id="2428" w:author="R&amp;S" w:date="2024-02-19T13:46: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DCC33F" w14:textId="77777777" w:rsidR="00215964" w:rsidRPr="00433ABE" w:rsidRDefault="00215964" w:rsidP="00415040">
            <w:pPr>
              <w:pStyle w:val="TAL"/>
              <w:rPr>
                <w:ins w:id="2429"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3B064D" w14:textId="77777777" w:rsidR="00215964" w:rsidRPr="00433ABE" w:rsidRDefault="00215964" w:rsidP="00415040">
            <w:pPr>
              <w:pStyle w:val="TAL"/>
              <w:rPr>
                <w:ins w:id="2430"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6D9D94" w14:textId="77777777" w:rsidR="00215964" w:rsidRPr="00433ABE" w:rsidRDefault="00215964" w:rsidP="00415040">
            <w:pPr>
              <w:rPr>
                <w:ins w:id="2431" w:author="R&amp;S" w:date="2024-02-19T13:46:00Z"/>
                <w:i/>
                <w:iCs/>
                <w:color w:val="000000" w:themeColor="text1"/>
                <w:lang w:eastAsia="en-GB"/>
              </w:rPr>
            </w:pPr>
          </w:p>
        </w:tc>
      </w:tr>
      <w:tr w:rsidR="00215964" w:rsidRPr="00433ABE" w14:paraId="78C91DCE" w14:textId="77777777" w:rsidTr="00415040">
        <w:trPr>
          <w:jc w:val="center"/>
          <w:ins w:id="243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18A06" w14:textId="77777777" w:rsidR="00215964" w:rsidRPr="00433ABE" w:rsidRDefault="00215964" w:rsidP="00415040">
            <w:pPr>
              <w:pStyle w:val="TAL"/>
              <w:rPr>
                <w:ins w:id="2433" w:author="R&amp;S" w:date="2024-02-19T13:46:00Z"/>
                <w:rFonts w:cs="Arial"/>
                <w:color w:val="000000" w:themeColor="text1"/>
                <w:szCs w:val="18"/>
                <w:lang w:eastAsia="en-GB"/>
              </w:rPr>
            </w:pPr>
            <w:ins w:id="2434" w:author="R&amp;S" w:date="2024-02-19T13:46: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78C47F" w14:textId="77777777" w:rsidR="00215964" w:rsidRPr="00433ABE" w:rsidRDefault="00215964" w:rsidP="00415040">
            <w:pPr>
              <w:pStyle w:val="TAL"/>
              <w:rPr>
                <w:ins w:id="2435" w:author="R&amp;S" w:date="2024-02-19T13:46:00Z"/>
                <w:color w:val="000000" w:themeColor="text1"/>
                <w:sz w:val="20"/>
              </w:rPr>
            </w:pPr>
            <w:ins w:id="2436" w:author="R&amp;S" w:date="2024-02-19T13:46:00Z">
              <w:r w:rsidRPr="00433ABE">
                <w:rPr>
                  <w:color w:val="000000" w:themeColor="text1"/>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171E72" w14:textId="77777777" w:rsidR="00215964" w:rsidRPr="00433ABE" w:rsidRDefault="00215964" w:rsidP="00415040">
            <w:pPr>
              <w:pStyle w:val="TAL"/>
              <w:rPr>
                <w:ins w:id="2437"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F7BAE1" w14:textId="77777777" w:rsidR="00215964" w:rsidRPr="00433ABE" w:rsidRDefault="00215964" w:rsidP="00415040">
            <w:pPr>
              <w:pStyle w:val="TAL"/>
              <w:rPr>
                <w:ins w:id="2438" w:author="R&amp;S" w:date="2024-02-19T13:46:00Z"/>
                <w:color w:val="000000" w:themeColor="text1"/>
                <w:lang w:eastAsia="en-GB"/>
              </w:rPr>
            </w:pPr>
          </w:p>
        </w:tc>
      </w:tr>
      <w:tr w:rsidR="00215964" w:rsidRPr="00433ABE" w14:paraId="64D4C56D" w14:textId="77777777" w:rsidTr="00415040">
        <w:trPr>
          <w:jc w:val="center"/>
          <w:ins w:id="243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96065" w14:textId="77777777" w:rsidR="00215964" w:rsidRPr="00433ABE" w:rsidRDefault="00215964" w:rsidP="00415040">
            <w:pPr>
              <w:pStyle w:val="TAL"/>
              <w:rPr>
                <w:ins w:id="2440" w:author="R&amp;S" w:date="2024-02-19T13:46:00Z"/>
                <w:color w:val="000000" w:themeColor="text1"/>
                <w:lang w:eastAsia="en-GB"/>
              </w:rPr>
            </w:pPr>
            <w:ins w:id="2441" w:author="R&amp;S" w:date="2024-02-19T13:46: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43E691" w14:textId="77777777" w:rsidR="00215964" w:rsidRPr="00433ABE" w:rsidRDefault="00215964" w:rsidP="00415040">
            <w:pPr>
              <w:pStyle w:val="TAL"/>
              <w:rPr>
                <w:ins w:id="2442" w:author="R&amp;S" w:date="2024-02-19T13:46:00Z"/>
                <w:color w:val="000000" w:themeColor="text1"/>
              </w:rPr>
            </w:pPr>
            <w:ins w:id="2443" w:author="R&amp;S" w:date="2024-02-19T13:46:00Z">
              <w:r w:rsidRPr="00433ABE">
                <w:rPr>
                  <w:color w:val="000000" w:themeColor="text1"/>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F14DC0" w14:textId="77777777" w:rsidR="00215964" w:rsidRPr="00433ABE" w:rsidRDefault="00215964" w:rsidP="00415040">
            <w:pPr>
              <w:pStyle w:val="TAL"/>
              <w:rPr>
                <w:ins w:id="2444"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408901" w14:textId="77777777" w:rsidR="00215964" w:rsidRPr="00433ABE" w:rsidRDefault="00215964" w:rsidP="00415040">
            <w:pPr>
              <w:pStyle w:val="TAL"/>
              <w:rPr>
                <w:ins w:id="2445" w:author="R&amp;S" w:date="2024-02-19T13:46:00Z"/>
                <w:color w:val="000000" w:themeColor="text1"/>
                <w:lang w:eastAsia="en-GB"/>
              </w:rPr>
            </w:pPr>
          </w:p>
        </w:tc>
      </w:tr>
      <w:tr w:rsidR="00215964" w:rsidRPr="00433ABE" w14:paraId="0DB37EDE" w14:textId="77777777" w:rsidTr="00415040">
        <w:trPr>
          <w:jc w:val="center"/>
          <w:ins w:id="244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6CD2C" w14:textId="77777777" w:rsidR="00215964" w:rsidRPr="00433ABE" w:rsidRDefault="00215964" w:rsidP="00415040">
            <w:pPr>
              <w:pStyle w:val="TAL"/>
              <w:rPr>
                <w:ins w:id="2447" w:author="R&amp;S" w:date="2024-02-19T13:46:00Z"/>
                <w:color w:val="000000" w:themeColor="text1"/>
                <w:lang w:eastAsia="en-GB"/>
              </w:rPr>
            </w:pPr>
            <w:ins w:id="2448" w:author="R&amp;S" w:date="2024-02-19T13:46: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71A0461" w14:textId="77777777" w:rsidR="00215964" w:rsidRPr="00433ABE" w:rsidRDefault="00215964" w:rsidP="00415040">
            <w:pPr>
              <w:pStyle w:val="TAL"/>
              <w:rPr>
                <w:ins w:id="2449" w:author="R&amp;S" w:date="2024-02-19T13:46:00Z"/>
                <w:color w:val="000000" w:themeColor="text1"/>
              </w:rPr>
            </w:pPr>
            <w:ins w:id="2450" w:author="R&amp;S" w:date="2024-02-19T13:46:00Z">
              <w:r w:rsidRPr="00433ABE">
                <w:rPr>
                  <w:color w:val="000000" w:themeColor="text1"/>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26A63A" w14:textId="77777777" w:rsidR="00215964" w:rsidRPr="00433ABE" w:rsidRDefault="00215964" w:rsidP="00415040">
            <w:pPr>
              <w:pStyle w:val="TAL"/>
              <w:rPr>
                <w:ins w:id="2451"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C3C042" w14:textId="77777777" w:rsidR="00215964" w:rsidRPr="00433ABE" w:rsidRDefault="00215964" w:rsidP="00415040">
            <w:pPr>
              <w:pStyle w:val="TAL"/>
              <w:rPr>
                <w:ins w:id="2452" w:author="R&amp;S" w:date="2024-02-19T13:46:00Z"/>
                <w:color w:val="000000" w:themeColor="text1"/>
                <w:lang w:eastAsia="en-GB"/>
              </w:rPr>
            </w:pPr>
          </w:p>
        </w:tc>
      </w:tr>
      <w:tr w:rsidR="00215964" w:rsidRPr="00433ABE" w14:paraId="6792942F" w14:textId="77777777" w:rsidTr="00415040">
        <w:trPr>
          <w:jc w:val="center"/>
          <w:ins w:id="245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6CACA" w14:textId="77777777" w:rsidR="00215964" w:rsidRPr="00433ABE" w:rsidRDefault="00215964" w:rsidP="00415040">
            <w:pPr>
              <w:pStyle w:val="TAL"/>
              <w:rPr>
                <w:ins w:id="2454" w:author="R&amp;S" w:date="2024-02-19T13:46:00Z"/>
                <w:color w:val="000000" w:themeColor="text1"/>
                <w:lang w:eastAsia="en-GB"/>
              </w:rPr>
            </w:pPr>
            <w:ins w:id="2455" w:author="R&amp;S" w:date="2024-02-19T13:46: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6E6D72" w14:textId="77777777" w:rsidR="00215964" w:rsidRPr="00433ABE" w:rsidRDefault="00215964" w:rsidP="00415040">
            <w:pPr>
              <w:pStyle w:val="TAL"/>
              <w:rPr>
                <w:ins w:id="2456" w:author="R&amp;S" w:date="2024-02-19T13:46:00Z"/>
                <w:color w:val="000000" w:themeColor="text1"/>
              </w:rPr>
            </w:pPr>
            <w:ins w:id="2457" w:author="R&amp;S" w:date="2024-02-19T13:46:00Z">
              <w:r w:rsidRPr="00433ABE">
                <w:rPr>
                  <w:color w:val="000000" w:themeColor="text1"/>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95B86" w14:textId="77777777" w:rsidR="00215964" w:rsidRPr="00433ABE" w:rsidRDefault="00215964" w:rsidP="00415040">
            <w:pPr>
              <w:pStyle w:val="TAL"/>
              <w:rPr>
                <w:ins w:id="2458"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8E47F" w14:textId="77777777" w:rsidR="00215964" w:rsidRPr="00433ABE" w:rsidRDefault="00215964" w:rsidP="00415040">
            <w:pPr>
              <w:pStyle w:val="TAL"/>
              <w:rPr>
                <w:ins w:id="2459" w:author="R&amp;S" w:date="2024-02-19T13:46:00Z"/>
                <w:color w:val="000000" w:themeColor="text1"/>
                <w:lang w:eastAsia="en-GB"/>
              </w:rPr>
            </w:pPr>
          </w:p>
        </w:tc>
      </w:tr>
      <w:tr w:rsidR="00215964" w:rsidRPr="00433ABE" w14:paraId="7CBED6D0" w14:textId="77777777" w:rsidTr="00415040">
        <w:trPr>
          <w:jc w:val="center"/>
          <w:ins w:id="246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4BBAD1" w14:textId="77777777" w:rsidR="00215964" w:rsidRPr="00433ABE" w:rsidRDefault="00215964" w:rsidP="00415040">
            <w:pPr>
              <w:pStyle w:val="TAL"/>
              <w:rPr>
                <w:ins w:id="2461" w:author="R&amp;S" w:date="2024-02-19T13:46:00Z"/>
                <w:color w:val="000000" w:themeColor="text1"/>
                <w:lang w:eastAsia="en-GB"/>
              </w:rPr>
            </w:pPr>
            <w:ins w:id="2462" w:author="R&amp;S" w:date="2024-02-19T13:46: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4AEBC5" w14:textId="77777777" w:rsidR="00215964" w:rsidRPr="00433ABE" w:rsidRDefault="00215964" w:rsidP="00415040">
            <w:pPr>
              <w:pStyle w:val="TAL"/>
              <w:rPr>
                <w:ins w:id="2463" w:author="R&amp;S" w:date="2024-02-19T13:46:00Z"/>
                <w:color w:val="000000" w:themeColor="text1"/>
              </w:rPr>
            </w:pPr>
            <w:ins w:id="2464" w:author="R&amp;S" w:date="2024-02-19T13:46:00Z">
              <w:r w:rsidRPr="00433ABE">
                <w:rPr>
                  <w:color w:val="000000" w:themeColor="text1"/>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43CA8C" w14:textId="77777777" w:rsidR="00215964" w:rsidRPr="00433ABE" w:rsidRDefault="00215964" w:rsidP="00415040">
            <w:pPr>
              <w:pStyle w:val="TAL"/>
              <w:rPr>
                <w:ins w:id="2465"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E1881" w14:textId="77777777" w:rsidR="00215964" w:rsidRPr="00433ABE" w:rsidRDefault="00215964" w:rsidP="00415040">
            <w:pPr>
              <w:pStyle w:val="TAL"/>
              <w:rPr>
                <w:ins w:id="2466" w:author="R&amp;S" w:date="2024-02-19T13:46:00Z"/>
                <w:color w:val="000000" w:themeColor="text1"/>
                <w:lang w:eastAsia="en-GB"/>
              </w:rPr>
            </w:pPr>
          </w:p>
        </w:tc>
      </w:tr>
      <w:tr w:rsidR="00215964" w:rsidRPr="00433ABE" w14:paraId="1FC4F1E3" w14:textId="77777777" w:rsidTr="00415040">
        <w:trPr>
          <w:jc w:val="center"/>
          <w:ins w:id="246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3F47B" w14:textId="77777777" w:rsidR="00215964" w:rsidRPr="00433ABE" w:rsidRDefault="00215964" w:rsidP="00415040">
            <w:pPr>
              <w:pStyle w:val="TAL"/>
              <w:rPr>
                <w:ins w:id="2468" w:author="R&amp;S" w:date="2024-02-19T13:46:00Z"/>
                <w:color w:val="000000" w:themeColor="text1"/>
                <w:lang w:eastAsia="en-GB"/>
              </w:rPr>
            </w:pPr>
            <w:ins w:id="2469" w:author="R&amp;S" w:date="2024-02-19T13:46: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06E389" w14:textId="77777777" w:rsidR="00215964" w:rsidRPr="00433ABE" w:rsidRDefault="00215964" w:rsidP="00415040">
            <w:pPr>
              <w:pStyle w:val="TAL"/>
              <w:rPr>
                <w:ins w:id="2470" w:author="R&amp;S" w:date="2024-02-19T13:46:00Z"/>
                <w:color w:val="000000" w:themeColor="text1"/>
              </w:rPr>
            </w:pPr>
            <w:ins w:id="2471" w:author="R&amp;S" w:date="2024-02-19T13:46:00Z">
              <w:r w:rsidRPr="00433ABE">
                <w:rPr>
                  <w:color w:val="000000" w:themeColor="text1"/>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53B1DF" w14:textId="77777777" w:rsidR="00215964" w:rsidRPr="00433ABE" w:rsidRDefault="00215964" w:rsidP="00415040">
            <w:pPr>
              <w:pStyle w:val="TAL"/>
              <w:rPr>
                <w:ins w:id="2472"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B8D35" w14:textId="77777777" w:rsidR="00215964" w:rsidRPr="00433ABE" w:rsidRDefault="00215964" w:rsidP="00415040">
            <w:pPr>
              <w:pStyle w:val="TAL"/>
              <w:rPr>
                <w:ins w:id="2473" w:author="R&amp;S" w:date="2024-02-19T13:46:00Z"/>
                <w:color w:val="000000" w:themeColor="text1"/>
                <w:lang w:eastAsia="en-GB"/>
              </w:rPr>
            </w:pPr>
          </w:p>
        </w:tc>
      </w:tr>
      <w:tr w:rsidR="00215964" w:rsidRPr="00433ABE" w14:paraId="1D00DCF6" w14:textId="77777777" w:rsidTr="00415040">
        <w:trPr>
          <w:jc w:val="center"/>
          <w:ins w:id="247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05DD1" w14:textId="77777777" w:rsidR="00215964" w:rsidRPr="00433ABE" w:rsidRDefault="00215964" w:rsidP="00415040">
            <w:pPr>
              <w:pStyle w:val="TAL"/>
              <w:rPr>
                <w:ins w:id="2475" w:author="R&amp;S" w:date="2024-02-19T13:46:00Z"/>
                <w:color w:val="000000" w:themeColor="text1"/>
                <w:lang w:eastAsia="en-GB"/>
              </w:rPr>
            </w:pPr>
            <w:ins w:id="2476" w:author="R&amp;S" w:date="2024-02-19T13:46: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9BF84A" w14:textId="77777777" w:rsidR="00215964" w:rsidRPr="00433ABE" w:rsidRDefault="00215964" w:rsidP="00415040">
            <w:pPr>
              <w:pStyle w:val="TAL"/>
              <w:rPr>
                <w:ins w:id="2477"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0EECC" w14:textId="77777777" w:rsidR="00215964" w:rsidRPr="00433ABE" w:rsidRDefault="00215964" w:rsidP="00415040">
            <w:pPr>
              <w:pStyle w:val="TAL"/>
              <w:rPr>
                <w:ins w:id="2478"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5DFA0" w14:textId="77777777" w:rsidR="00215964" w:rsidRPr="00433ABE" w:rsidRDefault="00215964" w:rsidP="00415040">
            <w:pPr>
              <w:pStyle w:val="TAL"/>
              <w:rPr>
                <w:ins w:id="2479" w:author="R&amp;S" w:date="2024-02-19T13:46:00Z"/>
                <w:color w:val="000000" w:themeColor="text1"/>
                <w:lang w:eastAsia="en-GB"/>
              </w:rPr>
            </w:pPr>
          </w:p>
        </w:tc>
      </w:tr>
      <w:tr w:rsidR="00AB50E9" w:rsidRPr="00433ABE" w14:paraId="06DE750C" w14:textId="77777777" w:rsidTr="008B49DA">
        <w:trPr>
          <w:jc w:val="center"/>
          <w:ins w:id="2480"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DD4B4" w14:textId="77777777" w:rsidR="00AB50E9" w:rsidRPr="00433ABE" w:rsidRDefault="00AB50E9" w:rsidP="008B49DA">
            <w:pPr>
              <w:pStyle w:val="TAL"/>
              <w:rPr>
                <w:ins w:id="2481" w:author="R&amp;S" w:date="2024-02-27T08:01:00Z"/>
                <w:color w:val="000000" w:themeColor="text1"/>
                <w:lang w:eastAsia="en-GB"/>
              </w:rPr>
            </w:pPr>
            <w:ins w:id="2482" w:author="R&amp;S" w:date="2024-02-27T08:01: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65BE95" w14:textId="77777777" w:rsidR="00AB50E9" w:rsidRPr="00433ABE" w:rsidRDefault="00AB50E9" w:rsidP="008B49DA">
            <w:pPr>
              <w:pStyle w:val="TAL"/>
              <w:rPr>
                <w:ins w:id="2483"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D0EA6" w14:textId="77777777" w:rsidR="00AB50E9" w:rsidRPr="00433ABE" w:rsidRDefault="00AB50E9" w:rsidP="008B49DA">
            <w:pPr>
              <w:pStyle w:val="TAL"/>
              <w:rPr>
                <w:ins w:id="2484"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38032C" w14:textId="77777777" w:rsidR="00AB50E9" w:rsidRPr="00433ABE" w:rsidRDefault="00AB50E9" w:rsidP="008B49DA">
            <w:pPr>
              <w:pStyle w:val="TAL"/>
              <w:rPr>
                <w:ins w:id="2485" w:author="R&amp;S" w:date="2024-02-27T08:01:00Z"/>
                <w:color w:val="000000" w:themeColor="text1"/>
                <w:lang w:eastAsia="en-GB"/>
              </w:rPr>
            </w:pPr>
          </w:p>
        </w:tc>
      </w:tr>
      <w:tr w:rsidR="00AB50E9" w:rsidRPr="00433ABE" w14:paraId="63651C18" w14:textId="77777777" w:rsidTr="008B49DA">
        <w:trPr>
          <w:jc w:val="center"/>
          <w:ins w:id="2486"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ABE82F" w14:textId="77777777" w:rsidR="00AB50E9" w:rsidRPr="00433ABE" w:rsidRDefault="00AB50E9" w:rsidP="008B49DA">
            <w:pPr>
              <w:pStyle w:val="TAL"/>
              <w:rPr>
                <w:ins w:id="2487" w:author="R&amp;S" w:date="2024-02-27T08:01:00Z"/>
                <w:color w:val="000000" w:themeColor="text1"/>
                <w:lang w:eastAsia="en-GB"/>
              </w:rPr>
            </w:pPr>
            <w:ins w:id="2488" w:author="R&amp;S" w:date="2024-02-27T08:01: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F73E4D" w14:textId="77777777" w:rsidR="00AB50E9" w:rsidRPr="00433ABE" w:rsidRDefault="00AB50E9" w:rsidP="008B49DA">
            <w:pPr>
              <w:pStyle w:val="TAL"/>
              <w:rPr>
                <w:ins w:id="2489"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1DC0C1" w14:textId="77777777" w:rsidR="00AB50E9" w:rsidRPr="00433ABE" w:rsidRDefault="00AB50E9" w:rsidP="008B49DA">
            <w:pPr>
              <w:pStyle w:val="TAL"/>
              <w:rPr>
                <w:ins w:id="2490"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8691B" w14:textId="77777777" w:rsidR="00AB50E9" w:rsidRPr="00433ABE" w:rsidRDefault="00AB50E9" w:rsidP="008B49DA">
            <w:pPr>
              <w:pStyle w:val="TAL"/>
              <w:rPr>
                <w:ins w:id="2491" w:author="R&amp;S" w:date="2024-02-27T08:01:00Z"/>
                <w:color w:val="000000" w:themeColor="text1"/>
                <w:lang w:eastAsia="en-GB"/>
              </w:rPr>
            </w:pPr>
          </w:p>
        </w:tc>
      </w:tr>
      <w:tr w:rsidR="00AB50E9" w:rsidRPr="00433ABE" w14:paraId="121964A2" w14:textId="77777777" w:rsidTr="008B49DA">
        <w:trPr>
          <w:jc w:val="center"/>
          <w:ins w:id="2492"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3B9D5" w14:textId="77777777" w:rsidR="00AB50E9" w:rsidRPr="00433ABE" w:rsidRDefault="00AB50E9" w:rsidP="008B49DA">
            <w:pPr>
              <w:pStyle w:val="TAL"/>
              <w:rPr>
                <w:ins w:id="2493" w:author="R&amp;S" w:date="2024-02-27T08:01:00Z"/>
                <w:color w:val="000000" w:themeColor="text1"/>
                <w:lang w:eastAsia="en-GB"/>
              </w:rPr>
            </w:pPr>
            <w:ins w:id="2494" w:author="R&amp;S" w:date="2024-02-27T08:01: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2CF68B" w14:textId="77777777" w:rsidR="00AB50E9" w:rsidRPr="00433ABE" w:rsidRDefault="00AB50E9" w:rsidP="008B49DA">
            <w:pPr>
              <w:pStyle w:val="TAL"/>
              <w:rPr>
                <w:ins w:id="2495" w:author="R&amp;S" w:date="2024-02-27T08:0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B2E5A" w14:textId="77777777" w:rsidR="00AB50E9" w:rsidRPr="00433ABE" w:rsidRDefault="00AB50E9" w:rsidP="008B49DA">
            <w:pPr>
              <w:pStyle w:val="TAL"/>
              <w:rPr>
                <w:ins w:id="2496" w:author="R&amp;S" w:date="2024-02-27T08:0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2E1646" w14:textId="77777777" w:rsidR="00AB50E9" w:rsidRPr="00433ABE" w:rsidRDefault="00AB50E9" w:rsidP="008B49DA">
            <w:pPr>
              <w:pStyle w:val="TAL"/>
              <w:rPr>
                <w:ins w:id="2497" w:author="R&amp;S" w:date="2024-02-27T08:01:00Z"/>
                <w:color w:val="000000" w:themeColor="text1"/>
                <w:lang w:eastAsia="en-GB"/>
              </w:rPr>
            </w:pPr>
          </w:p>
        </w:tc>
      </w:tr>
      <w:tr w:rsidR="00215964" w:rsidRPr="00433ABE" w14:paraId="657BC70F" w14:textId="77777777" w:rsidTr="00415040">
        <w:trPr>
          <w:jc w:val="center"/>
          <w:ins w:id="2498"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529890E" w14:textId="77777777" w:rsidR="00215964" w:rsidRPr="00433ABE" w:rsidRDefault="00215964" w:rsidP="00415040">
            <w:pPr>
              <w:pStyle w:val="TAN"/>
              <w:rPr>
                <w:ins w:id="2499" w:author="R&amp;S" w:date="2024-02-19T13:46:00Z"/>
                <w:color w:val="000000" w:themeColor="text1"/>
                <w:lang w:val="en-US"/>
              </w:rPr>
            </w:pPr>
            <w:ins w:id="2500" w:author="R&amp;S" w:date="2024-02-19T13:46:00Z">
              <w:r w:rsidRPr="00433ABE">
                <w:rPr>
                  <w:color w:val="000000" w:themeColor="text1"/>
                </w:rPr>
                <w:t>NOTE 1: Satellite-UE elevation angle equal to 169.97 degrees, one-way delay equal to 6.60 ms and Doppler equal to -22.62 ppm.</w:t>
              </w:r>
            </w:ins>
          </w:p>
        </w:tc>
      </w:tr>
    </w:tbl>
    <w:p w14:paraId="589076A5" w14:textId="77777777" w:rsidR="00215964" w:rsidRPr="00433ABE" w:rsidRDefault="00215964" w:rsidP="00215964">
      <w:pPr>
        <w:ind w:left="720"/>
        <w:rPr>
          <w:ins w:id="2501" w:author="R&amp;S" w:date="2024-02-19T13:46:00Z"/>
        </w:rPr>
      </w:pPr>
    </w:p>
    <w:p w14:paraId="46695F22" w14:textId="560F667F" w:rsidR="00215964" w:rsidRPr="00433ABE" w:rsidRDefault="00215964" w:rsidP="00215964">
      <w:pPr>
        <w:pStyle w:val="TH"/>
        <w:rPr>
          <w:ins w:id="2502" w:author="R&amp;S" w:date="2024-02-19T13:46:00Z"/>
          <w:b w:val="0"/>
          <w:color w:val="000000" w:themeColor="text1"/>
          <w:sz w:val="22"/>
          <w:szCs w:val="22"/>
        </w:rPr>
      </w:pPr>
      <w:ins w:id="2503" w:author="R&amp;S" w:date="2024-02-19T13:46:00Z">
        <w:r w:rsidRPr="00433ABE">
          <w:rPr>
            <w:color w:val="000000" w:themeColor="text1"/>
            <w:lang w:eastAsia="en-GB"/>
          </w:rPr>
          <w:t xml:space="preserve">Table </w:t>
        </w:r>
      </w:ins>
      <w:ins w:id="2504" w:author="R&amp;S" w:date="2024-02-19T13:48:00Z">
        <w:r w:rsidRPr="00433ABE">
          <w:rPr>
            <w:color w:val="000000" w:themeColor="text1"/>
            <w:lang w:eastAsia="en-GB"/>
          </w:rPr>
          <w:t>6.4B.1</w:t>
        </w:r>
      </w:ins>
      <w:ins w:id="2505" w:author="R&amp;S" w:date="2024-02-29T08:35:00Z">
        <w:r w:rsidR="00CC3456" w:rsidRPr="00433ABE">
          <w:rPr>
            <w:color w:val="000000" w:themeColor="text1"/>
            <w:lang w:eastAsia="en-GB"/>
            <w:rPrChange w:id="2506" w:author="R&amp;S" w:date="2024-02-29T08:35:00Z">
              <w:rPr>
                <w:color w:val="000000" w:themeColor="text1"/>
                <w:highlight w:val="yellow"/>
                <w:lang w:eastAsia="en-GB"/>
              </w:rPr>
            </w:rPrChange>
          </w:rPr>
          <w:t>_2</w:t>
        </w:r>
      </w:ins>
      <w:ins w:id="2507" w:author="R&amp;S" w:date="2024-02-19T13:46:00Z">
        <w:r w:rsidRPr="00433ABE">
          <w:rPr>
            <w:color w:val="000000" w:themeColor="text1"/>
            <w:lang w:eastAsia="en-GB"/>
          </w:rPr>
          <w:t>.4.3-3:</w:t>
        </w:r>
        <w:r w:rsidRPr="00433ABE">
          <w:rPr>
            <w:b w:val="0"/>
            <w:bCs/>
            <w:color w:val="000000" w:themeColor="text1"/>
            <w:lang w:eastAsia="en-GB"/>
          </w:rPr>
          <w:t xml:space="preserve"> </w:t>
        </w:r>
        <w:r w:rsidRPr="00433ABE">
          <w:rPr>
            <w:color w:val="000000" w:themeColor="text1"/>
          </w:rPr>
          <w:t>SystemInformationBlockType31-NB – NB-IoT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433ABE" w14:paraId="0CDCE793" w14:textId="77777777" w:rsidTr="00415040">
        <w:trPr>
          <w:jc w:val="center"/>
          <w:ins w:id="2508"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36455" w14:textId="41777ACC" w:rsidR="00215964" w:rsidRPr="00433ABE" w:rsidRDefault="00215964" w:rsidP="00415040">
            <w:pPr>
              <w:pStyle w:val="TAH"/>
              <w:jc w:val="left"/>
              <w:rPr>
                <w:ins w:id="2509" w:author="R&amp;S" w:date="2024-02-19T13:46:00Z"/>
                <w:b w:val="0"/>
                <w:bCs/>
                <w:color w:val="000000" w:themeColor="text1"/>
                <w:szCs w:val="18"/>
                <w:lang w:eastAsia="en-GB"/>
              </w:rPr>
            </w:pPr>
            <w:ins w:id="2510" w:author="R&amp;S" w:date="2024-02-19T13:46:00Z">
              <w:r w:rsidRPr="00433ABE">
                <w:rPr>
                  <w:b w:val="0"/>
                  <w:bCs/>
                  <w:color w:val="000000" w:themeColor="text1"/>
                  <w:lang w:eastAsia="en-GB"/>
                </w:rPr>
                <w:t xml:space="preserve">Derivation Path: TS 36.508 </w:t>
              </w:r>
            </w:ins>
            <w:ins w:id="2511" w:author="R&amp;S" w:date="2024-02-29T08:35:00Z">
              <w:r w:rsidR="00CC3456" w:rsidRPr="00433ABE">
                <w:rPr>
                  <w:b w:val="0"/>
                  <w:bCs/>
                  <w:color w:val="000000" w:themeColor="text1"/>
                  <w:lang w:eastAsia="en-GB"/>
                  <w:rPrChange w:id="2512" w:author="R&amp;S" w:date="2024-02-29T08:36:00Z">
                    <w:rPr>
                      <w:b w:val="0"/>
                      <w:bCs/>
                      <w:color w:val="000000" w:themeColor="text1"/>
                      <w:highlight w:val="yellow"/>
                      <w:lang w:eastAsia="en-GB"/>
                    </w:rPr>
                  </w:rPrChange>
                </w:rPr>
                <w:t>[12]</w:t>
              </w:r>
              <w:r w:rsidR="00CC3456" w:rsidRPr="00433ABE">
                <w:rPr>
                  <w:b w:val="0"/>
                  <w:bCs/>
                  <w:color w:val="000000" w:themeColor="text1"/>
                  <w:lang w:eastAsia="en-GB"/>
                </w:rPr>
                <w:t xml:space="preserve"> </w:t>
              </w:r>
            </w:ins>
            <w:ins w:id="2513" w:author="R&amp;S" w:date="2024-02-19T13:46:00Z">
              <w:r w:rsidRPr="00433ABE">
                <w:rPr>
                  <w:b w:val="0"/>
                  <w:bCs/>
                  <w:color w:val="000000" w:themeColor="text1"/>
                  <w:lang w:eastAsia="en-GB"/>
                </w:rPr>
                <w:t xml:space="preserve">Table </w:t>
              </w:r>
              <w:r w:rsidRPr="00433ABE">
                <w:rPr>
                  <w:b w:val="0"/>
                  <w:bCs/>
                  <w:color w:val="000000" w:themeColor="text1"/>
                </w:rPr>
                <w:t xml:space="preserve">8.2.2.1.3-1 </w:t>
              </w:r>
            </w:ins>
          </w:p>
        </w:tc>
      </w:tr>
      <w:tr w:rsidR="00215964" w:rsidRPr="00433ABE" w14:paraId="62896747" w14:textId="77777777" w:rsidTr="00415040">
        <w:trPr>
          <w:jc w:val="center"/>
          <w:ins w:id="251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CABF3" w14:textId="77777777" w:rsidR="00215964" w:rsidRPr="00433ABE" w:rsidRDefault="00215964" w:rsidP="00415040">
            <w:pPr>
              <w:pStyle w:val="TAH"/>
              <w:rPr>
                <w:ins w:id="2515" w:author="R&amp;S" w:date="2024-02-19T13:46:00Z"/>
                <w:bCs/>
                <w:color w:val="000000" w:themeColor="text1"/>
                <w:sz w:val="20"/>
                <w:lang w:eastAsia="en-GB"/>
              </w:rPr>
            </w:pPr>
            <w:ins w:id="2516" w:author="R&amp;S" w:date="2024-02-19T13:46:00Z">
              <w:r w:rsidRPr="00433ABE">
                <w:rPr>
                  <w:color w:val="000000" w:themeColor="text1"/>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4D4FF0" w14:textId="77777777" w:rsidR="00215964" w:rsidRPr="00433ABE" w:rsidRDefault="00215964" w:rsidP="00415040">
            <w:pPr>
              <w:pStyle w:val="TAH"/>
              <w:rPr>
                <w:ins w:id="2517" w:author="R&amp;S" w:date="2024-02-19T13:46:00Z"/>
                <w:color w:val="000000" w:themeColor="text1"/>
                <w:lang w:eastAsia="en-GB"/>
              </w:rPr>
            </w:pPr>
            <w:ins w:id="2518" w:author="R&amp;S" w:date="2024-02-19T13:46:00Z">
              <w:r w:rsidRPr="00433ABE">
                <w:rPr>
                  <w:color w:val="000000" w:themeColor="text1"/>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068AE" w14:textId="77777777" w:rsidR="00215964" w:rsidRPr="00433ABE" w:rsidRDefault="00215964" w:rsidP="00415040">
            <w:pPr>
              <w:pStyle w:val="TAH"/>
              <w:rPr>
                <w:ins w:id="2519" w:author="R&amp;S" w:date="2024-02-19T13:46:00Z"/>
                <w:color w:val="000000" w:themeColor="text1"/>
                <w:lang w:eastAsia="en-GB"/>
              </w:rPr>
            </w:pPr>
            <w:ins w:id="2520" w:author="R&amp;S" w:date="2024-02-19T13:46:00Z">
              <w:r w:rsidRPr="00433ABE">
                <w:rPr>
                  <w:color w:val="000000" w:themeColor="text1"/>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CA16B" w14:textId="77777777" w:rsidR="00215964" w:rsidRPr="00433ABE" w:rsidRDefault="00215964" w:rsidP="00415040">
            <w:pPr>
              <w:pStyle w:val="TAH"/>
              <w:rPr>
                <w:ins w:id="2521" w:author="R&amp;S" w:date="2024-02-19T13:46:00Z"/>
                <w:color w:val="000000" w:themeColor="text1"/>
                <w:lang w:eastAsia="en-GB"/>
              </w:rPr>
            </w:pPr>
            <w:ins w:id="2522" w:author="R&amp;S" w:date="2024-02-19T13:46:00Z">
              <w:r w:rsidRPr="00433ABE">
                <w:rPr>
                  <w:color w:val="000000" w:themeColor="text1"/>
                  <w:lang w:eastAsia="en-GB"/>
                </w:rPr>
                <w:t>Condition</w:t>
              </w:r>
            </w:ins>
          </w:p>
        </w:tc>
      </w:tr>
      <w:tr w:rsidR="00215964" w:rsidRPr="00433ABE" w14:paraId="4CDF9E0C" w14:textId="77777777" w:rsidTr="00415040">
        <w:trPr>
          <w:jc w:val="center"/>
          <w:ins w:id="252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BEDBA" w14:textId="77777777" w:rsidR="00215964" w:rsidRPr="00433ABE" w:rsidRDefault="00215964" w:rsidP="00415040">
            <w:pPr>
              <w:pStyle w:val="TAL"/>
              <w:rPr>
                <w:ins w:id="2524" w:author="R&amp;S" w:date="2024-02-19T13:46:00Z"/>
                <w:color w:val="000000" w:themeColor="text1"/>
                <w:lang w:eastAsia="en-GB"/>
              </w:rPr>
            </w:pPr>
            <w:ins w:id="2525" w:author="R&amp;S" w:date="2024-02-19T13:46:00Z">
              <w:r w:rsidRPr="00433ABE">
                <w:rPr>
                  <w:color w:val="000000" w:themeColor="text1"/>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EBD7BB" w14:textId="77777777" w:rsidR="00215964" w:rsidRPr="00433ABE" w:rsidRDefault="00215964" w:rsidP="00415040">
            <w:pPr>
              <w:pStyle w:val="TAL"/>
              <w:rPr>
                <w:ins w:id="2526"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FEEA2" w14:textId="77777777" w:rsidR="00215964" w:rsidRPr="00433ABE" w:rsidRDefault="00215964" w:rsidP="00415040">
            <w:pPr>
              <w:pStyle w:val="TAL"/>
              <w:rPr>
                <w:ins w:id="2527" w:author="R&amp;S" w:date="2024-02-19T13:46:00Z"/>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32A48D" w14:textId="77777777" w:rsidR="00215964" w:rsidRPr="00433ABE" w:rsidRDefault="00215964" w:rsidP="00415040">
            <w:pPr>
              <w:pStyle w:val="TAL"/>
              <w:rPr>
                <w:ins w:id="2528" w:author="R&amp;S" w:date="2024-02-19T13:46:00Z"/>
                <w:color w:val="000000" w:themeColor="text1"/>
                <w:lang w:eastAsia="en-GB"/>
              </w:rPr>
            </w:pPr>
          </w:p>
        </w:tc>
      </w:tr>
      <w:tr w:rsidR="00215964" w:rsidRPr="00433ABE" w14:paraId="12276C1C" w14:textId="77777777" w:rsidTr="00415040">
        <w:trPr>
          <w:jc w:val="center"/>
          <w:ins w:id="252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F109F" w14:textId="77777777" w:rsidR="00215964" w:rsidRPr="00433ABE" w:rsidRDefault="00215964" w:rsidP="00415040">
            <w:pPr>
              <w:pStyle w:val="TAL"/>
              <w:rPr>
                <w:ins w:id="2530" w:author="R&amp;S" w:date="2024-02-19T13:46:00Z"/>
                <w:color w:val="000000" w:themeColor="text1"/>
                <w:lang w:eastAsia="en-GB"/>
              </w:rPr>
            </w:pPr>
            <w:ins w:id="2531" w:author="R&amp;S" w:date="2024-02-19T13:46:00Z">
              <w:r w:rsidRPr="00433ABE">
                <w:rPr>
                  <w:color w:val="000000" w:themeColor="text1"/>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ED6A91" w14:textId="77777777" w:rsidR="00215964" w:rsidRPr="00433ABE" w:rsidRDefault="00215964" w:rsidP="00415040">
            <w:pPr>
              <w:pStyle w:val="TAL"/>
              <w:rPr>
                <w:ins w:id="2532"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E2F77" w14:textId="77777777" w:rsidR="00215964" w:rsidRPr="00433ABE" w:rsidRDefault="00215964" w:rsidP="00415040">
            <w:pPr>
              <w:pStyle w:val="TAL"/>
              <w:rPr>
                <w:ins w:id="2533" w:author="R&amp;S" w:date="2024-02-19T13:46:00Z"/>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FCC8F" w14:textId="77777777" w:rsidR="00215964" w:rsidRPr="00433ABE" w:rsidRDefault="00215964" w:rsidP="00415040">
            <w:pPr>
              <w:pStyle w:val="TAL"/>
              <w:rPr>
                <w:ins w:id="2534" w:author="R&amp;S" w:date="2024-02-19T13:46:00Z"/>
                <w:color w:val="000000" w:themeColor="text1"/>
              </w:rPr>
            </w:pPr>
          </w:p>
        </w:tc>
      </w:tr>
      <w:tr w:rsidR="00215964" w:rsidRPr="00433ABE" w14:paraId="2800605E" w14:textId="77777777" w:rsidTr="00415040">
        <w:trPr>
          <w:jc w:val="center"/>
          <w:ins w:id="253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6B1FDA" w14:textId="77777777" w:rsidR="00215964" w:rsidRPr="00433ABE" w:rsidRDefault="00215964" w:rsidP="00415040">
            <w:pPr>
              <w:pStyle w:val="TAL"/>
              <w:rPr>
                <w:ins w:id="2536" w:author="R&amp;S" w:date="2024-02-19T13:46:00Z"/>
                <w:color w:val="000000" w:themeColor="text1"/>
                <w:lang w:eastAsia="en-GB"/>
              </w:rPr>
            </w:pPr>
            <w:ins w:id="2537" w:author="R&amp;S" w:date="2024-02-19T13:46:00Z">
              <w:r w:rsidRPr="00433ABE">
                <w:rPr>
                  <w:color w:val="000000" w:themeColor="text1"/>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B1B214" w14:textId="77777777" w:rsidR="00215964" w:rsidRPr="00433ABE" w:rsidRDefault="00215964" w:rsidP="00415040">
            <w:pPr>
              <w:pStyle w:val="TAL"/>
              <w:rPr>
                <w:ins w:id="2538" w:author="R&amp;S" w:date="2024-02-19T13:46:00Z"/>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0998D5" w14:textId="77777777" w:rsidR="00215964" w:rsidRPr="00433ABE" w:rsidRDefault="00215964" w:rsidP="00415040">
            <w:pPr>
              <w:pStyle w:val="TAL"/>
              <w:rPr>
                <w:ins w:id="2539"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90EFB" w14:textId="77777777" w:rsidR="00215964" w:rsidRPr="00433ABE" w:rsidRDefault="00215964" w:rsidP="00415040">
            <w:pPr>
              <w:pStyle w:val="TAL"/>
              <w:rPr>
                <w:ins w:id="2540" w:author="R&amp;S" w:date="2024-02-19T13:46:00Z"/>
                <w:color w:val="000000" w:themeColor="text1"/>
                <w:lang w:eastAsia="en-GB"/>
              </w:rPr>
            </w:pPr>
          </w:p>
        </w:tc>
      </w:tr>
      <w:tr w:rsidR="00215964" w:rsidRPr="00433ABE" w14:paraId="18AB4E41" w14:textId="77777777" w:rsidTr="00415040">
        <w:trPr>
          <w:jc w:val="center"/>
          <w:ins w:id="254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DBDEF" w14:textId="77777777" w:rsidR="00215964" w:rsidRPr="00433ABE" w:rsidRDefault="00215964" w:rsidP="00415040">
            <w:pPr>
              <w:pStyle w:val="TAL"/>
              <w:rPr>
                <w:ins w:id="2542" w:author="R&amp;S" w:date="2024-02-19T13:46:00Z"/>
                <w:color w:val="000000" w:themeColor="text1"/>
                <w:lang w:eastAsia="en-GB"/>
              </w:rPr>
            </w:pPr>
            <w:ins w:id="2543" w:author="R&amp;S" w:date="2024-02-19T13:46:00Z">
              <w:r w:rsidRPr="00433ABE">
                <w:rPr>
                  <w:color w:val="000000" w:themeColor="text1"/>
                  <w:lang w:eastAsia="en-GB"/>
                </w:rPr>
                <w:t xml:space="preserve">      </w:t>
              </w:r>
              <w:proofErr w:type="spellStart"/>
              <w:r w:rsidRPr="00433ABE">
                <w:rPr>
                  <w:color w:val="000000" w:themeColor="text1"/>
                  <w:lang w:eastAsia="en-GB"/>
                </w:rPr>
                <w:t>stateVectors</w:t>
              </w:r>
              <w:proofErr w:type="spellEnd"/>
              <w:r w:rsidRPr="00433ABE">
                <w:rPr>
                  <w:color w:val="000000" w:themeColor="text1"/>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EC3C23" w14:textId="77777777" w:rsidR="00215964" w:rsidRPr="00433ABE" w:rsidRDefault="00215964" w:rsidP="00415040">
            <w:pPr>
              <w:pStyle w:val="TAL"/>
              <w:rPr>
                <w:ins w:id="2544"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DB09" w14:textId="77777777" w:rsidR="00215964" w:rsidRPr="00433ABE" w:rsidRDefault="00215964" w:rsidP="00415040">
            <w:pPr>
              <w:pStyle w:val="TAL"/>
              <w:rPr>
                <w:ins w:id="2545"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EDDAE" w14:textId="77777777" w:rsidR="00215964" w:rsidRPr="00433ABE" w:rsidRDefault="00215964" w:rsidP="00415040">
            <w:pPr>
              <w:rPr>
                <w:ins w:id="2546" w:author="R&amp;S" w:date="2024-02-19T13:46:00Z"/>
                <w:i/>
                <w:iCs/>
                <w:color w:val="000000" w:themeColor="text1"/>
                <w:lang w:eastAsia="en-GB"/>
              </w:rPr>
            </w:pPr>
          </w:p>
        </w:tc>
      </w:tr>
      <w:tr w:rsidR="00215964" w:rsidRPr="00433ABE" w14:paraId="3C397857" w14:textId="77777777" w:rsidTr="00415040">
        <w:trPr>
          <w:jc w:val="center"/>
          <w:ins w:id="254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5D8C5" w14:textId="77777777" w:rsidR="00215964" w:rsidRPr="00433ABE" w:rsidRDefault="00215964" w:rsidP="00415040">
            <w:pPr>
              <w:pStyle w:val="TAL"/>
              <w:rPr>
                <w:ins w:id="2548" w:author="R&amp;S" w:date="2024-02-19T13:46:00Z"/>
                <w:rFonts w:cs="Arial"/>
                <w:color w:val="000000" w:themeColor="text1"/>
                <w:szCs w:val="18"/>
                <w:lang w:eastAsia="en-GB"/>
              </w:rPr>
            </w:pPr>
            <w:ins w:id="2549" w:author="R&amp;S" w:date="2024-02-19T13:46:00Z">
              <w:r w:rsidRPr="00433ABE">
                <w:rPr>
                  <w:color w:val="000000" w:themeColor="text1"/>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B9F081" w14:textId="77777777" w:rsidR="00215964" w:rsidRPr="00433ABE" w:rsidRDefault="00215964" w:rsidP="00415040">
            <w:pPr>
              <w:pStyle w:val="TAL"/>
              <w:rPr>
                <w:ins w:id="2550" w:author="R&amp;S" w:date="2024-02-19T13:46:00Z"/>
                <w:color w:val="000000" w:themeColor="text1"/>
                <w:sz w:val="20"/>
              </w:rPr>
            </w:pPr>
            <w:ins w:id="2551" w:author="R&amp;S" w:date="2024-02-19T13:46:00Z">
              <w:r w:rsidRPr="00433ABE">
                <w:rPr>
                  <w:color w:val="000000" w:themeColor="text1"/>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4C7747" w14:textId="77777777" w:rsidR="00215964" w:rsidRPr="00433ABE" w:rsidRDefault="00215964" w:rsidP="00415040">
            <w:pPr>
              <w:pStyle w:val="TAL"/>
              <w:rPr>
                <w:ins w:id="2552"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8C6A6" w14:textId="77777777" w:rsidR="00215964" w:rsidRPr="00433ABE" w:rsidRDefault="00215964" w:rsidP="00415040">
            <w:pPr>
              <w:pStyle w:val="TAL"/>
              <w:rPr>
                <w:ins w:id="2553" w:author="R&amp;S" w:date="2024-02-19T13:46:00Z"/>
                <w:color w:val="000000" w:themeColor="text1"/>
                <w:lang w:eastAsia="en-GB"/>
              </w:rPr>
            </w:pPr>
          </w:p>
        </w:tc>
      </w:tr>
      <w:tr w:rsidR="00215964" w:rsidRPr="00433ABE" w14:paraId="35830CF3" w14:textId="77777777" w:rsidTr="00415040">
        <w:trPr>
          <w:jc w:val="center"/>
          <w:ins w:id="255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A77A1" w14:textId="77777777" w:rsidR="00215964" w:rsidRPr="00433ABE" w:rsidRDefault="00215964" w:rsidP="00415040">
            <w:pPr>
              <w:pStyle w:val="TAL"/>
              <w:rPr>
                <w:ins w:id="2555" w:author="R&amp;S" w:date="2024-02-19T13:46:00Z"/>
                <w:color w:val="000000" w:themeColor="text1"/>
                <w:lang w:eastAsia="en-GB"/>
              </w:rPr>
            </w:pPr>
            <w:ins w:id="2556" w:author="R&amp;S" w:date="2024-02-19T13:46:00Z">
              <w:r w:rsidRPr="00433ABE">
                <w:rPr>
                  <w:color w:val="000000" w:themeColor="text1"/>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5BFCAF" w14:textId="77777777" w:rsidR="00215964" w:rsidRPr="00433ABE" w:rsidRDefault="00215964" w:rsidP="00415040">
            <w:pPr>
              <w:pStyle w:val="TAL"/>
              <w:rPr>
                <w:ins w:id="2557" w:author="R&amp;S" w:date="2024-02-19T13:46:00Z"/>
                <w:color w:val="000000" w:themeColor="text1"/>
              </w:rPr>
            </w:pPr>
            <w:ins w:id="2558" w:author="R&amp;S" w:date="2024-02-19T13:46:00Z">
              <w:r w:rsidRPr="00433ABE">
                <w:rPr>
                  <w:color w:val="000000" w:themeColor="text1"/>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98AF6" w14:textId="77777777" w:rsidR="00215964" w:rsidRPr="00433ABE" w:rsidRDefault="00215964" w:rsidP="00415040">
            <w:pPr>
              <w:pStyle w:val="TAL"/>
              <w:rPr>
                <w:ins w:id="2559"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4BA7D" w14:textId="77777777" w:rsidR="00215964" w:rsidRPr="00433ABE" w:rsidRDefault="00215964" w:rsidP="00415040">
            <w:pPr>
              <w:pStyle w:val="TAL"/>
              <w:rPr>
                <w:ins w:id="2560" w:author="R&amp;S" w:date="2024-02-19T13:46:00Z"/>
                <w:color w:val="000000" w:themeColor="text1"/>
                <w:lang w:eastAsia="en-GB"/>
              </w:rPr>
            </w:pPr>
          </w:p>
        </w:tc>
      </w:tr>
      <w:tr w:rsidR="00215964" w:rsidRPr="00433ABE" w14:paraId="3E7162E0" w14:textId="77777777" w:rsidTr="00415040">
        <w:trPr>
          <w:jc w:val="center"/>
          <w:ins w:id="256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4A150" w14:textId="77777777" w:rsidR="00215964" w:rsidRPr="00433ABE" w:rsidRDefault="00215964" w:rsidP="00415040">
            <w:pPr>
              <w:pStyle w:val="TAL"/>
              <w:rPr>
                <w:ins w:id="2562" w:author="R&amp;S" w:date="2024-02-19T13:46:00Z"/>
                <w:color w:val="000000" w:themeColor="text1"/>
                <w:lang w:eastAsia="en-GB"/>
              </w:rPr>
            </w:pPr>
            <w:ins w:id="2563" w:author="R&amp;S" w:date="2024-02-19T13:46:00Z">
              <w:r w:rsidRPr="00433ABE">
                <w:rPr>
                  <w:color w:val="000000" w:themeColor="text1"/>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FD6E81" w14:textId="77777777" w:rsidR="00215964" w:rsidRPr="00433ABE" w:rsidRDefault="00215964" w:rsidP="00415040">
            <w:pPr>
              <w:pStyle w:val="TAL"/>
              <w:rPr>
                <w:ins w:id="2564" w:author="R&amp;S" w:date="2024-02-19T13:46:00Z"/>
                <w:color w:val="000000" w:themeColor="text1"/>
              </w:rPr>
            </w:pPr>
            <w:ins w:id="2565" w:author="R&amp;S" w:date="2024-02-19T13:46:00Z">
              <w:r w:rsidRPr="00433ABE">
                <w:rPr>
                  <w:color w:val="000000" w:themeColor="text1"/>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8508D5" w14:textId="77777777" w:rsidR="00215964" w:rsidRPr="00433ABE" w:rsidRDefault="00215964" w:rsidP="00415040">
            <w:pPr>
              <w:pStyle w:val="TAL"/>
              <w:rPr>
                <w:ins w:id="2566"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B08F2D" w14:textId="77777777" w:rsidR="00215964" w:rsidRPr="00433ABE" w:rsidRDefault="00215964" w:rsidP="00415040">
            <w:pPr>
              <w:pStyle w:val="TAL"/>
              <w:rPr>
                <w:ins w:id="2567" w:author="R&amp;S" w:date="2024-02-19T13:46:00Z"/>
                <w:color w:val="000000" w:themeColor="text1"/>
                <w:lang w:eastAsia="en-GB"/>
              </w:rPr>
            </w:pPr>
          </w:p>
        </w:tc>
      </w:tr>
      <w:tr w:rsidR="00215964" w:rsidRPr="00433ABE" w14:paraId="326874C7" w14:textId="77777777" w:rsidTr="00415040">
        <w:trPr>
          <w:jc w:val="center"/>
          <w:ins w:id="256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B07B0" w14:textId="77777777" w:rsidR="00215964" w:rsidRPr="00433ABE" w:rsidRDefault="00215964" w:rsidP="00415040">
            <w:pPr>
              <w:pStyle w:val="TAL"/>
              <w:rPr>
                <w:ins w:id="2569" w:author="R&amp;S" w:date="2024-02-19T13:46:00Z"/>
                <w:color w:val="000000" w:themeColor="text1"/>
                <w:lang w:eastAsia="en-GB"/>
              </w:rPr>
            </w:pPr>
            <w:ins w:id="2570" w:author="R&amp;S" w:date="2024-02-19T13:46:00Z">
              <w:r w:rsidRPr="00433ABE">
                <w:rPr>
                  <w:color w:val="000000" w:themeColor="text1"/>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92BC63" w14:textId="77777777" w:rsidR="00215964" w:rsidRPr="00433ABE" w:rsidRDefault="00215964" w:rsidP="00415040">
            <w:pPr>
              <w:pStyle w:val="TAL"/>
              <w:rPr>
                <w:ins w:id="2571" w:author="R&amp;S" w:date="2024-02-19T13:46:00Z"/>
                <w:color w:val="000000" w:themeColor="text1"/>
              </w:rPr>
            </w:pPr>
            <w:ins w:id="2572" w:author="R&amp;S" w:date="2024-02-19T13:46:00Z">
              <w:r w:rsidRPr="00433ABE">
                <w:rPr>
                  <w:color w:val="000000" w:themeColor="text1"/>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51E673" w14:textId="77777777" w:rsidR="00215964" w:rsidRPr="00433ABE" w:rsidRDefault="00215964" w:rsidP="00415040">
            <w:pPr>
              <w:pStyle w:val="TAL"/>
              <w:rPr>
                <w:ins w:id="2573"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2A45D" w14:textId="77777777" w:rsidR="00215964" w:rsidRPr="00433ABE" w:rsidRDefault="00215964" w:rsidP="00415040">
            <w:pPr>
              <w:pStyle w:val="TAL"/>
              <w:rPr>
                <w:ins w:id="2574" w:author="R&amp;S" w:date="2024-02-19T13:46:00Z"/>
                <w:color w:val="000000" w:themeColor="text1"/>
                <w:lang w:eastAsia="en-GB"/>
              </w:rPr>
            </w:pPr>
          </w:p>
        </w:tc>
      </w:tr>
      <w:tr w:rsidR="00215964" w:rsidRPr="00433ABE" w14:paraId="2F77B801" w14:textId="77777777" w:rsidTr="00415040">
        <w:trPr>
          <w:jc w:val="center"/>
          <w:ins w:id="257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4CCD5" w14:textId="77777777" w:rsidR="00215964" w:rsidRPr="00433ABE" w:rsidRDefault="00215964" w:rsidP="00415040">
            <w:pPr>
              <w:pStyle w:val="TAL"/>
              <w:rPr>
                <w:ins w:id="2576" w:author="R&amp;S" w:date="2024-02-19T13:46:00Z"/>
                <w:color w:val="000000" w:themeColor="text1"/>
                <w:lang w:eastAsia="en-GB"/>
              </w:rPr>
            </w:pPr>
            <w:ins w:id="2577" w:author="R&amp;S" w:date="2024-02-19T13:46:00Z">
              <w:r w:rsidRPr="00433ABE">
                <w:rPr>
                  <w:color w:val="000000" w:themeColor="text1"/>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2FFB8" w14:textId="77777777" w:rsidR="00215964" w:rsidRPr="00433ABE" w:rsidRDefault="00215964" w:rsidP="00415040">
            <w:pPr>
              <w:pStyle w:val="TAL"/>
              <w:rPr>
                <w:ins w:id="2578" w:author="R&amp;S" w:date="2024-02-19T13:46:00Z"/>
                <w:color w:val="000000" w:themeColor="text1"/>
              </w:rPr>
            </w:pPr>
            <w:ins w:id="2579" w:author="R&amp;S" w:date="2024-02-19T13:46:00Z">
              <w:r w:rsidRPr="00433ABE">
                <w:rPr>
                  <w:color w:val="000000" w:themeColor="text1"/>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58DE89" w14:textId="77777777" w:rsidR="00215964" w:rsidRPr="00433ABE" w:rsidRDefault="00215964" w:rsidP="00415040">
            <w:pPr>
              <w:pStyle w:val="TAL"/>
              <w:rPr>
                <w:ins w:id="2580"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DD315" w14:textId="77777777" w:rsidR="00215964" w:rsidRPr="00433ABE" w:rsidRDefault="00215964" w:rsidP="00415040">
            <w:pPr>
              <w:pStyle w:val="TAL"/>
              <w:rPr>
                <w:ins w:id="2581" w:author="R&amp;S" w:date="2024-02-19T13:46:00Z"/>
                <w:color w:val="000000" w:themeColor="text1"/>
                <w:lang w:eastAsia="en-GB"/>
              </w:rPr>
            </w:pPr>
          </w:p>
        </w:tc>
      </w:tr>
      <w:tr w:rsidR="00215964" w:rsidRPr="00433ABE" w14:paraId="6E8B11CF" w14:textId="77777777" w:rsidTr="00415040">
        <w:trPr>
          <w:jc w:val="center"/>
          <w:ins w:id="258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AC878" w14:textId="77777777" w:rsidR="00215964" w:rsidRPr="00433ABE" w:rsidRDefault="00215964" w:rsidP="00415040">
            <w:pPr>
              <w:pStyle w:val="TAL"/>
              <w:rPr>
                <w:ins w:id="2583" w:author="R&amp;S" w:date="2024-02-19T13:46:00Z"/>
                <w:color w:val="000000" w:themeColor="text1"/>
                <w:lang w:eastAsia="en-GB"/>
              </w:rPr>
            </w:pPr>
            <w:ins w:id="2584" w:author="R&amp;S" w:date="2024-02-19T13:46:00Z">
              <w:r w:rsidRPr="00433ABE">
                <w:rPr>
                  <w:color w:val="000000" w:themeColor="text1"/>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496FB8" w14:textId="77777777" w:rsidR="00215964" w:rsidRPr="00433ABE" w:rsidRDefault="00215964" w:rsidP="00415040">
            <w:pPr>
              <w:pStyle w:val="TAL"/>
              <w:rPr>
                <w:ins w:id="2585" w:author="R&amp;S" w:date="2024-02-19T13:46:00Z"/>
                <w:color w:val="000000" w:themeColor="text1"/>
              </w:rPr>
            </w:pPr>
            <w:ins w:id="2586" w:author="R&amp;S" w:date="2024-02-19T13:46:00Z">
              <w:r w:rsidRPr="00433ABE">
                <w:rPr>
                  <w:color w:val="000000" w:themeColor="text1"/>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4FD4A9" w14:textId="77777777" w:rsidR="00215964" w:rsidRPr="00433ABE" w:rsidRDefault="00215964" w:rsidP="00415040">
            <w:pPr>
              <w:pStyle w:val="TAL"/>
              <w:rPr>
                <w:ins w:id="2587"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9E4A09" w14:textId="77777777" w:rsidR="00215964" w:rsidRPr="00433ABE" w:rsidRDefault="00215964" w:rsidP="00415040">
            <w:pPr>
              <w:pStyle w:val="TAL"/>
              <w:rPr>
                <w:ins w:id="2588" w:author="R&amp;S" w:date="2024-02-19T13:46:00Z"/>
                <w:color w:val="000000" w:themeColor="text1"/>
                <w:lang w:eastAsia="en-GB"/>
              </w:rPr>
            </w:pPr>
          </w:p>
        </w:tc>
      </w:tr>
      <w:tr w:rsidR="00215964" w:rsidRPr="00433ABE" w14:paraId="61AC3072" w14:textId="77777777" w:rsidTr="00415040">
        <w:trPr>
          <w:jc w:val="center"/>
          <w:ins w:id="258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372A88" w14:textId="77777777" w:rsidR="00215964" w:rsidRPr="00433ABE" w:rsidRDefault="00215964" w:rsidP="00415040">
            <w:pPr>
              <w:pStyle w:val="TAL"/>
              <w:rPr>
                <w:ins w:id="2590" w:author="R&amp;S" w:date="2024-02-19T13:46:00Z"/>
                <w:color w:val="000000" w:themeColor="text1"/>
                <w:lang w:eastAsia="en-GB"/>
              </w:rPr>
            </w:pPr>
            <w:ins w:id="2591" w:author="R&amp;S" w:date="2024-02-19T13:46: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6798D2" w14:textId="77777777" w:rsidR="00215964" w:rsidRPr="00433ABE" w:rsidRDefault="00215964" w:rsidP="00415040">
            <w:pPr>
              <w:pStyle w:val="TAL"/>
              <w:rPr>
                <w:ins w:id="2592" w:author="R&amp;S" w:date="2024-02-19T13:46: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7BF7" w14:textId="77777777" w:rsidR="00215964" w:rsidRPr="00433ABE" w:rsidRDefault="00215964" w:rsidP="00415040">
            <w:pPr>
              <w:pStyle w:val="TAL"/>
              <w:rPr>
                <w:ins w:id="2593" w:author="R&amp;S" w:date="2024-02-19T13:4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69E1A" w14:textId="77777777" w:rsidR="00215964" w:rsidRPr="00433ABE" w:rsidRDefault="00215964" w:rsidP="00415040">
            <w:pPr>
              <w:pStyle w:val="TAL"/>
              <w:rPr>
                <w:ins w:id="2594" w:author="R&amp;S" w:date="2024-02-19T13:46:00Z"/>
                <w:color w:val="000000" w:themeColor="text1"/>
                <w:lang w:eastAsia="en-GB"/>
              </w:rPr>
            </w:pPr>
          </w:p>
        </w:tc>
      </w:tr>
      <w:tr w:rsidR="004952CD" w:rsidRPr="00433ABE" w14:paraId="1000410C" w14:textId="77777777" w:rsidTr="008B49DA">
        <w:trPr>
          <w:jc w:val="center"/>
          <w:ins w:id="2595"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0014A" w14:textId="77777777" w:rsidR="004952CD" w:rsidRPr="00433ABE" w:rsidRDefault="004952CD" w:rsidP="008B49DA">
            <w:pPr>
              <w:pStyle w:val="TAL"/>
              <w:rPr>
                <w:ins w:id="2596" w:author="R&amp;S" w:date="2024-02-27T08:02:00Z"/>
                <w:color w:val="000000" w:themeColor="text1"/>
                <w:lang w:eastAsia="en-GB"/>
              </w:rPr>
            </w:pPr>
            <w:ins w:id="2597" w:author="R&amp;S" w:date="2024-02-27T08:02: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2E451B" w14:textId="77777777" w:rsidR="004952CD" w:rsidRPr="00433ABE" w:rsidRDefault="004952CD" w:rsidP="008B49DA">
            <w:pPr>
              <w:pStyle w:val="TAL"/>
              <w:rPr>
                <w:ins w:id="2598" w:author="R&amp;S" w:date="2024-02-27T08:0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DF2C0" w14:textId="77777777" w:rsidR="004952CD" w:rsidRPr="00433ABE" w:rsidRDefault="004952CD" w:rsidP="008B49DA">
            <w:pPr>
              <w:pStyle w:val="TAL"/>
              <w:rPr>
                <w:ins w:id="2599" w:author="R&amp;S" w:date="2024-02-27T08:0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F696B3" w14:textId="77777777" w:rsidR="004952CD" w:rsidRPr="00433ABE" w:rsidRDefault="004952CD" w:rsidP="008B49DA">
            <w:pPr>
              <w:pStyle w:val="TAL"/>
              <w:rPr>
                <w:ins w:id="2600" w:author="R&amp;S" w:date="2024-02-27T08:02:00Z"/>
                <w:color w:val="000000" w:themeColor="text1"/>
                <w:lang w:eastAsia="en-GB"/>
              </w:rPr>
            </w:pPr>
          </w:p>
        </w:tc>
      </w:tr>
      <w:tr w:rsidR="004952CD" w:rsidRPr="00433ABE" w14:paraId="674DB3FC" w14:textId="77777777" w:rsidTr="008B49DA">
        <w:trPr>
          <w:jc w:val="center"/>
          <w:ins w:id="2601"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C321D" w14:textId="77777777" w:rsidR="004952CD" w:rsidRPr="00433ABE" w:rsidRDefault="004952CD" w:rsidP="008B49DA">
            <w:pPr>
              <w:pStyle w:val="TAL"/>
              <w:rPr>
                <w:ins w:id="2602" w:author="R&amp;S" w:date="2024-02-27T08:02:00Z"/>
                <w:color w:val="000000" w:themeColor="text1"/>
                <w:lang w:eastAsia="en-GB"/>
              </w:rPr>
            </w:pPr>
            <w:ins w:id="2603" w:author="R&amp;S" w:date="2024-02-27T08:02:00Z">
              <w:r w:rsidRPr="00433ABE">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B6AAF" w14:textId="77777777" w:rsidR="004952CD" w:rsidRPr="00433ABE" w:rsidRDefault="004952CD" w:rsidP="008B49DA">
            <w:pPr>
              <w:pStyle w:val="TAL"/>
              <w:rPr>
                <w:ins w:id="2604" w:author="R&amp;S" w:date="2024-02-27T08:0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8A7FF" w14:textId="77777777" w:rsidR="004952CD" w:rsidRPr="00433ABE" w:rsidRDefault="004952CD" w:rsidP="008B49DA">
            <w:pPr>
              <w:pStyle w:val="TAL"/>
              <w:rPr>
                <w:ins w:id="2605" w:author="R&amp;S" w:date="2024-02-27T08:0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C1B51C" w14:textId="77777777" w:rsidR="004952CD" w:rsidRPr="00433ABE" w:rsidRDefault="004952CD" w:rsidP="008B49DA">
            <w:pPr>
              <w:pStyle w:val="TAL"/>
              <w:rPr>
                <w:ins w:id="2606" w:author="R&amp;S" w:date="2024-02-27T08:02:00Z"/>
                <w:color w:val="000000" w:themeColor="text1"/>
                <w:lang w:eastAsia="en-GB"/>
              </w:rPr>
            </w:pPr>
          </w:p>
        </w:tc>
      </w:tr>
      <w:tr w:rsidR="004952CD" w:rsidRPr="00433ABE" w14:paraId="488FAA1B" w14:textId="77777777" w:rsidTr="008B49DA">
        <w:trPr>
          <w:jc w:val="center"/>
          <w:ins w:id="2607"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EA8F5" w14:textId="77777777" w:rsidR="004952CD" w:rsidRPr="00433ABE" w:rsidRDefault="004952CD" w:rsidP="008B49DA">
            <w:pPr>
              <w:pStyle w:val="TAL"/>
              <w:rPr>
                <w:ins w:id="2608" w:author="R&amp;S" w:date="2024-02-27T08:02:00Z"/>
                <w:color w:val="000000" w:themeColor="text1"/>
                <w:lang w:eastAsia="en-GB"/>
              </w:rPr>
            </w:pPr>
            <w:ins w:id="2609" w:author="R&amp;S" w:date="2024-02-27T08:02:00Z">
              <w:r w:rsidRPr="00433ABE">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A493C0" w14:textId="77777777" w:rsidR="004952CD" w:rsidRPr="00433ABE" w:rsidRDefault="004952CD" w:rsidP="008B49DA">
            <w:pPr>
              <w:pStyle w:val="TAL"/>
              <w:rPr>
                <w:ins w:id="2610" w:author="R&amp;S" w:date="2024-02-27T08:02: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C4F0EF" w14:textId="77777777" w:rsidR="004952CD" w:rsidRPr="00433ABE" w:rsidRDefault="004952CD" w:rsidP="008B49DA">
            <w:pPr>
              <w:pStyle w:val="TAL"/>
              <w:rPr>
                <w:ins w:id="2611" w:author="R&amp;S" w:date="2024-02-27T08:02: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BE5E8" w14:textId="77777777" w:rsidR="004952CD" w:rsidRPr="00433ABE" w:rsidRDefault="004952CD" w:rsidP="008B49DA">
            <w:pPr>
              <w:pStyle w:val="TAL"/>
              <w:rPr>
                <w:ins w:id="2612" w:author="R&amp;S" w:date="2024-02-27T08:02:00Z"/>
                <w:color w:val="000000" w:themeColor="text1"/>
                <w:lang w:eastAsia="en-GB"/>
              </w:rPr>
            </w:pPr>
          </w:p>
        </w:tc>
      </w:tr>
      <w:tr w:rsidR="00215964" w:rsidRPr="00433ABE" w14:paraId="0AF759E7" w14:textId="77777777" w:rsidTr="00415040">
        <w:trPr>
          <w:jc w:val="center"/>
          <w:ins w:id="2613"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5CB7FEC" w14:textId="77777777" w:rsidR="00215964" w:rsidRPr="00433ABE" w:rsidRDefault="00215964" w:rsidP="00415040">
            <w:pPr>
              <w:pStyle w:val="TAN"/>
              <w:rPr>
                <w:ins w:id="2614" w:author="R&amp;S" w:date="2024-02-19T13:46:00Z"/>
                <w:color w:val="000000" w:themeColor="text1"/>
                <w:lang w:val="en-US"/>
              </w:rPr>
            </w:pPr>
            <w:ins w:id="2615" w:author="R&amp;S" w:date="2024-02-19T13:46:00Z">
              <w:r w:rsidRPr="00433ABE">
                <w:rPr>
                  <w:color w:val="000000" w:themeColor="text1"/>
                </w:rPr>
                <w:t>NOTE 1: Satellite-UE elevation angle equal to 60.25 degrees, one-way delay equal to 2.30 ms and Doppler equal to 11.29 ppm</w:t>
              </w:r>
            </w:ins>
          </w:p>
        </w:tc>
      </w:tr>
    </w:tbl>
    <w:p w14:paraId="4E40AC3D" w14:textId="77777777" w:rsidR="00215964" w:rsidRPr="00433ABE" w:rsidRDefault="00215964" w:rsidP="00215964">
      <w:pPr>
        <w:rPr>
          <w:ins w:id="2616" w:author="R&amp;S" w:date="2024-02-19T13:46:00Z"/>
        </w:rPr>
      </w:pPr>
    </w:p>
    <w:p w14:paraId="221C7847" w14:textId="5A1281F0" w:rsidR="00215964" w:rsidRPr="00433ABE" w:rsidRDefault="00215964" w:rsidP="00215964">
      <w:pPr>
        <w:pStyle w:val="H6"/>
        <w:rPr>
          <w:ins w:id="2617" w:author="R&amp;S" w:date="2024-02-19T13:46:00Z"/>
        </w:rPr>
      </w:pPr>
      <w:ins w:id="2618" w:author="R&amp;S" w:date="2024-02-19T13:48:00Z">
        <w:r w:rsidRPr="00433ABE">
          <w:t>6.4B.1</w:t>
        </w:r>
      </w:ins>
      <w:ins w:id="2619" w:author="R&amp;S" w:date="2024-02-29T08:33:00Z">
        <w:r w:rsidR="008B4543" w:rsidRPr="00433ABE">
          <w:t>_2</w:t>
        </w:r>
      </w:ins>
      <w:ins w:id="2620" w:author="R&amp;S" w:date="2024-02-19T13:46:00Z">
        <w:r w:rsidRPr="00433ABE">
          <w:t>.5</w:t>
        </w:r>
        <w:r w:rsidRPr="00433ABE">
          <w:tab/>
          <w:t>Test requirement</w:t>
        </w:r>
      </w:ins>
    </w:p>
    <w:p w14:paraId="393F06A6" w14:textId="77777777" w:rsidR="00215964" w:rsidRPr="00433ABE" w:rsidRDefault="00215964" w:rsidP="00215964">
      <w:pPr>
        <w:rPr>
          <w:ins w:id="2621" w:author="R&amp;S" w:date="2024-02-19T13:46:00Z"/>
        </w:rPr>
      </w:pPr>
      <w:ins w:id="2622" w:author="R&amp;S" w:date="2024-02-19T13:46:00Z">
        <w:r w:rsidRPr="00433ABE">
          <w:t xml:space="preserve">The 20 frequency error </w:t>
        </w:r>
        <w:proofErr w:type="spellStart"/>
        <w:r w:rsidRPr="00433ABE">
          <w:t>Δf</w:t>
        </w:r>
        <w:proofErr w:type="spellEnd"/>
        <w:r w:rsidRPr="00433ABE">
          <w:t xml:space="preserve"> results must fulfil the test requirement:</w:t>
        </w:r>
      </w:ins>
    </w:p>
    <w:p w14:paraId="41EED364" w14:textId="77777777" w:rsidR="00215964" w:rsidRPr="00433ABE" w:rsidRDefault="00215964" w:rsidP="00215964">
      <w:pPr>
        <w:pStyle w:val="EQ"/>
        <w:jc w:val="center"/>
        <w:rPr>
          <w:ins w:id="2623" w:author="R&amp;S" w:date="2024-02-19T13:46:00Z"/>
        </w:rPr>
      </w:pPr>
      <w:ins w:id="2624" w:author="R&amp;S" w:date="2024-02-19T13:46:00Z">
        <w:r w:rsidRPr="00433ABE">
          <w:t>|Δf| ≤ (0.1 PPM + 15 Hz) (Carrier frequency &gt;1 GHz)</w:t>
        </w:r>
      </w:ins>
    </w:p>
    <w:p w14:paraId="023068F1" w14:textId="77777777" w:rsidR="00215964" w:rsidRPr="00433ABE" w:rsidRDefault="00215964" w:rsidP="00215964">
      <w:pPr>
        <w:pStyle w:val="EQ"/>
        <w:jc w:val="center"/>
        <w:rPr>
          <w:ins w:id="2625" w:author="R&amp;S" w:date="2024-02-19T13:46:00Z"/>
        </w:rPr>
      </w:pPr>
      <w:ins w:id="2626" w:author="R&amp;S" w:date="2024-02-19T13:46:00Z">
        <w:r w:rsidRPr="00433ABE">
          <w:t>|Δf| ≤ (0.2 PPM + 15 Hz) (Carrier frequency ≤1 GHz)</w:t>
        </w:r>
      </w:ins>
    </w:p>
    <w:p w14:paraId="68C9CD36" w14:textId="33B7608E" w:rsidR="001E41F3" w:rsidRPr="00433ABE" w:rsidRDefault="001E41F3">
      <w:pPr>
        <w:rPr>
          <w:noProof/>
        </w:rPr>
      </w:pPr>
    </w:p>
    <w:p w14:paraId="609C64B6" w14:textId="77777777" w:rsidR="005B7B11" w:rsidRPr="00433ABE" w:rsidRDefault="005B7B11" w:rsidP="005B7B11">
      <w:pPr>
        <w:rPr>
          <w:rFonts w:ascii="Arial" w:hAnsi="Arial" w:cs="Arial"/>
          <w:color w:val="0000FF"/>
          <w:sz w:val="28"/>
        </w:rPr>
      </w:pPr>
      <w:r w:rsidRPr="00433ABE">
        <w:rPr>
          <w:rFonts w:ascii="Arial" w:hAnsi="Arial" w:cs="Arial"/>
          <w:color w:val="0000FF"/>
          <w:sz w:val="28"/>
        </w:rPr>
        <w:t>&lt; Unchanged sections omitted &gt;</w:t>
      </w:r>
    </w:p>
    <w:p w14:paraId="39F28CF5" w14:textId="77777777" w:rsidR="005B7B11" w:rsidRPr="00433ABE" w:rsidRDefault="005B7B11" w:rsidP="005B7B11">
      <w:pPr>
        <w:pStyle w:val="berschrift2"/>
      </w:pPr>
      <w:bookmarkStart w:id="2627" w:name="_Toc12141"/>
      <w:bookmarkStart w:id="2628" w:name="_Toc295"/>
      <w:bookmarkStart w:id="2629" w:name="_Toc232582177"/>
      <w:bookmarkStart w:id="2630" w:name="_Toc14014"/>
      <w:bookmarkStart w:id="2631" w:name="_Toc21787"/>
      <w:bookmarkStart w:id="2632" w:name="_Toc154078328"/>
      <w:r w:rsidRPr="00433ABE">
        <w:lastRenderedPageBreak/>
        <w:t>F.1.2</w:t>
      </w:r>
      <w:r w:rsidRPr="00433ABE">
        <w:tab/>
      </w:r>
      <w:r w:rsidRPr="00433ABE">
        <w:rPr>
          <w:lang w:eastAsia="sv-SE"/>
        </w:rPr>
        <w:t xml:space="preserve">Measurement of </w:t>
      </w:r>
      <w:r w:rsidRPr="00433ABE">
        <w:t>transmitter</w:t>
      </w:r>
      <w:bookmarkEnd w:id="2627"/>
      <w:bookmarkEnd w:id="2628"/>
      <w:bookmarkEnd w:id="2629"/>
      <w:bookmarkEnd w:id="2630"/>
      <w:bookmarkEnd w:id="2631"/>
      <w:bookmarkEnd w:id="2632"/>
    </w:p>
    <w:p w14:paraId="29165B89" w14:textId="77777777" w:rsidR="005B7B11" w:rsidRPr="00433ABE" w:rsidRDefault="005B7B11" w:rsidP="005B7B11">
      <w:pPr>
        <w:pStyle w:val="TH"/>
      </w:pPr>
      <w:r w:rsidRPr="00433ABE">
        <w:t>Table F.1.2</w:t>
      </w:r>
      <w:r w:rsidRPr="00433ABE">
        <w:rPr>
          <w:lang w:eastAsia="ja-JP"/>
        </w:rPr>
        <w:t>-1</w:t>
      </w:r>
      <w:r w:rsidRPr="00433ABE">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4560"/>
        <w:gridCol w:w="2735"/>
      </w:tblGrid>
      <w:tr w:rsidR="005B7B11" w:rsidRPr="00433ABE" w14:paraId="7D4BBCCD" w14:textId="77777777" w:rsidTr="005B7B11">
        <w:trPr>
          <w:cantSplit/>
          <w:jc w:val="center"/>
        </w:trPr>
        <w:tc>
          <w:tcPr>
            <w:tcW w:w="2452" w:type="dxa"/>
          </w:tcPr>
          <w:p w14:paraId="59C26A03" w14:textId="77777777" w:rsidR="005B7B11" w:rsidRPr="00433ABE" w:rsidRDefault="005B7B11" w:rsidP="005B7B11">
            <w:pPr>
              <w:pStyle w:val="TAH"/>
              <w:rPr>
                <w:lang w:eastAsia="zh-CN"/>
              </w:rPr>
            </w:pPr>
            <w:r w:rsidRPr="00433ABE">
              <w:rPr>
                <w:lang w:eastAsia="zh-CN"/>
              </w:rPr>
              <w:t>Subclause</w:t>
            </w:r>
          </w:p>
        </w:tc>
        <w:tc>
          <w:tcPr>
            <w:tcW w:w="4560" w:type="dxa"/>
          </w:tcPr>
          <w:p w14:paraId="1269EDBA" w14:textId="77777777" w:rsidR="005B7B11" w:rsidRPr="00433ABE" w:rsidRDefault="005B7B11" w:rsidP="005B7B11">
            <w:pPr>
              <w:pStyle w:val="TAH"/>
              <w:rPr>
                <w:lang w:eastAsia="zh-CN"/>
              </w:rPr>
            </w:pPr>
            <w:r w:rsidRPr="00433ABE">
              <w:rPr>
                <w:lang w:eastAsia="zh-CN"/>
              </w:rPr>
              <w:t>Maximum Test System Uncertainty</w:t>
            </w:r>
          </w:p>
        </w:tc>
        <w:tc>
          <w:tcPr>
            <w:tcW w:w="2735" w:type="dxa"/>
          </w:tcPr>
          <w:p w14:paraId="04D1BCFC" w14:textId="77777777" w:rsidR="005B7B11" w:rsidRPr="00433ABE" w:rsidRDefault="005B7B11" w:rsidP="005B7B11">
            <w:pPr>
              <w:pStyle w:val="TAH"/>
              <w:rPr>
                <w:lang w:eastAsia="zh-CN"/>
              </w:rPr>
            </w:pPr>
            <w:r w:rsidRPr="00433ABE">
              <w:rPr>
                <w:lang w:eastAsia="zh-CN"/>
              </w:rPr>
              <w:t>Derivation of Test System Uncertainty</w:t>
            </w:r>
          </w:p>
        </w:tc>
      </w:tr>
      <w:tr w:rsidR="005B7B11" w:rsidRPr="00433ABE" w14:paraId="1CD08840" w14:textId="77777777" w:rsidTr="005B7B11">
        <w:trPr>
          <w:cantSplit/>
          <w:jc w:val="center"/>
        </w:trPr>
        <w:tc>
          <w:tcPr>
            <w:tcW w:w="9747" w:type="dxa"/>
            <w:gridSpan w:val="3"/>
          </w:tcPr>
          <w:p w14:paraId="4BCD44AD" w14:textId="07C44B76" w:rsidR="005B7B11" w:rsidRPr="00433ABE" w:rsidRDefault="005B7B11" w:rsidP="005B7B11">
            <w:pPr>
              <w:rPr>
                <w:lang w:eastAsia="zh-CN"/>
              </w:rPr>
            </w:pPr>
            <w:r w:rsidRPr="00433ABE">
              <w:rPr>
                <w:rFonts w:ascii="Arial" w:hAnsi="Arial" w:cs="Arial"/>
                <w:color w:val="0000FF"/>
                <w:sz w:val="22"/>
                <w:szCs w:val="24"/>
              </w:rPr>
              <w:t>&lt; Unchanged rows omitted &gt;</w:t>
            </w:r>
          </w:p>
        </w:tc>
      </w:tr>
      <w:tr w:rsidR="005B7B11" w:rsidRPr="00433ABE" w14:paraId="180FED7C" w14:textId="77777777" w:rsidTr="005B7B11">
        <w:trPr>
          <w:cantSplit/>
          <w:jc w:val="center"/>
        </w:trPr>
        <w:tc>
          <w:tcPr>
            <w:tcW w:w="2452" w:type="dxa"/>
          </w:tcPr>
          <w:p w14:paraId="2D7C0FDA" w14:textId="77777777" w:rsidR="005B7B11" w:rsidRPr="00433ABE" w:rsidRDefault="005B7B11" w:rsidP="005B7B11">
            <w:pPr>
              <w:pStyle w:val="TAH"/>
              <w:jc w:val="left"/>
              <w:rPr>
                <w:b w:val="0"/>
                <w:bCs/>
              </w:rPr>
            </w:pPr>
            <w:r w:rsidRPr="00433ABE">
              <w:rPr>
                <w:b w:val="0"/>
                <w:bCs/>
              </w:rPr>
              <w:t>6.3B.4.3 Aggregate power control tolerance for category NB1 and NB2</w:t>
            </w:r>
          </w:p>
        </w:tc>
        <w:tc>
          <w:tcPr>
            <w:tcW w:w="4560" w:type="dxa"/>
          </w:tcPr>
          <w:p w14:paraId="0B78EE13" w14:textId="77777777" w:rsidR="005B7B11" w:rsidRPr="00433ABE" w:rsidRDefault="005B7B11" w:rsidP="005B7B11">
            <w:pPr>
              <w:pStyle w:val="TAH"/>
              <w:jc w:val="left"/>
              <w:rPr>
                <w:rFonts w:cs="Arial"/>
                <w:b w:val="0"/>
                <w:bCs/>
                <w:lang w:eastAsia="ja-JP"/>
              </w:rPr>
            </w:pPr>
            <w:r w:rsidRPr="00433ABE">
              <w:rPr>
                <w:rFonts w:cs="v4.2.0"/>
                <w:b w:val="0"/>
                <w:bCs/>
                <w:lang w:eastAsia="ja-JP"/>
              </w:rPr>
              <w:t xml:space="preserve">Same as clause </w:t>
            </w:r>
            <w:r w:rsidRPr="00433ABE">
              <w:rPr>
                <w:rFonts w:cs="Arial"/>
                <w:b w:val="0"/>
                <w:bCs/>
                <w:szCs w:val="16"/>
                <w:lang w:eastAsia="zh-TW"/>
              </w:rPr>
              <w:t xml:space="preserve">6.3.5F.3 </w:t>
            </w:r>
            <w:r w:rsidRPr="00433ABE">
              <w:rPr>
                <w:rFonts w:cs="v4.2.0"/>
                <w:b w:val="0"/>
                <w:bCs/>
                <w:lang w:eastAsia="ja-JP"/>
              </w:rPr>
              <w:t>in TS 36.521-1 [14]</w:t>
            </w:r>
          </w:p>
        </w:tc>
        <w:tc>
          <w:tcPr>
            <w:tcW w:w="2735" w:type="dxa"/>
          </w:tcPr>
          <w:p w14:paraId="3951F424" w14:textId="77777777" w:rsidR="005B7B11" w:rsidRPr="00433ABE" w:rsidRDefault="005B7B11" w:rsidP="005B7B11">
            <w:pPr>
              <w:pStyle w:val="TAH"/>
              <w:jc w:val="left"/>
              <w:rPr>
                <w:b w:val="0"/>
                <w:bCs/>
                <w:lang w:eastAsia="zh-CN"/>
              </w:rPr>
            </w:pPr>
          </w:p>
        </w:tc>
      </w:tr>
      <w:tr w:rsidR="005B7B11" w:rsidRPr="00433ABE" w14:paraId="6E858098" w14:textId="77777777" w:rsidTr="005B7B11">
        <w:trPr>
          <w:cantSplit/>
          <w:jc w:val="center"/>
          <w:ins w:id="2633" w:author="R&amp;S" w:date="2024-02-20T15:27:00Z"/>
        </w:trPr>
        <w:tc>
          <w:tcPr>
            <w:tcW w:w="2452" w:type="dxa"/>
          </w:tcPr>
          <w:p w14:paraId="27E2CE36" w14:textId="0AF9A4A3" w:rsidR="005B7B11" w:rsidRPr="00433ABE" w:rsidRDefault="005B7B11" w:rsidP="005B7B11">
            <w:pPr>
              <w:pStyle w:val="TAH"/>
              <w:jc w:val="left"/>
              <w:rPr>
                <w:ins w:id="2634" w:author="R&amp;S" w:date="2024-02-20T15:27:00Z"/>
                <w:b w:val="0"/>
                <w:bCs/>
              </w:rPr>
            </w:pPr>
            <w:ins w:id="2635" w:author="R&amp;S" w:date="2024-02-20T15:27:00Z">
              <w:r w:rsidRPr="00433ABE">
                <w:rPr>
                  <w:b w:val="0"/>
                  <w:bCs/>
                </w:rPr>
                <w:t>6</w:t>
              </w:r>
            </w:ins>
            <w:ins w:id="2636" w:author="R&amp;S" w:date="2024-02-20T15:28:00Z">
              <w:r w:rsidRPr="00433ABE">
                <w:rPr>
                  <w:b w:val="0"/>
                  <w:bCs/>
                </w:rPr>
                <w:t>.4A.1</w:t>
              </w:r>
            </w:ins>
            <w:ins w:id="2637" w:author="R&amp;S" w:date="2024-02-29T08:36:00Z">
              <w:r w:rsidR="00CC3456" w:rsidRPr="00433ABE">
                <w:rPr>
                  <w:b w:val="0"/>
                  <w:bCs/>
                  <w:rPrChange w:id="2638" w:author="R&amp;S" w:date="2024-02-29T08:36:00Z">
                    <w:rPr>
                      <w:b w:val="0"/>
                      <w:bCs/>
                      <w:highlight w:val="green"/>
                    </w:rPr>
                  </w:rPrChange>
                </w:rPr>
                <w:t>_1</w:t>
              </w:r>
            </w:ins>
            <w:ins w:id="2639" w:author="R&amp;S" w:date="2024-02-20T15:28:00Z">
              <w:r w:rsidRPr="00433ABE">
                <w:rPr>
                  <w:b w:val="0"/>
                  <w:bCs/>
                </w:rPr>
                <w:t xml:space="preserve"> Frequency error with GSO ephemeris for UE category M1</w:t>
              </w:r>
            </w:ins>
          </w:p>
        </w:tc>
        <w:tc>
          <w:tcPr>
            <w:tcW w:w="4560" w:type="dxa"/>
          </w:tcPr>
          <w:p w14:paraId="430DC62F" w14:textId="4BE19B41" w:rsidR="005B7B11" w:rsidRPr="00433ABE" w:rsidRDefault="005B7B11" w:rsidP="005B7B11">
            <w:pPr>
              <w:pStyle w:val="TAH"/>
              <w:jc w:val="left"/>
              <w:rPr>
                <w:ins w:id="2640" w:author="R&amp;S" w:date="2024-02-20T15:27:00Z"/>
                <w:rFonts w:cs="v4.2.0"/>
                <w:b w:val="0"/>
                <w:bCs/>
                <w:lang w:eastAsia="ja-JP"/>
              </w:rPr>
            </w:pPr>
            <w:ins w:id="2641" w:author="R&amp;S" w:date="2024-02-20T15:28:00Z">
              <w:r w:rsidRPr="00433ABE">
                <w:rPr>
                  <w:rFonts w:cs="v4.2.0"/>
                  <w:b w:val="0"/>
                  <w:bCs/>
                  <w:lang w:eastAsia="ja-JP"/>
                </w:rPr>
                <w:t>Same as clause 6.</w:t>
              </w:r>
            </w:ins>
            <w:ins w:id="2642" w:author="R&amp;S" w:date="2024-02-20T15:30:00Z">
              <w:r w:rsidR="003104FD" w:rsidRPr="00433ABE">
                <w:rPr>
                  <w:rFonts w:cs="v4.2.0"/>
                  <w:b w:val="0"/>
                  <w:bCs/>
                  <w:lang w:eastAsia="ja-JP"/>
                </w:rPr>
                <w:t>5</w:t>
              </w:r>
            </w:ins>
            <w:ins w:id="2643" w:author="R&amp;S" w:date="2024-02-20T15:28:00Z">
              <w:r w:rsidRPr="00433ABE">
                <w:rPr>
                  <w:rFonts w:cs="v4.2.0"/>
                  <w:b w:val="0"/>
                  <w:bCs/>
                  <w:lang w:eastAsia="ja-JP"/>
                </w:rPr>
                <w:t>.1EA</w:t>
              </w:r>
              <w:r w:rsidRPr="00433ABE">
                <w:rPr>
                  <w:rFonts w:cs="Arial"/>
                  <w:b w:val="0"/>
                  <w:bCs/>
                  <w:szCs w:val="16"/>
                  <w:lang w:eastAsia="zh-TW"/>
                </w:rPr>
                <w:t xml:space="preserve"> </w:t>
              </w:r>
              <w:r w:rsidRPr="00433ABE">
                <w:rPr>
                  <w:rFonts w:cs="v4.2.0"/>
                  <w:b w:val="0"/>
                  <w:bCs/>
                  <w:lang w:eastAsia="ja-JP"/>
                </w:rPr>
                <w:t>in TS 36.521-1 [14]</w:t>
              </w:r>
            </w:ins>
          </w:p>
        </w:tc>
        <w:tc>
          <w:tcPr>
            <w:tcW w:w="2735" w:type="dxa"/>
          </w:tcPr>
          <w:p w14:paraId="0278C761" w14:textId="77777777" w:rsidR="005B7B11" w:rsidRPr="00433ABE" w:rsidRDefault="005B7B11" w:rsidP="005B7B11">
            <w:pPr>
              <w:pStyle w:val="TAH"/>
              <w:jc w:val="left"/>
              <w:rPr>
                <w:ins w:id="2644" w:author="R&amp;S" w:date="2024-02-20T15:27:00Z"/>
                <w:b w:val="0"/>
                <w:bCs/>
                <w:lang w:eastAsia="zh-CN"/>
              </w:rPr>
            </w:pPr>
          </w:p>
        </w:tc>
      </w:tr>
      <w:tr w:rsidR="003104FD" w:rsidRPr="00433ABE" w14:paraId="4BE9C856" w14:textId="77777777" w:rsidTr="005B7B11">
        <w:trPr>
          <w:cantSplit/>
          <w:jc w:val="center"/>
          <w:ins w:id="2645" w:author="R&amp;S" w:date="2024-02-20T15:30:00Z"/>
        </w:trPr>
        <w:tc>
          <w:tcPr>
            <w:tcW w:w="2452" w:type="dxa"/>
          </w:tcPr>
          <w:p w14:paraId="74B8046B" w14:textId="745C09AD" w:rsidR="003104FD" w:rsidRPr="00433ABE" w:rsidRDefault="003104FD" w:rsidP="005B7B11">
            <w:pPr>
              <w:pStyle w:val="TAH"/>
              <w:jc w:val="left"/>
              <w:rPr>
                <w:ins w:id="2646" w:author="R&amp;S" w:date="2024-02-20T15:30:00Z"/>
                <w:b w:val="0"/>
                <w:bCs/>
              </w:rPr>
            </w:pPr>
            <w:ins w:id="2647" w:author="R&amp;S" w:date="2024-02-20T15:30:00Z">
              <w:r w:rsidRPr="00433ABE">
                <w:rPr>
                  <w:b w:val="0"/>
                  <w:bCs/>
                </w:rPr>
                <w:t>6.4A.1</w:t>
              </w:r>
            </w:ins>
            <w:ins w:id="2648" w:author="R&amp;S" w:date="2024-02-29T08:36:00Z">
              <w:r w:rsidR="00CC3456" w:rsidRPr="00433ABE">
                <w:rPr>
                  <w:b w:val="0"/>
                  <w:bCs/>
                  <w:rPrChange w:id="2649" w:author="R&amp;S" w:date="2024-02-29T08:36:00Z">
                    <w:rPr>
                      <w:b w:val="0"/>
                      <w:bCs/>
                      <w:highlight w:val="green"/>
                    </w:rPr>
                  </w:rPrChange>
                </w:rPr>
                <w:t>_2</w:t>
              </w:r>
            </w:ins>
            <w:ins w:id="2650" w:author="R&amp;S" w:date="2024-02-20T15:30:00Z">
              <w:r w:rsidRPr="00433ABE">
                <w:rPr>
                  <w:b w:val="0"/>
                  <w:bCs/>
                </w:rPr>
                <w:t xml:space="preserve"> Frequency error with NGSO ephemeris for UE category M1</w:t>
              </w:r>
            </w:ins>
          </w:p>
        </w:tc>
        <w:tc>
          <w:tcPr>
            <w:tcW w:w="4560" w:type="dxa"/>
          </w:tcPr>
          <w:p w14:paraId="528E6133" w14:textId="5080F7E6" w:rsidR="003104FD" w:rsidRPr="00433ABE" w:rsidRDefault="003104FD" w:rsidP="005B7B11">
            <w:pPr>
              <w:pStyle w:val="TAH"/>
              <w:jc w:val="left"/>
              <w:rPr>
                <w:ins w:id="2651" w:author="R&amp;S" w:date="2024-02-20T15:30:00Z"/>
                <w:rFonts w:cs="v4.2.0"/>
                <w:b w:val="0"/>
                <w:bCs/>
                <w:lang w:eastAsia="ja-JP"/>
              </w:rPr>
            </w:pPr>
            <w:ins w:id="2652" w:author="R&amp;S" w:date="2024-02-20T15:30:00Z">
              <w:r w:rsidRPr="00433ABE">
                <w:rPr>
                  <w:rFonts w:cs="v4.2.0"/>
                  <w:b w:val="0"/>
                  <w:bCs/>
                  <w:lang w:eastAsia="ja-JP"/>
                </w:rPr>
                <w:t>Same as clause 6.5.1EA</w:t>
              </w:r>
              <w:r w:rsidRPr="00433ABE">
                <w:rPr>
                  <w:rFonts w:cs="Arial"/>
                  <w:b w:val="0"/>
                  <w:bCs/>
                  <w:szCs w:val="16"/>
                  <w:lang w:eastAsia="zh-TW"/>
                </w:rPr>
                <w:t xml:space="preserve"> </w:t>
              </w:r>
              <w:r w:rsidRPr="00433ABE">
                <w:rPr>
                  <w:rFonts w:cs="v4.2.0"/>
                  <w:b w:val="0"/>
                  <w:bCs/>
                  <w:lang w:eastAsia="ja-JP"/>
                </w:rPr>
                <w:t>in TS 36.521-1 [14]</w:t>
              </w:r>
            </w:ins>
          </w:p>
        </w:tc>
        <w:tc>
          <w:tcPr>
            <w:tcW w:w="2735" w:type="dxa"/>
          </w:tcPr>
          <w:p w14:paraId="3B33C3C2" w14:textId="77777777" w:rsidR="003104FD" w:rsidRPr="00433ABE" w:rsidRDefault="003104FD" w:rsidP="005B7B11">
            <w:pPr>
              <w:pStyle w:val="TAH"/>
              <w:jc w:val="left"/>
              <w:rPr>
                <w:ins w:id="2653" w:author="R&amp;S" w:date="2024-02-20T15:30:00Z"/>
                <w:b w:val="0"/>
                <w:bCs/>
                <w:lang w:eastAsia="zh-CN"/>
              </w:rPr>
            </w:pPr>
          </w:p>
        </w:tc>
      </w:tr>
      <w:tr w:rsidR="005B7B11" w:rsidRPr="00433ABE" w14:paraId="2B0FBC95" w14:textId="77777777" w:rsidTr="005B7B11">
        <w:trPr>
          <w:cantSplit/>
          <w:jc w:val="center"/>
        </w:trPr>
        <w:tc>
          <w:tcPr>
            <w:tcW w:w="2452" w:type="dxa"/>
          </w:tcPr>
          <w:p w14:paraId="361670CF" w14:textId="77777777" w:rsidR="005B7B11" w:rsidRPr="00433ABE" w:rsidRDefault="005B7B11" w:rsidP="005B7B11">
            <w:pPr>
              <w:pStyle w:val="TAH"/>
              <w:jc w:val="left"/>
              <w:rPr>
                <w:b w:val="0"/>
                <w:bCs/>
              </w:rPr>
            </w:pPr>
            <w:r w:rsidRPr="00433ABE">
              <w:rPr>
                <w:b w:val="0"/>
                <w:bCs/>
              </w:rPr>
              <w:t>6.4A.2.1</w:t>
            </w:r>
            <w:r w:rsidRPr="00433ABE">
              <w:rPr>
                <w:b w:val="0"/>
                <w:bCs/>
                <w:lang w:val="en-US" w:eastAsia="zh-CN"/>
              </w:rPr>
              <w:t xml:space="preserve"> </w:t>
            </w:r>
            <w:r w:rsidRPr="00433ABE">
              <w:rPr>
                <w:b w:val="0"/>
                <w:bCs/>
              </w:rPr>
              <w:t>Error Vector Magnitude (EVM) for category M1</w:t>
            </w:r>
          </w:p>
        </w:tc>
        <w:tc>
          <w:tcPr>
            <w:tcW w:w="4560" w:type="dxa"/>
          </w:tcPr>
          <w:p w14:paraId="15F288F9" w14:textId="77777777" w:rsidR="005B7B11" w:rsidRPr="00433ABE" w:rsidRDefault="005B7B11" w:rsidP="005B7B11">
            <w:pPr>
              <w:pStyle w:val="TAH"/>
              <w:jc w:val="left"/>
              <w:rPr>
                <w:rFonts w:cs="v4.2.0"/>
                <w:b w:val="0"/>
                <w:bCs/>
                <w:lang w:eastAsia="ja-JP"/>
              </w:rPr>
            </w:pPr>
            <w:r w:rsidRPr="00433ABE">
              <w:rPr>
                <w:rFonts w:cs="v4.2.0"/>
                <w:b w:val="0"/>
                <w:bCs/>
                <w:lang w:eastAsia="ja-JP"/>
              </w:rPr>
              <w:t>Same as clause 6.5.2.1EA</w:t>
            </w:r>
            <w:r w:rsidRPr="00433ABE">
              <w:rPr>
                <w:rFonts w:cs="v4.2.0" w:hint="eastAsia"/>
                <w:b w:val="0"/>
                <w:bCs/>
                <w:lang w:val="en-US" w:eastAsia="zh-CN"/>
              </w:rPr>
              <w:t>.1</w:t>
            </w:r>
            <w:r w:rsidRPr="00433ABE">
              <w:rPr>
                <w:rFonts w:cs="Arial"/>
                <w:b w:val="0"/>
                <w:bCs/>
                <w:szCs w:val="16"/>
                <w:lang w:eastAsia="zh-TW"/>
              </w:rPr>
              <w:t xml:space="preserve"> </w:t>
            </w:r>
            <w:r w:rsidRPr="00433ABE">
              <w:rPr>
                <w:rFonts w:cs="v4.2.0"/>
                <w:b w:val="0"/>
                <w:bCs/>
                <w:lang w:eastAsia="ja-JP"/>
              </w:rPr>
              <w:t>in TS 36.521-1 [14]</w:t>
            </w:r>
          </w:p>
        </w:tc>
        <w:tc>
          <w:tcPr>
            <w:tcW w:w="2735" w:type="dxa"/>
          </w:tcPr>
          <w:p w14:paraId="147D6EC8" w14:textId="77777777" w:rsidR="005B7B11" w:rsidRPr="00433ABE" w:rsidRDefault="005B7B11" w:rsidP="005B7B11">
            <w:pPr>
              <w:pStyle w:val="TAH"/>
              <w:jc w:val="left"/>
              <w:rPr>
                <w:b w:val="0"/>
                <w:bCs/>
                <w:lang w:eastAsia="zh-CN"/>
              </w:rPr>
            </w:pPr>
          </w:p>
        </w:tc>
      </w:tr>
      <w:tr w:rsidR="005B7B11" w:rsidRPr="00433ABE" w14:paraId="3B5C53B6" w14:textId="77777777" w:rsidTr="005B7B11">
        <w:trPr>
          <w:cantSplit/>
          <w:jc w:val="center"/>
        </w:trPr>
        <w:tc>
          <w:tcPr>
            <w:tcW w:w="2452" w:type="dxa"/>
          </w:tcPr>
          <w:p w14:paraId="15C27660" w14:textId="77777777" w:rsidR="005B7B11" w:rsidRPr="00433ABE" w:rsidRDefault="005B7B11" w:rsidP="005B7B11">
            <w:pPr>
              <w:pStyle w:val="TAH"/>
              <w:jc w:val="left"/>
              <w:rPr>
                <w:b w:val="0"/>
                <w:bCs/>
              </w:rPr>
            </w:pPr>
            <w:r w:rsidRPr="00433ABE">
              <w:rPr>
                <w:b w:val="0"/>
                <w:bCs/>
              </w:rPr>
              <w:t>6.4A.2.2</w:t>
            </w:r>
            <w:r w:rsidRPr="00433ABE">
              <w:rPr>
                <w:b w:val="0"/>
                <w:bCs/>
                <w:lang w:val="en-US" w:eastAsia="zh-CN"/>
              </w:rPr>
              <w:t xml:space="preserve"> </w:t>
            </w:r>
            <w:r w:rsidRPr="00433ABE">
              <w:rPr>
                <w:b w:val="0"/>
                <w:bCs/>
              </w:rPr>
              <w:t>Carrier leakage for category M1</w:t>
            </w:r>
          </w:p>
        </w:tc>
        <w:tc>
          <w:tcPr>
            <w:tcW w:w="4560" w:type="dxa"/>
          </w:tcPr>
          <w:p w14:paraId="6043F6F9" w14:textId="77777777" w:rsidR="005B7B11" w:rsidRPr="00433ABE" w:rsidRDefault="005B7B11" w:rsidP="005B7B11">
            <w:pPr>
              <w:pStyle w:val="TAH"/>
              <w:jc w:val="left"/>
              <w:rPr>
                <w:rFonts w:cs="v4.2.0"/>
                <w:b w:val="0"/>
                <w:bCs/>
                <w:lang w:eastAsia="ja-JP"/>
              </w:rPr>
            </w:pPr>
            <w:r w:rsidRPr="00433ABE">
              <w:rPr>
                <w:rFonts w:cs="v4.2.0"/>
                <w:b w:val="0"/>
                <w:bCs/>
                <w:lang w:eastAsia="ja-JP"/>
              </w:rPr>
              <w:t xml:space="preserve">Same as clause </w:t>
            </w:r>
            <w:r w:rsidRPr="00433ABE">
              <w:rPr>
                <w:b w:val="0"/>
                <w:bCs/>
              </w:rPr>
              <w:t>6.5.2.2EA</w:t>
            </w:r>
            <w:r w:rsidRPr="00433ABE">
              <w:rPr>
                <w:rFonts w:cs="Arial"/>
                <w:b w:val="0"/>
                <w:bCs/>
                <w:szCs w:val="16"/>
                <w:lang w:eastAsia="zh-TW"/>
              </w:rPr>
              <w:t xml:space="preserve"> </w:t>
            </w:r>
            <w:r w:rsidRPr="00433ABE">
              <w:rPr>
                <w:rFonts w:cs="v4.2.0"/>
                <w:b w:val="0"/>
                <w:bCs/>
                <w:lang w:eastAsia="ja-JP"/>
              </w:rPr>
              <w:t>in TS 36.521-1 [14]</w:t>
            </w:r>
          </w:p>
        </w:tc>
        <w:tc>
          <w:tcPr>
            <w:tcW w:w="2735" w:type="dxa"/>
          </w:tcPr>
          <w:p w14:paraId="2A668DD8" w14:textId="77777777" w:rsidR="005B7B11" w:rsidRPr="00433ABE" w:rsidRDefault="005B7B11" w:rsidP="005B7B11">
            <w:pPr>
              <w:pStyle w:val="TAH"/>
              <w:jc w:val="left"/>
              <w:rPr>
                <w:b w:val="0"/>
                <w:bCs/>
                <w:lang w:eastAsia="zh-CN"/>
              </w:rPr>
            </w:pPr>
          </w:p>
        </w:tc>
      </w:tr>
      <w:tr w:rsidR="005B7B11" w:rsidRPr="00433ABE" w14:paraId="47974A71" w14:textId="77777777" w:rsidTr="005B7B11">
        <w:trPr>
          <w:cantSplit/>
          <w:jc w:val="center"/>
        </w:trPr>
        <w:tc>
          <w:tcPr>
            <w:tcW w:w="2452" w:type="dxa"/>
          </w:tcPr>
          <w:p w14:paraId="60044874" w14:textId="77777777" w:rsidR="005B7B11" w:rsidRPr="00433ABE" w:rsidRDefault="005B7B11" w:rsidP="005B7B11">
            <w:pPr>
              <w:pStyle w:val="TAH"/>
              <w:jc w:val="left"/>
              <w:rPr>
                <w:b w:val="0"/>
                <w:bCs/>
              </w:rPr>
            </w:pPr>
            <w:r w:rsidRPr="00433ABE">
              <w:rPr>
                <w:b w:val="0"/>
                <w:bCs/>
              </w:rPr>
              <w:t>6.4A.2.3</w:t>
            </w:r>
            <w:r w:rsidRPr="00433ABE">
              <w:rPr>
                <w:b w:val="0"/>
                <w:bCs/>
                <w:lang w:val="en-US" w:eastAsia="zh-CN"/>
              </w:rPr>
              <w:t xml:space="preserve"> </w:t>
            </w:r>
            <w:r w:rsidRPr="00433ABE">
              <w:rPr>
                <w:b w:val="0"/>
                <w:bCs/>
              </w:rPr>
              <w:t xml:space="preserve">In-band emissions for </w:t>
            </w:r>
            <w:proofErr w:type="spellStart"/>
            <w:r w:rsidRPr="00433ABE">
              <w:rPr>
                <w:b w:val="0"/>
                <w:bCs/>
              </w:rPr>
              <w:t>non allocated</w:t>
            </w:r>
            <w:proofErr w:type="spellEnd"/>
            <w:r w:rsidRPr="00433ABE">
              <w:rPr>
                <w:b w:val="0"/>
                <w:bCs/>
              </w:rPr>
              <w:t xml:space="preserve"> RB for category M1</w:t>
            </w:r>
          </w:p>
        </w:tc>
        <w:tc>
          <w:tcPr>
            <w:tcW w:w="4560" w:type="dxa"/>
          </w:tcPr>
          <w:p w14:paraId="1F5C7417" w14:textId="77777777" w:rsidR="005B7B11" w:rsidRPr="00433ABE" w:rsidRDefault="005B7B11" w:rsidP="005B7B11">
            <w:pPr>
              <w:pStyle w:val="TAH"/>
              <w:jc w:val="left"/>
              <w:rPr>
                <w:rFonts w:cs="v4.2.0"/>
                <w:b w:val="0"/>
                <w:bCs/>
                <w:lang w:eastAsia="ja-JP"/>
              </w:rPr>
            </w:pPr>
            <w:r w:rsidRPr="00433ABE">
              <w:rPr>
                <w:rFonts w:cs="v4.2.0"/>
                <w:b w:val="0"/>
                <w:bCs/>
                <w:lang w:eastAsia="ja-JP"/>
              </w:rPr>
              <w:t xml:space="preserve">Same as clause </w:t>
            </w:r>
            <w:r w:rsidRPr="00433ABE">
              <w:rPr>
                <w:b w:val="0"/>
                <w:bCs/>
              </w:rPr>
              <w:t>6.5.2.3EA</w:t>
            </w:r>
            <w:r w:rsidRPr="00433ABE">
              <w:rPr>
                <w:rFonts w:cs="Arial"/>
                <w:b w:val="0"/>
                <w:bCs/>
                <w:szCs w:val="16"/>
                <w:lang w:eastAsia="zh-TW"/>
              </w:rPr>
              <w:t xml:space="preserve"> </w:t>
            </w:r>
            <w:r w:rsidRPr="00433ABE">
              <w:rPr>
                <w:rFonts w:cs="v4.2.0"/>
                <w:b w:val="0"/>
                <w:bCs/>
                <w:lang w:eastAsia="ja-JP"/>
              </w:rPr>
              <w:t>in TS 36.521-1 [14]</w:t>
            </w:r>
          </w:p>
        </w:tc>
        <w:tc>
          <w:tcPr>
            <w:tcW w:w="2735" w:type="dxa"/>
          </w:tcPr>
          <w:p w14:paraId="38DE6A0D" w14:textId="77777777" w:rsidR="005B7B11" w:rsidRPr="00433ABE" w:rsidRDefault="005B7B11" w:rsidP="005B7B11">
            <w:pPr>
              <w:pStyle w:val="TAH"/>
              <w:jc w:val="left"/>
              <w:rPr>
                <w:b w:val="0"/>
                <w:bCs/>
                <w:lang w:eastAsia="zh-CN"/>
              </w:rPr>
            </w:pPr>
          </w:p>
        </w:tc>
      </w:tr>
      <w:tr w:rsidR="005B7B11" w:rsidRPr="00433ABE" w14:paraId="20E91D0B" w14:textId="77777777" w:rsidTr="005B7B11">
        <w:trPr>
          <w:cantSplit/>
          <w:jc w:val="center"/>
        </w:trPr>
        <w:tc>
          <w:tcPr>
            <w:tcW w:w="2452" w:type="dxa"/>
          </w:tcPr>
          <w:p w14:paraId="120FA31A" w14:textId="77777777" w:rsidR="005B7B11" w:rsidRPr="00433ABE" w:rsidRDefault="005B7B11" w:rsidP="005B7B11">
            <w:pPr>
              <w:pStyle w:val="TAH"/>
              <w:jc w:val="left"/>
              <w:rPr>
                <w:b w:val="0"/>
                <w:bCs/>
              </w:rPr>
            </w:pPr>
            <w:r w:rsidRPr="00433ABE">
              <w:rPr>
                <w:b w:val="0"/>
                <w:bCs/>
              </w:rPr>
              <w:t>6.4A.2.4</w:t>
            </w:r>
            <w:r w:rsidRPr="00433ABE">
              <w:rPr>
                <w:b w:val="0"/>
                <w:bCs/>
                <w:lang w:val="en-US" w:eastAsia="zh-CN"/>
              </w:rPr>
              <w:t xml:space="preserve"> </w:t>
            </w:r>
            <w:r w:rsidRPr="00433ABE">
              <w:rPr>
                <w:b w:val="0"/>
                <w:bCs/>
              </w:rPr>
              <w:t>EVM equalizer spectrum flatness for category M1</w:t>
            </w:r>
          </w:p>
        </w:tc>
        <w:tc>
          <w:tcPr>
            <w:tcW w:w="4560" w:type="dxa"/>
          </w:tcPr>
          <w:p w14:paraId="7CF0CBF2" w14:textId="77777777" w:rsidR="005B7B11" w:rsidRPr="00433ABE" w:rsidRDefault="005B7B11" w:rsidP="005B7B11">
            <w:pPr>
              <w:pStyle w:val="TAH"/>
              <w:jc w:val="left"/>
              <w:rPr>
                <w:rFonts w:cs="v4.2.0"/>
                <w:b w:val="0"/>
                <w:bCs/>
                <w:lang w:eastAsia="ja-JP"/>
              </w:rPr>
            </w:pPr>
            <w:r w:rsidRPr="00433ABE">
              <w:rPr>
                <w:rFonts w:cs="v4.2.0"/>
                <w:b w:val="0"/>
                <w:bCs/>
                <w:lang w:eastAsia="ja-JP"/>
              </w:rPr>
              <w:t xml:space="preserve">Same as clause </w:t>
            </w:r>
            <w:r w:rsidRPr="00433ABE">
              <w:rPr>
                <w:b w:val="0"/>
                <w:bCs/>
              </w:rPr>
              <w:t>6.5.2.4EA</w:t>
            </w:r>
            <w:r w:rsidRPr="00433ABE">
              <w:rPr>
                <w:rFonts w:cs="Arial"/>
                <w:b w:val="0"/>
                <w:bCs/>
                <w:szCs w:val="16"/>
                <w:lang w:eastAsia="zh-TW"/>
              </w:rPr>
              <w:t xml:space="preserve"> </w:t>
            </w:r>
            <w:r w:rsidRPr="00433ABE">
              <w:rPr>
                <w:rFonts w:cs="v4.2.0"/>
                <w:b w:val="0"/>
                <w:bCs/>
                <w:lang w:eastAsia="ja-JP"/>
              </w:rPr>
              <w:t>in TS 36.521-1 [14]</w:t>
            </w:r>
          </w:p>
        </w:tc>
        <w:tc>
          <w:tcPr>
            <w:tcW w:w="2735" w:type="dxa"/>
          </w:tcPr>
          <w:p w14:paraId="3CCD0943" w14:textId="77777777" w:rsidR="005B7B11" w:rsidRPr="00433ABE" w:rsidRDefault="005B7B11" w:rsidP="005B7B11">
            <w:pPr>
              <w:pStyle w:val="TAH"/>
              <w:jc w:val="left"/>
              <w:rPr>
                <w:b w:val="0"/>
                <w:bCs/>
                <w:lang w:eastAsia="zh-CN"/>
              </w:rPr>
            </w:pPr>
          </w:p>
        </w:tc>
      </w:tr>
      <w:tr w:rsidR="003104FD" w:rsidRPr="00433ABE" w14:paraId="125D94E6" w14:textId="77777777" w:rsidTr="005B7B11">
        <w:trPr>
          <w:cantSplit/>
          <w:jc w:val="center"/>
          <w:ins w:id="2654" w:author="R&amp;S" w:date="2024-02-20T15:31:00Z"/>
        </w:trPr>
        <w:tc>
          <w:tcPr>
            <w:tcW w:w="2452" w:type="dxa"/>
          </w:tcPr>
          <w:p w14:paraId="19216FB2" w14:textId="5F0EBFAB" w:rsidR="003104FD" w:rsidRPr="00433ABE" w:rsidRDefault="003104FD" w:rsidP="005B7B11">
            <w:pPr>
              <w:pStyle w:val="TAH"/>
              <w:jc w:val="left"/>
              <w:rPr>
                <w:ins w:id="2655" w:author="R&amp;S" w:date="2024-02-20T15:31:00Z"/>
                <w:b w:val="0"/>
                <w:bCs/>
              </w:rPr>
            </w:pPr>
            <w:ins w:id="2656" w:author="R&amp;S" w:date="2024-02-20T15:31:00Z">
              <w:r w:rsidRPr="00433ABE">
                <w:rPr>
                  <w:b w:val="0"/>
                  <w:bCs/>
                </w:rPr>
                <w:t>6.4B.1</w:t>
              </w:r>
            </w:ins>
            <w:ins w:id="2657" w:author="R&amp;S" w:date="2024-02-29T08:36:00Z">
              <w:r w:rsidR="00CC3456" w:rsidRPr="00433ABE">
                <w:rPr>
                  <w:b w:val="0"/>
                  <w:bCs/>
                  <w:rPrChange w:id="2658" w:author="R&amp;S" w:date="2024-02-29T08:36:00Z">
                    <w:rPr>
                      <w:b w:val="0"/>
                      <w:bCs/>
                      <w:highlight w:val="green"/>
                    </w:rPr>
                  </w:rPrChange>
                </w:rPr>
                <w:t>_1</w:t>
              </w:r>
            </w:ins>
            <w:ins w:id="2659" w:author="R&amp;S" w:date="2024-02-20T15:31:00Z">
              <w:r w:rsidRPr="00433ABE">
                <w:rPr>
                  <w:b w:val="0"/>
                  <w:bCs/>
                </w:rPr>
                <w:t xml:space="preserve"> Frequency error with GSO ephemeris for UE category NB1 and NB2</w:t>
              </w:r>
            </w:ins>
          </w:p>
        </w:tc>
        <w:tc>
          <w:tcPr>
            <w:tcW w:w="4560" w:type="dxa"/>
          </w:tcPr>
          <w:p w14:paraId="32C6C054" w14:textId="175BB27A" w:rsidR="003104FD" w:rsidRPr="00433ABE" w:rsidRDefault="003104FD">
            <w:pPr>
              <w:pStyle w:val="TAL"/>
              <w:rPr>
                <w:ins w:id="2660" w:author="R&amp;S" w:date="2024-02-20T15:31:00Z"/>
                <w:lang w:eastAsia="ja-JP"/>
                <w:rPrChange w:id="2661" w:author="R&amp;S" w:date="2024-02-20T15:33:00Z">
                  <w:rPr>
                    <w:ins w:id="2662" w:author="R&amp;S" w:date="2024-02-20T15:31:00Z"/>
                    <w:lang w:eastAsia="ja-JP"/>
                  </w:rPr>
                </w:rPrChange>
              </w:rPr>
              <w:pPrChange w:id="2663" w:author="R&amp;S" w:date="2024-02-20T15:32:00Z">
                <w:pPr>
                  <w:pStyle w:val="TAH"/>
                  <w:jc w:val="left"/>
                </w:pPr>
              </w:pPrChange>
            </w:pPr>
            <w:ins w:id="2664" w:author="R&amp;S" w:date="2024-02-20T15:32:00Z">
              <w:r w:rsidRPr="00433ABE">
                <w:rPr>
                  <w:lang w:eastAsia="ja-JP"/>
                </w:rPr>
                <w:t>Same as clause 6.5.1F in TS 36.521-1 [14]</w:t>
              </w:r>
            </w:ins>
          </w:p>
        </w:tc>
        <w:tc>
          <w:tcPr>
            <w:tcW w:w="2735" w:type="dxa"/>
          </w:tcPr>
          <w:p w14:paraId="0DCD26FE" w14:textId="77777777" w:rsidR="003104FD" w:rsidRPr="00433ABE" w:rsidRDefault="003104FD" w:rsidP="005B7B11">
            <w:pPr>
              <w:pStyle w:val="TAH"/>
              <w:jc w:val="left"/>
              <w:rPr>
                <w:ins w:id="2665" w:author="R&amp;S" w:date="2024-02-20T15:31:00Z"/>
                <w:b w:val="0"/>
                <w:bCs/>
                <w:lang w:eastAsia="zh-CN"/>
              </w:rPr>
            </w:pPr>
          </w:p>
        </w:tc>
      </w:tr>
      <w:tr w:rsidR="003104FD" w:rsidRPr="00433ABE" w14:paraId="5F5B34FB" w14:textId="77777777" w:rsidTr="005B7B11">
        <w:trPr>
          <w:cantSplit/>
          <w:jc w:val="center"/>
          <w:ins w:id="2666" w:author="R&amp;S" w:date="2024-02-20T15:32:00Z"/>
        </w:trPr>
        <w:tc>
          <w:tcPr>
            <w:tcW w:w="2452" w:type="dxa"/>
          </w:tcPr>
          <w:p w14:paraId="1C69A78E" w14:textId="69CD6D4B" w:rsidR="003104FD" w:rsidRPr="00433ABE" w:rsidRDefault="003104FD" w:rsidP="005B7B11">
            <w:pPr>
              <w:pStyle w:val="TAH"/>
              <w:jc w:val="left"/>
              <w:rPr>
                <w:ins w:id="2667" w:author="R&amp;S" w:date="2024-02-20T15:32:00Z"/>
                <w:b w:val="0"/>
                <w:bCs/>
              </w:rPr>
            </w:pPr>
            <w:ins w:id="2668" w:author="R&amp;S" w:date="2024-02-20T15:33:00Z">
              <w:r w:rsidRPr="00433ABE">
                <w:rPr>
                  <w:b w:val="0"/>
                  <w:bCs/>
                </w:rPr>
                <w:t>6.4B.1</w:t>
              </w:r>
            </w:ins>
            <w:ins w:id="2669" w:author="R&amp;S" w:date="2024-02-29T08:37:00Z">
              <w:r w:rsidR="00CC3456" w:rsidRPr="00433ABE">
                <w:rPr>
                  <w:b w:val="0"/>
                  <w:bCs/>
                  <w:rPrChange w:id="2670" w:author="R&amp;S" w:date="2024-02-29T08:37:00Z">
                    <w:rPr>
                      <w:b w:val="0"/>
                      <w:bCs/>
                      <w:highlight w:val="green"/>
                    </w:rPr>
                  </w:rPrChange>
                </w:rPr>
                <w:t>_2</w:t>
              </w:r>
            </w:ins>
            <w:ins w:id="2671" w:author="R&amp;S" w:date="2024-02-20T15:33:00Z">
              <w:r w:rsidRPr="00433ABE">
                <w:rPr>
                  <w:b w:val="0"/>
                  <w:bCs/>
                </w:rPr>
                <w:t xml:space="preserve"> Frequency error with NGSO ephemeris for UE category NB1 and NB2</w:t>
              </w:r>
            </w:ins>
          </w:p>
        </w:tc>
        <w:tc>
          <w:tcPr>
            <w:tcW w:w="4560" w:type="dxa"/>
          </w:tcPr>
          <w:p w14:paraId="1C4DA0E5" w14:textId="423384D6" w:rsidR="003104FD" w:rsidRPr="00433ABE" w:rsidRDefault="003104FD" w:rsidP="003104FD">
            <w:pPr>
              <w:pStyle w:val="TAL"/>
              <w:rPr>
                <w:ins w:id="2672" w:author="R&amp;S" w:date="2024-02-20T15:32:00Z"/>
                <w:lang w:eastAsia="ja-JP"/>
              </w:rPr>
            </w:pPr>
            <w:ins w:id="2673" w:author="R&amp;S" w:date="2024-02-20T15:33:00Z">
              <w:r w:rsidRPr="00433ABE">
                <w:rPr>
                  <w:lang w:eastAsia="ja-JP"/>
                </w:rPr>
                <w:t>Same as clause 6.5.1F in TS 36.521-1 [14]</w:t>
              </w:r>
            </w:ins>
          </w:p>
        </w:tc>
        <w:tc>
          <w:tcPr>
            <w:tcW w:w="2735" w:type="dxa"/>
          </w:tcPr>
          <w:p w14:paraId="69222E68" w14:textId="77777777" w:rsidR="003104FD" w:rsidRPr="00433ABE" w:rsidRDefault="003104FD" w:rsidP="005B7B11">
            <w:pPr>
              <w:pStyle w:val="TAH"/>
              <w:jc w:val="left"/>
              <w:rPr>
                <w:ins w:id="2674" w:author="R&amp;S" w:date="2024-02-20T15:32:00Z"/>
                <w:b w:val="0"/>
                <w:bCs/>
                <w:lang w:eastAsia="zh-CN"/>
              </w:rPr>
            </w:pPr>
          </w:p>
        </w:tc>
      </w:tr>
      <w:tr w:rsidR="005B7B11" w:rsidRPr="00433ABE" w14:paraId="2938257A" w14:textId="77777777" w:rsidTr="005B7B11">
        <w:trPr>
          <w:cantSplit/>
          <w:jc w:val="center"/>
        </w:trPr>
        <w:tc>
          <w:tcPr>
            <w:tcW w:w="2452" w:type="dxa"/>
          </w:tcPr>
          <w:p w14:paraId="2A0BF056" w14:textId="77777777" w:rsidR="005B7B11" w:rsidRPr="00433ABE" w:rsidRDefault="005B7B11" w:rsidP="005B7B11">
            <w:pPr>
              <w:pStyle w:val="TAH"/>
              <w:jc w:val="left"/>
              <w:rPr>
                <w:b w:val="0"/>
                <w:bCs/>
              </w:rPr>
            </w:pPr>
            <w:r w:rsidRPr="00433ABE">
              <w:rPr>
                <w:b w:val="0"/>
                <w:bCs/>
              </w:rPr>
              <w:t>6.4B.2.1</w:t>
            </w:r>
            <w:r w:rsidRPr="00433ABE">
              <w:rPr>
                <w:b w:val="0"/>
                <w:bCs/>
                <w:lang w:val="en-US" w:eastAsia="zh-CN"/>
              </w:rPr>
              <w:t xml:space="preserve"> </w:t>
            </w:r>
            <w:r w:rsidRPr="00433ABE">
              <w:rPr>
                <w:b w:val="0"/>
                <w:bCs/>
              </w:rPr>
              <w:t>Error Vector Magnitude (EVM) for Category NB1 and NB2</w:t>
            </w:r>
          </w:p>
        </w:tc>
        <w:tc>
          <w:tcPr>
            <w:tcW w:w="4560" w:type="dxa"/>
          </w:tcPr>
          <w:p w14:paraId="270FD5B5" w14:textId="77777777" w:rsidR="005B7B11" w:rsidRPr="00433ABE" w:rsidRDefault="005B7B11" w:rsidP="005B7B11">
            <w:pPr>
              <w:pStyle w:val="TAH"/>
              <w:jc w:val="left"/>
              <w:rPr>
                <w:rFonts w:cs="v4.2.0"/>
                <w:b w:val="0"/>
                <w:bCs/>
                <w:lang w:eastAsia="ja-JP"/>
              </w:rPr>
            </w:pPr>
            <w:r w:rsidRPr="00433ABE">
              <w:rPr>
                <w:rFonts w:cs="v4.2.0"/>
                <w:b w:val="0"/>
                <w:bCs/>
                <w:lang w:eastAsia="ja-JP"/>
              </w:rPr>
              <w:t xml:space="preserve">Same as clause </w:t>
            </w:r>
            <w:r w:rsidRPr="00433ABE">
              <w:rPr>
                <w:b w:val="0"/>
                <w:bCs/>
              </w:rPr>
              <w:t>6.5.2.1F.1</w:t>
            </w:r>
            <w:r w:rsidRPr="00433ABE">
              <w:rPr>
                <w:rFonts w:cs="Arial"/>
                <w:b w:val="0"/>
                <w:bCs/>
                <w:szCs w:val="16"/>
                <w:lang w:eastAsia="zh-TW"/>
              </w:rPr>
              <w:t xml:space="preserve"> </w:t>
            </w:r>
            <w:r w:rsidRPr="00433ABE">
              <w:rPr>
                <w:rFonts w:cs="v4.2.0"/>
                <w:b w:val="0"/>
                <w:bCs/>
                <w:lang w:eastAsia="ja-JP"/>
              </w:rPr>
              <w:t>in TS 36.521-1 [14]</w:t>
            </w:r>
          </w:p>
        </w:tc>
        <w:tc>
          <w:tcPr>
            <w:tcW w:w="2735" w:type="dxa"/>
          </w:tcPr>
          <w:p w14:paraId="258638A7" w14:textId="77777777" w:rsidR="005B7B11" w:rsidRPr="00433ABE" w:rsidRDefault="005B7B11" w:rsidP="005B7B11">
            <w:pPr>
              <w:pStyle w:val="TAH"/>
              <w:jc w:val="left"/>
              <w:rPr>
                <w:b w:val="0"/>
                <w:bCs/>
                <w:lang w:eastAsia="zh-CN"/>
              </w:rPr>
            </w:pPr>
          </w:p>
        </w:tc>
      </w:tr>
      <w:tr w:rsidR="00614CD6" w:rsidRPr="00433ABE" w14:paraId="72C533A4" w14:textId="77777777" w:rsidTr="00FC37BD">
        <w:trPr>
          <w:cantSplit/>
          <w:jc w:val="center"/>
        </w:trPr>
        <w:tc>
          <w:tcPr>
            <w:tcW w:w="9747" w:type="dxa"/>
            <w:gridSpan w:val="3"/>
          </w:tcPr>
          <w:p w14:paraId="06B54282" w14:textId="7A7EAD98" w:rsidR="00614CD6" w:rsidRPr="00433ABE" w:rsidRDefault="00614CD6" w:rsidP="00614CD6">
            <w:pPr>
              <w:rPr>
                <w:rFonts w:cs="Arial Unicode MS"/>
              </w:rPr>
            </w:pPr>
            <w:r w:rsidRPr="00433ABE">
              <w:rPr>
                <w:rFonts w:ascii="Arial" w:hAnsi="Arial" w:cs="Arial"/>
                <w:color w:val="0000FF"/>
                <w:sz w:val="22"/>
                <w:szCs w:val="24"/>
              </w:rPr>
              <w:t>&lt; Unchanged rows omitted &gt;</w:t>
            </w:r>
          </w:p>
        </w:tc>
      </w:tr>
    </w:tbl>
    <w:p w14:paraId="125B002F" w14:textId="68D68EF6" w:rsidR="005B7B11" w:rsidRPr="00433ABE" w:rsidRDefault="005B7B11" w:rsidP="005B7B11">
      <w:pPr>
        <w:rPr>
          <w:lang w:eastAsia="ja-JP"/>
        </w:rPr>
      </w:pPr>
    </w:p>
    <w:p w14:paraId="55F4A75C" w14:textId="77777777" w:rsidR="00614CD6" w:rsidRPr="00433ABE" w:rsidRDefault="00614CD6" w:rsidP="00FC37BD">
      <w:pPr>
        <w:rPr>
          <w:rFonts w:ascii="Arial" w:hAnsi="Arial" w:cs="Arial"/>
          <w:color w:val="0000FF"/>
          <w:sz w:val="28"/>
        </w:rPr>
      </w:pPr>
      <w:r w:rsidRPr="00433ABE">
        <w:rPr>
          <w:rFonts w:ascii="Arial" w:hAnsi="Arial" w:cs="Arial"/>
          <w:color w:val="0000FF"/>
          <w:sz w:val="28"/>
        </w:rPr>
        <w:t>&lt; Unchanged sections omitted &gt;</w:t>
      </w:r>
    </w:p>
    <w:p w14:paraId="0A375F31" w14:textId="3E2614B1" w:rsidR="00614CD6" w:rsidRPr="00433ABE" w:rsidRDefault="00614CD6" w:rsidP="005B7B11">
      <w:pPr>
        <w:rPr>
          <w:lang w:eastAsia="ja-JP"/>
        </w:rPr>
      </w:pPr>
    </w:p>
    <w:p w14:paraId="66BE340E" w14:textId="77777777" w:rsidR="005B7B11" w:rsidRPr="00433ABE" w:rsidRDefault="005B7B11" w:rsidP="005B7B11">
      <w:pPr>
        <w:pStyle w:val="berschrift2"/>
      </w:pPr>
      <w:bookmarkStart w:id="2675" w:name="_Toc31395"/>
      <w:bookmarkStart w:id="2676" w:name="_Toc11583"/>
      <w:bookmarkStart w:id="2677" w:name="_Toc18986"/>
      <w:bookmarkStart w:id="2678" w:name="_Toc28179"/>
      <w:bookmarkStart w:id="2679" w:name="_Toc232582183"/>
      <w:bookmarkStart w:id="2680" w:name="_Toc154078334"/>
      <w:r w:rsidRPr="00433ABE">
        <w:t>F.3.2</w:t>
      </w:r>
      <w:r w:rsidRPr="00433ABE">
        <w:tab/>
      </w:r>
      <w:r w:rsidRPr="00433ABE">
        <w:rPr>
          <w:lang w:eastAsia="sv-SE"/>
        </w:rPr>
        <w:t xml:space="preserve">Measurement of </w:t>
      </w:r>
      <w:r w:rsidRPr="00433ABE">
        <w:t>transmitter</w:t>
      </w:r>
      <w:bookmarkEnd w:id="2675"/>
      <w:bookmarkEnd w:id="2676"/>
      <w:bookmarkEnd w:id="2677"/>
      <w:bookmarkEnd w:id="2678"/>
      <w:bookmarkEnd w:id="2679"/>
      <w:bookmarkEnd w:id="2680"/>
    </w:p>
    <w:p w14:paraId="29DFED41" w14:textId="77777777" w:rsidR="005B7B11" w:rsidRPr="00433ABE" w:rsidRDefault="005B7B11" w:rsidP="005B7B11">
      <w:pPr>
        <w:pStyle w:val="TH"/>
      </w:pPr>
      <w:r w:rsidRPr="00433ABE">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3206"/>
        <w:gridCol w:w="2349"/>
        <w:gridCol w:w="2492"/>
      </w:tblGrid>
      <w:tr w:rsidR="005B7B11" w:rsidRPr="00433ABE" w14:paraId="0C8BDC8A" w14:textId="77777777" w:rsidTr="005B7B11">
        <w:trPr>
          <w:jc w:val="center"/>
        </w:trPr>
        <w:tc>
          <w:tcPr>
            <w:tcW w:w="1921" w:type="dxa"/>
          </w:tcPr>
          <w:p w14:paraId="0E9DAD3C" w14:textId="77777777" w:rsidR="005B7B11" w:rsidRPr="00433ABE" w:rsidRDefault="005B7B11" w:rsidP="005B7B11">
            <w:pPr>
              <w:pStyle w:val="TAH"/>
              <w:rPr>
                <w:lang w:eastAsia="zh-CN"/>
              </w:rPr>
            </w:pPr>
            <w:r w:rsidRPr="00433ABE">
              <w:rPr>
                <w:lang w:eastAsia="zh-CN"/>
              </w:rPr>
              <w:t>Test</w:t>
            </w:r>
          </w:p>
        </w:tc>
        <w:tc>
          <w:tcPr>
            <w:tcW w:w="3206" w:type="dxa"/>
          </w:tcPr>
          <w:p w14:paraId="520B895F" w14:textId="77777777" w:rsidR="005B7B11" w:rsidRPr="00433ABE" w:rsidRDefault="005B7B11" w:rsidP="005B7B11">
            <w:pPr>
              <w:pStyle w:val="TAH"/>
              <w:rPr>
                <w:lang w:eastAsia="zh-CN"/>
              </w:rPr>
            </w:pPr>
            <w:r w:rsidRPr="00433ABE">
              <w:rPr>
                <w:lang w:eastAsia="zh-CN"/>
              </w:rPr>
              <w:t>Minimum Requirement in TS 36.10</w:t>
            </w:r>
            <w:r w:rsidRPr="00433ABE">
              <w:rPr>
                <w:rFonts w:hint="eastAsia"/>
                <w:lang w:val="en-US" w:eastAsia="zh-CN"/>
              </w:rPr>
              <w:t>2</w:t>
            </w:r>
          </w:p>
        </w:tc>
        <w:tc>
          <w:tcPr>
            <w:tcW w:w="2349" w:type="dxa"/>
          </w:tcPr>
          <w:p w14:paraId="1FA1F2A8" w14:textId="77777777" w:rsidR="005B7B11" w:rsidRPr="00433ABE" w:rsidRDefault="005B7B11" w:rsidP="005B7B11">
            <w:pPr>
              <w:pStyle w:val="TAH"/>
              <w:rPr>
                <w:lang w:eastAsia="zh-CN"/>
              </w:rPr>
            </w:pPr>
            <w:r w:rsidRPr="00433ABE">
              <w:rPr>
                <w:lang w:eastAsia="zh-CN"/>
              </w:rPr>
              <w:t>Test Tolerance</w:t>
            </w:r>
            <w:r w:rsidRPr="00433ABE">
              <w:rPr>
                <w:lang w:eastAsia="zh-CN"/>
              </w:rPr>
              <w:br/>
              <w:t>(TT)</w:t>
            </w:r>
          </w:p>
        </w:tc>
        <w:tc>
          <w:tcPr>
            <w:tcW w:w="2492" w:type="dxa"/>
          </w:tcPr>
          <w:p w14:paraId="22E6D526" w14:textId="77777777" w:rsidR="005B7B11" w:rsidRPr="00433ABE" w:rsidRDefault="005B7B11" w:rsidP="005B7B11">
            <w:pPr>
              <w:pStyle w:val="TAH"/>
              <w:rPr>
                <w:lang w:eastAsia="zh-CN"/>
              </w:rPr>
            </w:pPr>
            <w:r w:rsidRPr="00433ABE">
              <w:rPr>
                <w:lang w:eastAsia="zh-CN"/>
              </w:rPr>
              <w:t>Test Requirement in TS 36.521-1</w:t>
            </w:r>
          </w:p>
        </w:tc>
      </w:tr>
      <w:tr w:rsidR="00614CD6" w:rsidRPr="00433ABE" w14:paraId="1A821292" w14:textId="77777777" w:rsidTr="00FC37BD">
        <w:trPr>
          <w:jc w:val="center"/>
        </w:trPr>
        <w:tc>
          <w:tcPr>
            <w:tcW w:w="9968" w:type="dxa"/>
            <w:gridSpan w:val="4"/>
          </w:tcPr>
          <w:p w14:paraId="6B82F872" w14:textId="197DD917" w:rsidR="00614CD6" w:rsidRPr="00433ABE" w:rsidRDefault="00614CD6" w:rsidP="00614CD6">
            <w:pPr>
              <w:rPr>
                <w:lang w:eastAsia="zh-CN"/>
              </w:rPr>
            </w:pPr>
            <w:r w:rsidRPr="00433ABE">
              <w:rPr>
                <w:rFonts w:ascii="Arial" w:hAnsi="Arial" w:cs="Arial"/>
                <w:color w:val="0000FF"/>
                <w:sz w:val="22"/>
                <w:szCs w:val="24"/>
              </w:rPr>
              <w:t>&lt; Unchanged rows omitted &gt;</w:t>
            </w:r>
          </w:p>
        </w:tc>
      </w:tr>
      <w:tr w:rsidR="005B7B11" w:rsidRPr="00433ABE" w14:paraId="2C7AA60B" w14:textId="77777777" w:rsidTr="005B7B11">
        <w:trPr>
          <w:jc w:val="center"/>
        </w:trPr>
        <w:tc>
          <w:tcPr>
            <w:tcW w:w="1921" w:type="dxa"/>
          </w:tcPr>
          <w:p w14:paraId="67363C55" w14:textId="77777777" w:rsidR="005B7B11" w:rsidRPr="00433ABE" w:rsidRDefault="005B7B11" w:rsidP="005B7B11">
            <w:pPr>
              <w:pStyle w:val="TAL"/>
              <w:rPr>
                <w:bCs/>
              </w:rPr>
            </w:pPr>
            <w:r w:rsidRPr="00433ABE">
              <w:rPr>
                <w:bCs/>
              </w:rPr>
              <w:lastRenderedPageBreak/>
              <w:t>6.3B.4.3 Aggregate power control tolerance for category NB1 and NB2</w:t>
            </w:r>
          </w:p>
        </w:tc>
        <w:tc>
          <w:tcPr>
            <w:tcW w:w="3206" w:type="dxa"/>
          </w:tcPr>
          <w:p w14:paraId="26B57F1E" w14:textId="77777777" w:rsidR="005B7B11" w:rsidRPr="00433ABE" w:rsidRDefault="005B7B11" w:rsidP="005B7B11">
            <w:pPr>
              <w:pStyle w:val="TAL"/>
              <w:rPr>
                <w:bCs/>
              </w:rPr>
            </w:pPr>
            <w:r w:rsidRPr="00433ABE">
              <w:rPr>
                <w:rFonts w:hint="eastAsia"/>
                <w:bCs/>
              </w:rPr>
              <w:t>Same as clause 6.3.5F.</w:t>
            </w:r>
            <w:r w:rsidRPr="00433ABE">
              <w:rPr>
                <w:rFonts w:hint="eastAsia"/>
                <w:bCs/>
                <w:lang w:val="en-US" w:eastAsia="zh-CN"/>
              </w:rPr>
              <w:t>3</w:t>
            </w:r>
            <w:r w:rsidRPr="00433ABE">
              <w:rPr>
                <w:rFonts w:hint="eastAsia"/>
                <w:bCs/>
              </w:rPr>
              <w:t xml:space="preserve"> in TS 36.521-1 [14]</w:t>
            </w:r>
          </w:p>
        </w:tc>
        <w:tc>
          <w:tcPr>
            <w:tcW w:w="2349" w:type="dxa"/>
          </w:tcPr>
          <w:p w14:paraId="1BDA6D81" w14:textId="77777777" w:rsidR="005B7B11" w:rsidRPr="00433ABE" w:rsidRDefault="005B7B11" w:rsidP="005B7B11">
            <w:pPr>
              <w:pStyle w:val="TAL"/>
              <w:rPr>
                <w:bCs/>
              </w:rPr>
            </w:pPr>
            <w:r w:rsidRPr="00433ABE">
              <w:rPr>
                <w:rFonts w:hint="eastAsia"/>
                <w:bCs/>
              </w:rPr>
              <w:t>Same as clause 6.3.5F.</w:t>
            </w:r>
            <w:r w:rsidRPr="00433ABE">
              <w:rPr>
                <w:rFonts w:hint="eastAsia"/>
                <w:bCs/>
                <w:lang w:val="en-US" w:eastAsia="zh-CN"/>
              </w:rPr>
              <w:t>3</w:t>
            </w:r>
            <w:r w:rsidRPr="00433ABE">
              <w:rPr>
                <w:rFonts w:hint="eastAsia"/>
                <w:bCs/>
              </w:rPr>
              <w:t xml:space="preserve"> in TS 36.521-1 [14]</w:t>
            </w:r>
          </w:p>
        </w:tc>
        <w:tc>
          <w:tcPr>
            <w:tcW w:w="2492" w:type="dxa"/>
          </w:tcPr>
          <w:p w14:paraId="25A7ABE8" w14:textId="77777777" w:rsidR="005B7B11" w:rsidRPr="00433ABE" w:rsidRDefault="005B7B11" w:rsidP="005B7B11">
            <w:pPr>
              <w:pStyle w:val="TAL"/>
              <w:rPr>
                <w:bCs/>
              </w:rPr>
            </w:pPr>
            <w:r w:rsidRPr="00433ABE">
              <w:rPr>
                <w:rFonts w:hint="eastAsia"/>
                <w:bCs/>
              </w:rPr>
              <w:t>Same as clause 6.3.5F.</w:t>
            </w:r>
            <w:r w:rsidRPr="00433ABE">
              <w:rPr>
                <w:rFonts w:hint="eastAsia"/>
                <w:bCs/>
                <w:lang w:val="en-US" w:eastAsia="zh-CN"/>
              </w:rPr>
              <w:t>3</w:t>
            </w:r>
            <w:r w:rsidRPr="00433ABE">
              <w:rPr>
                <w:rFonts w:hint="eastAsia"/>
                <w:bCs/>
              </w:rPr>
              <w:t xml:space="preserve"> in TS 36.521-1 [14]</w:t>
            </w:r>
          </w:p>
        </w:tc>
      </w:tr>
      <w:tr w:rsidR="006F1CA6" w:rsidRPr="00433ABE" w14:paraId="2F0D6155" w14:textId="77777777" w:rsidTr="005B7B11">
        <w:trPr>
          <w:jc w:val="center"/>
          <w:ins w:id="2681" w:author="R&amp;S" w:date="2024-02-20T15:36:00Z"/>
        </w:trPr>
        <w:tc>
          <w:tcPr>
            <w:tcW w:w="1921" w:type="dxa"/>
          </w:tcPr>
          <w:p w14:paraId="4F21ADA6" w14:textId="2D851803" w:rsidR="006F1CA6" w:rsidRPr="00433ABE" w:rsidRDefault="006F1CA6">
            <w:pPr>
              <w:pStyle w:val="TAL"/>
              <w:rPr>
                <w:ins w:id="2682" w:author="R&amp;S" w:date="2024-02-20T15:36:00Z"/>
              </w:rPr>
            </w:pPr>
            <w:ins w:id="2683" w:author="R&amp;S" w:date="2024-02-20T15:36:00Z">
              <w:r w:rsidRPr="00433ABE">
                <w:t>6.4A.1</w:t>
              </w:r>
            </w:ins>
            <w:ins w:id="2684" w:author="R&amp;S" w:date="2024-02-29T08:37:00Z">
              <w:r w:rsidR="00CC3456" w:rsidRPr="00433ABE">
                <w:rPr>
                  <w:rPrChange w:id="2685" w:author="R&amp;S" w:date="2024-02-29T08:37:00Z">
                    <w:rPr>
                      <w:highlight w:val="green"/>
                    </w:rPr>
                  </w:rPrChange>
                </w:rPr>
                <w:t>_1</w:t>
              </w:r>
            </w:ins>
            <w:ins w:id="2686" w:author="R&amp;S" w:date="2024-02-20T15:36:00Z">
              <w:r w:rsidRPr="00433ABE">
                <w:t xml:space="preserve"> Frequency error with GSO ephemeris for UE category M1</w:t>
              </w:r>
            </w:ins>
          </w:p>
        </w:tc>
        <w:tc>
          <w:tcPr>
            <w:tcW w:w="3206" w:type="dxa"/>
          </w:tcPr>
          <w:p w14:paraId="5A0F9E3B" w14:textId="0D812BC9" w:rsidR="006F1CA6" w:rsidRPr="00433ABE" w:rsidRDefault="006F1CA6">
            <w:pPr>
              <w:pStyle w:val="TAL"/>
              <w:rPr>
                <w:ins w:id="2687" w:author="R&amp;S" w:date="2024-02-20T15:36:00Z"/>
              </w:rPr>
            </w:pPr>
            <w:ins w:id="2688"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c>
          <w:tcPr>
            <w:tcW w:w="2349" w:type="dxa"/>
          </w:tcPr>
          <w:p w14:paraId="243630FA" w14:textId="7975FD0B" w:rsidR="006F1CA6" w:rsidRPr="00433ABE" w:rsidRDefault="006F1CA6">
            <w:pPr>
              <w:pStyle w:val="TAL"/>
              <w:rPr>
                <w:ins w:id="2689" w:author="R&amp;S" w:date="2024-02-20T15:36:00Z"/>
              </w:rPr>
            </w:pPr>
            <w:ins w:id="2690"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c>
          <w:tcPr>
            <w:tcW w:w="2492" w:type="dxa"/>
          </w:tcPr>
          <w:p w14:paraId="4E019DBE" w14:textId="273628DD" w:rsidR="006F1CA6" w:rsidRPr="00433ABE" w:rsidRDefault="006F1CA6">
            <w:pPr>
              <w:pStyle w:val="TAL"/>
              <w:rPr>
                <w:ins w:id="2691" w:author="R&amp;S" w:date="2024-02-20T15:36:00Z"/>
              </w:rPr>
            </w:pPr>
            <w:ins w:id="2692"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r>
      <w:tr w:rsidR="006F1CA6" w:rsidRPr="00433ABE" w14:paraId="13CB42F6" w14:textId="77777777" w:rsidTr="005B7B11">
        <w:trPr>
          <w:jc w:val="center"/>
          <w:ins w:id="2693" w:author="R&amp;S" w:date="2024-02-20T15:36:00Z"/>
        </w:trPr>
        <w:tc>
          <w:tcPr>
            <w:tcW w:w="1921" w:type="dxa"/>
          </w:tcPr>
          <w:p w14:paraId="6E9240A4" w14:textId="2F6BF25D" w:rsidR="006F1CA6" w:rsidRPr="00433ABE" w:rsidRDefault="006F1CA6">
            <w:pPr>
              <w:pStyle w:val="TAL"/>
              <w:rPr>
                <w:ins w:id="2694" w:author="R&amp;S" w:date="2024-02-20T15:36:00Z"/>
              </w:rPr>
            </w:pPr>
            <w:ins w:id="2695" w:author="R&amp;S" w:date="2024-02-20T15:36:00Z">
              <w:r w:rsidRPr="00433ABE">
                <w:t>6.4A.1</w:t>
              </w:r>
            </w:ins>
            <w:ins w:id="2696" w:author="R&amp;S" w:date="2024-02-29T08:37:00Z">
              <w:r w:rsidR="00CC3456" w:rsidRPr="00433ABE">
                <w:rPr>
                  <w:rPrChange w:id="2697" w:author="R&amp;S" w:date="2024-02-29T08:37:00Z">
                    <w:rPr>
                      <w:highlight w:val="green"/>
                    </w:rPr>
                  </w:rPrChange>
                </w:rPr>
                <w:t>_2</w:t>
              </w:r>
            </w:ins>
            <w:ins w:id="2698" w:author="R&amp;S" w:date="2024-02-20T15:36:00Z">
              <w:r w:rsidRPr="00433ABE">
                <w:t xml:space="preserve"> Frequency error with NGSO ephemeris for UE category M1</w:t>
              </w:r>
            </w:ins>
          </w:p>
        </w:tc>
        <w:tc>
          <w:tcPr>
            <w:tcW w:w="3206" w:type="dxa"/>
          </w:tcPr>
          <w:p w14:paraId="7BC6C5FE" w14:textId="2F79711F" w:rsidR="006F1CA6" w:rsidRPr="00433ABE" w:rsidRDefault="006F1CA6">
            <w:pPr>
              <w:pStyle w:val="TAL"/>
              <w:rPr>
                <w:ins w:id="2699" w:author="R&amp;S" w:date="2024-02-20T15:36:00Z"/>
              </w:rPr>
            </w:pPr>
            <w:ins w:id="2700"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c>
          <w:tcPr>
            <w:tcW w:w="2349" w:type="dxa"/>
          </w:tcPr>
          <w:p w14:paraId="13A68934" w14:textId="3E798CF3" w:rsidR="006F1CA6" w:rsidRPr="00433ABE" w:rsidRDefault="006F1CA6">
            <w:pPr>
              <w:pStyle w:val="TAL"/>
              <w:rPr>
                <w:ins w:id="2701" w:author="R&amp;S" w:date="2024-02-20T15:36:00Z"/>
              </w:rPr>
            </w:pPr>
            <w:ins w:id="2702"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c>
          <w:tcPr>
            <w:tcW w:w="2492" w:type="dxa"/>
          </w:tcPr>
          <w:p w14:paraId="76EA40F7" w14:textId="63CA5D6E" w:rsidR="006F1CA6" w:rsidRPr="00433ABE" w:rsidRDefault="006F1CA6">
            <w:pPr>
              <w:pStyle w:val="TAL"/>
              <w:rPr>
                <w:ins w:id="2703" w:author="R&amp;S" w:date="2024-02-20T15:36:00Z"/>
              </w:rPr>
            </w:pPr>
            <w:ins w:id="2704" w:author="R&amp;S" w:date="2024-02-20T15:37:00Z">
              <w:r w:rsidRPr="00433ABE">
                <w:rPr>
                  <w:lang w:eastAsia="ja-JP"/>
                </w:rPr>
                <w:t>Same as clause 6.5.1EA</w:t>
              </w:r>
              <w:r w:rsidRPr="00433ABE">
                <w:rPr>
                  <w:rFonts w:cs="Arial"/>
                  <w:szCs w:val="16"/>
                  <w:lang w:eastAsia="zh-TW"/>
                </w:rPr>
                <w:t xml:space="preserve"> </w:t>
              </w:r>
              <w:r w:rsidRPr="00433ABE">
                <w:rPr>
                  <w:lang w:eastAsia="ja-JP"/>
                </w:rPr>
                <w:t>in TS 36.521-1 [14]</w:t>
              </w:r>
            </w:ins>
          </w:p>
        </w:tc>
      </w:tr>
      <w:tr w:rsidR="006F1CA6" w:rsidRPr="00433ABE" w14:paraId="6B2FB969" w14:textId="77777777" w:rsidTr="005B7B11">
        <w:trPr>
          <w:jc w:val="center"/>
        </w:trPr>
        <w:tc>
          <w:tcPr>
            <w:tcW w:w="1921" w:type="dxa"/>
          </w:tcPr>
          <w:p w14:paraId="7840C7C3" w14:textId="77777777" w:rsidR="006F1CA6" w:rsidRPr="00433ABE" w:rsidRDefault="006F1CA6" w:rsidP="006F1CA6">
            <w:pPr>
              <w:pStyle w:val="TAL"/>
              <w:rPr>
                <w:bCs/>
              </w:rPr>
            </w:pPr>
            <w:r w:rsidRPr="00433ABE">
              <w:rPr>
                <w:rFonts w:hint="eastAsia"/>
                <w:bCs/>
              </w:rPr>
              <w:t>6.4A.2.1</w:t>
            </w:r>
            <w:r w:rsidRPr="00433ABE">
              <w:rPr>
                <w:rFonts w:hint="eastAsia"/>
                <w:bCs/>
                <w:lang w:val="en-US" w:eastAsia="zh-CN"/>
              </w:rPr>
              <w:t xml:space="preserve"> </w:t>
            </w:r>
            <w:r w:rsidRPr="00433ABE">
              <w:rPr>
                <w:rFonts w:hint="eastAsia"/>
                <w:bCs/>
              </w:rPr>
              <w:t>Error Vector Magnitude (EVM) for category M1</w:t>
            </w:r>
          </w:p>
        </w:tc>
        <w:tc>
          <w:tcPr>
            <w:tcW w:w="3206" w:type="dxa"/>
          </w:tcPr>
          <w:p w14:paraId="683C86E3" w14:textId="77777777" w:rsidR="006F1CA6" w:rsidRPr="00433ABE" w:rsidRDefault="006F1CA6" w:rsidP="006F1CA6">
            <w:pPr>
              <w:pStyle w:val="TAL"/>
              <w:rPr>
                <w:bCs/>
              </w:rPr>
            </w:pPr>
            <w:r w:rsidRPr="00433ABE">
              <w:rPr>
                <w:rFonts w:hint="eastAsia"/>
                <w:bCs/>
              </w:rPr>
              <w:t>Same as clause 6.5.2.1EA.1 in TS 36.521-1 [14]</w:t>
            </w:r>
          </w:p>
        </w:tc>
        <w:tc>
          <w:tcPr>
            <w:tcW w:w="2349" w:type="dxa"/>
          </w:tcPr>
          <w:p w14:paraId="750FA6D3" w14:textId="77777777" w:rsidR="006F1CA6" w:rsidRPr="00433ABE" w:rsidRDefault="006F1CA6" w:rsidP="006F1CA6">
            <w:pPr>
              <w:pStyle w:val="TAL"/>
              <w:rPr>
                <w:bCs/>
              </w:rPr>
            </w:pPr>
            <w:r w:rsidRPr="00433ABE">
              <w:rPr>
                <w:rFonts w:hint="eastAsia"/>
                <w:bCs/>
              </w:rPr>
              <w:t>Same as clause 6.5.2.1EA.1 in TS 36.521-1 [14]</w:t>
            </w:r>
          </w:p>
        </w:tc>
        <w:tc>
          <w:tcPr>
            <w:tcW w:w="2492" w:type="dxa"/>
          </w:tcPr>
          <w:p w14:paraId="747FF039" w14:textId="77777777" w:rsidR="006F1CA6" w:rsidRPr="00433ABE" w:rsidRDefault="006F1CA6" w:rsidP="006F1CA6">
            <w:pPr>
              <w:pStyle w:val="TAL"/>
              <w:rPr>
                <w:bCs/>
              </w:rPr>
            </w:pPr>
            <w:r w:rsidRPr="00433ABE">
              <w:rPr>
                <w:rFonts w:hint="eastAsia"/>
                <w:bCs/>
              </w:rPr>
              <w:t>Same as clause 6.5.2.1EA.1 in TS 36.521-1 [14]</w:t>
            </w:r>
          </w:p>
        </w:tc>
      </w:tr>
      <w:tr w:rsidR="006F1CA6" w:rsidRPr="00433ABE" w14:paraId="3B1D0828" w14:textId="77777777" w:rsidTr="005B7B11">
        <w:trPr>
          <w:jc w:val="center"/>
        </w:trPr>
        <w:tc>
          <w:tcPr>
            <w:tcW w:w="1921" w:type="dxa"/>
          </w:tcPr>
          <w:p w14:paraId="20E8D0FB" w14:textId="77777777" w:rsidR="006F1CA6" w:rsidRPr="00433ABE" w:rsidRDefault="006F1CA6" w:rsidP="006F1CA6">
            <w:pPr>
              <w:pStyle w:val="TAL"/>
              <w:rPr>
                <w:bCs/>
              </w:rPr>
            </w:pPr>
            <w:r w:rsidRPr="00433ABE">
              <w:rPr>
                <w:rFonts w:hint="eastAsia"/>
                <w:bCs/>
              </w:rPr>
              <w:t>6.4A.2.2</w:t>
            </w:r>
            <w:r w:rsidRPr="00433ABE">
              <w:rPr>
                <w:rFonts w:hint="eastAsia"/>
                <w:bCs/>
                <w:lang w:val="en-US" w:eastAsia="zh-CN"/>
              </w:rPr>
              <w:t xml:space="preserve"> </w:t>
            </w:r>
            <w:r w:rsidRPr="00433ABE">
              <w:rPr>
                <w:rFonts w:hint="eastAsia"/>
                <w:bCs/>
              </w:rPr>
              <w:t>Carrier leakage for category M1</w:t>
            </w:r>
          </w:p>
        </w:tc>
        <w:tc>
          <w:tcPr>
            <w:tcW w:w="3206" w:type="dxa"/>
          </w:tcPr>
          <w:p w14:paraId="1EA5ECF3" w14:textId="77777777" w:rsidR="006F1CA6" w:rsidRPr="00433ABE" w:rsidRDefault="006F1CA6" w:rsidP="006F1CA6">
            <w:pPr>
              <w:pStyle w:val="TAL"/>
              <w:rPr>
                <w:rFonts w:eastAsiaTheme="minorEastAsia"/>
                <w:bCs/>
                <w:lang w:val="en-US" w:eastAsia="zh-CN"/>
              </w:rPr>
            </w:pPr>
            <w:r w:rsidRPr="00433ABE">
              <w:rPr>
                <w:rFonts w:hint="eastAsia"/>
                <w:bCs/>
              </w:rPr>
              <w:t>Same as clause 6.5.2.2EA in TS 36.521-1 [14]</w:t>
            </w:r>
          </w:p>
        </w:tc>
        <w:tc>
          <w:tcPr>
            <w:tcW w:w="2349" w:type="dxa"/>
          </w:tcPr>
          <w:p w14:paraId="5E7FEFDB" w14:textId="77777777" w:rsidR="006F1CA6" w:rsidRPr="00433ABE" w:rsidRDefault="006F1CA6" w:rsidP="006F1CA6">
            <w:pPr>
              <w:pStyle w:val="TAL"/>
              <w:rPr>
                <w:rFonts w:eastAsiaTheme="minorEastAsia"/>
                <w:bCs/>
                <w:lang w:val="en-US" w:eastAsia="zh-CN"/>
              </w:rPr>
            </w:pPr>
            <w:r w:rsidRPr="00433ABE">
              <w:rPr>
                <w:rFonts w:hint="eastAsia"/>
                <w:bCs/>
              </w:rPr>
              <w:t>Same as clause 6.5.2.2EA in TS 36.521-1 [14]</w:t>
            </w:r>
          </w:p>
        </w:tc>
        <w:tc>
          <w:tcPr>
            <w:tcW w:w="2492" w:type="dxa"/>
          </w:tcPr>
          <w:p w14:paraId="6D218CA2" w14:textId="77777777" w:rsidR="006F1CA6" w:rsidRPr="00433ABE" w:rsidRDefault="006F1CA6" w:rsidP="006F1CA6">
            <w:pPr>
              <w:pStyle w:val="TAL"/>
              <w:rPr>
                <w:rFonts w:eastAsiaTheme="minorEastAsia"/>
                <w:bCs/>
                <w:lang w:val="en-US" w:eastAsia="zh-CN"/>
              </w:rPr>
            </w:pPr>
            <w:r w:rsidRPr="00433ABE">
              <w:rPr>
                <w:rFonts w:hint="eastAsia"/>
                <w:bCs/>
              </w:rPr>
              <w:t>Same as clause 6.5.2.2EA in TS 36.521-1 [14]</w:t>
            </w:r>
          </w:p>
        </w:tc>
      </w:tr>
      <w:tr w:rsidR="006F1CA6" w:rsidRPr="00433ABE" w14:paraId="572FDD8D" w14:textId="77777777" w:rsidTr="005B7B11">
        <w:trPr>
          <w:jc w:val="center"/>
        </w:trPr>
        <w:tc>
          <w:tcPr>
            <w:tcW w:w="1921" w:type="dxa"/>
          </w:tcPr>
          <w:p w14:paraId="63CEB02F" w14:textId="77777777" w:rsidR="006F1CA6" w:rsidRPr="00433ABE" w:rsidRDefault="006F1CA6" w:rsidP="006F1CA6">
            <w:pPr>
              <w:pStyle w:val="TAL"/>
              <w:rPr>
                <w:bCs/>
              </w:rPr>
            </w:pPr>
            <w:r w:rsidRPr="00433ABE">
              <w:rPr>
                <w:rFonts w:hint="eastAsia"/>
                <w:bCs/>
              </w:rPr>
              <w:t>6.4A.2.3</w:t>
            </w:r>
            <w:r w:rsidRPr="00433ABE">
              <w:rPr>
                <w:rFonts w:hint="eastAsia"/>
                <w:bCs/>
                <w:lang w:val="en-US" w:eastAsia="zh-CN"/>
              </w:rPr>
              <w:t xml:space="preserve"> </w:t>
            </w:r>
            <w:r w:rsidRPr="00433ABE">
              <w:rPr>
                <w:rFonts w:hint="eastAsia"/>
                <w:bCs/>
              </w:rPr>
              <w:t xml:space="preserve">In-band emissions for </w:t>
            </w:r>
            <w:proofErr w:type="spellStart"/>
            <w:r w:rsidRPr="00433ABE">
              <w:rPr>
                <w:rFonts w:hint="eastAsia"/>
                <w:bCs/>
              </w:rPr>
              <w:t>non allocated</w:t>
            </w:r>
            <w:proofErr w:type="spellEnd"/>
            <w:r w:rsidRPr="00433ABE">
              <w:rPr>
                <w:rFonts w:hint="eastAsia"/>
                <w:bCs/>
              </w:rPr>
              <w:t xml:space="preserve"> RB for category M1</w:t>
            </w:r>
          </w:p>
        </w:tc>
        <w:tc>
          <w:tcPr>
            <w:tcW w:w="3206" w:type="dxa"/>
          </w:tcPr>
          <w:p w14:paraId="0B49EA1F" w14:textId="77777777" w:rsidR="006F1CA6" w:rsidRPr="00433ABE" w:rsidRDefault="006F1CA6" w:rsidP="006F1CA6">
            <w:pPr>
              <w:pStyle w:val="TAL"/>
              <w:rPr>
                <w:bCs/>
              </w:rPr>
            </w:pPr>
            <w:r w:rsidRPr="00433ABE">
              <w:rPr>
                <w:rFonts w:hint="eastAsia"/>
                <w:bCs/>
              </w:rPr>
              <w:t>Same as clause 6.5.2.3EA in TS 36.521-1 [14]</w:t>
            </w:r>
          </w:p>
        </w:tc>
        <w:tc>
          <w:tcPr>
            <w:tcW w:w="2349" w:type="dxa"/>
          </w:tcPr>
          <w:p w14:paraId="2DA76215" w14:textId="77777777" w:rsidR="006F1CA6" w:rsidRPr="00433ABE" w:rsidRDefault="006F1CA6" w:rsidP="006F1CA6">
            <w:pPr>
              <w:pStyle w:val="TAL"/>
              <w:rPr>
                <w:bCs/>
              </w:rPr>
            </w:pPr>
            <w:r w:rsidRPr="00433ABE">
              <w:rPr>
                <w:rFonts w:hint="eastAsia"/>
                <w:bCs/>
              </w:rPr>
              <w:t>Same as clause 6.5.2.3EA in TS 36.521-1 [14]</w:t>
            </w:r>
          </w:p>
        </w:tc>
        <w:tc>
          <w:tcPr>
            <w:tcW w:w="2492" w:type="dxa"/>
          </w:tcPr>
          <w:p w14:paraId="096A89A9" w14:textId="77777777" w:rsidR="006F1CA6" w:rsidRPr="00433ABE" w:rsidRDefault="006F1CA6" w:rsidP="006F1CA6">
            <w:pPr>
              <w:pStyle w:val="TAL"/>
              <w:rPr>
                <w:bCs/>
              </w:rPr>
            </w:pPr>
            <w:r w:rsidRPr="00433ABE">
              <w:rPr>
                <w:rFonts w:hint="eastAsia"/>
                <w:bCs/>
              </w:rPr>
              <w:t>Same as clause 6.5.2.3EA in TS 36.521-1 [14]</w:t>
            </w:r>
          </w:p>
        </w:tc>
      </w:tr>
      <w:tr w:rsidR="006F1CA6" w:rsidRPr="00433ABE" w14:paraId="1D2B2460" w14:textId="77777777" w:rsidTr="005B7B11">
        <w:trPr>
          <w:jc w:val="center"/>
        </w:trPr>
        <w:tc>
          <w:tcPr>
            <w:tcW w:w="1921" w:type="dxa"/>
          </w:tcPr>
          <w:p w14:paraId="62535D29" w14:textId="77777777" w:rsidR="006F1CA6" w:rsidRPr="00433ABE" w:rsidRDefault="006F1CA6" w:rsidP="006F1CA6">
            <w:pPr>
              <w:pStyle w:val="TAL"/>
              <w:rPr>
                <w:bCs/>
              </w:rPr>
            </w:pPr>
            <w:r w:rsidRPr="00433ABE">
              <w:rPr>
                <w:rFonts w:hint="eastAsia"/>
                <w:bCs/>
              </w:rPr>
              <w:t>6.4A.2.4</w:t>
            </w:r>
            <w:r w:rsidRPr="00433ABE">
              <w:rPr>
                <w:rFonts w:hint="eastAsia"/>
                <w:bCs/>
                <w:lang w:val="en-US" w:eastAsia="zh-CN"/>
              </w:rPr>
              <w:t xml:space="preserve"> </w:t>
            </w:r>
            <w:r w:rsidRPr="00433ABE">
              <w:rPr>
                <w:rFonts w:hint="eastAsia"/>
                <w:bCs/>
              </w:rPr>
              <w:t>EVM equalizer spectrum flatness for category M1</w:t>
            </w:r>
          </w:p>
        </w:tc>
        <w:tc>
          <w:tcPr>
            <w:tcW w:w="3206" w:type="dxa"/>
          </w:tcPr>
          <w:p w14:paraId="3329E029" w14:textId="77777777" w:rsidR="006F1CA6" w:rsidRPr="00433ABE" w:rsidRDefault="006F1CA6" w:rsidP="006F1CA6">
            <w:pPr>
              <w:pStyle w:val="TAL"/>
              <w:rPr>
                <w:bCs/>
              </w:rPr>
            </w:pPr>
            <w:r w:rsidRPr="00433ABE">
              <w:rPr>
                <w:rFonts w:hint="eastAsia"/>
                <w:bCs/>
              </w:rPr>
              <w:t>Same as clause 6.5.2.4EA in TS 36.521-1 [14]</w:t>
            </w:r>
          </w:p>
        </w:tc>
        <w:tc>
          <w:tcPr>
            <w:tcW w:w="2349" w:type="dxa"/>
          </w:tcPr>
          <w:p w14:paraId="68895ECE" w14:textId="77777777" w:rsidR="006F1CA6" w:rsidRPr="00433ABE" w:rsidRDefault="006F1CA6" w:rsidP="006F1CA6">
            <w:pPr>
              <w:pStyle w:val="TAL"/>
              <w:rPr>
                <w:bCs/>
              </w:rPr>
            </w:pPr>
            <w:r w:rsidRPr="00433ABE">
              <w:rPr>
                <w:rFonts w:hint="eastAsia"/>
                <w:bCs/>
              </w:rPr>
              <w:t>Same as clause 6.5.2.4EA in TS 36.521-1 [14]</w:t>
            </w:r>
          </w:p>
        </w:tc>
        <w:tc>
          <w:tcPr>
            <w:tcW w:w="2492" w:type="dxa"/>
          </w:tcPr>
          <w:p w14:paraId="790703D6" w14:textId="77777777" w:rsidR="006F1CA6" w:rsidRPr="00433ABE" w:rsidRDefault="006F1CA6" w:rsidP="006F1CA6">
            <w:pPr>
              <w:pStyle w:val="TAL"/>
              <w:rPr>
                <w:bCs/>
              </w:rPr>
            </w:pPr>
            <w:r w:rsidRPr="00433ABE">
              <w:rPr>
                <w:rFonts w:hint="eastAsia"/>
                <w:bCs/>
              </w:rPr>
              <w:t>Same as clause 6.5.2.4EA in TS 36.521-1 [14]</w:t>
            </w:r>
          </w:p>
        </w:tc>
      </w:tr>
      <w:tr w:rsidR="00871EED" w:rsidRPr="00433ABE" w14:paraId="1325E5EC" w14:textId="77777777" w:rsidTr="005B7B11">
        <w:trPr>
          <w:jc w:val="center"/>
          <w:ins w:id="2705" w:author="R&amp;S" w:date="2024-02-20T15:37:00Z"/>
        </w:trPr>
        <w:tc>
          <w:tcPr>
            <w:tcW w:w="1921" w:type="dxa"/>
          </w:tcPr>
          <w:p w14:paraId="7DF41381" w14:textId="652460B5" w:rsidR="00871EED" w:rsidRPr="00433ABE" w:rsidRDefault="00871EED">
            <w:pPr>
              <w:pStyle w:val="TAL"/>
              <w:rPr>
                <w:ins w:id="2706" w:author="R&amp;S" w:date="2024-02-20T15:37:00Z"/>
              </w:rPr>
            </w:pPr>
            <w:ins w:id="2707" w:author="R&amp;S" w:date="2024-02-20T15:37:00Z">
              <w:r w:rsidRPr="00433ABE">
                <w:t>6.4B.1</w:t>
              </w:r>
            </w:ins>
            <w:ins w:id="2708" w:author="R&amp;S" w:date="2024-02-29T08:37:00Z">
              <w:r w:rsidR="00CC3456" w:rsidRPr="00433ABE">
                <w:rPr>
                  <w:rPrChange w:id="2709" w:author="R&amp;S" w:date="2024-02-29T08:37:00Z">
                    <w:rPr>
                      <w:highlight w:val="green"/>
                    </w:rPr>
                  </w:rPrChange>
                </w:rPr>
                <w:t>_1</w:t>
              </w:r>
            </w:ins>
            <w:ins w:id="2710" w:author="R&amp;S" w:date="2024-02-20T15:37:00Z">
              <w:r w:rsidRPr="00433ABE">
                <w:rPr>
                  <w:b/>
                </w:rPr>
                <w:t xml:space="preserve"> </w:t>
              </w:r>
              <w:r w:rsidRPr="00433ABE">
                <w:t>Frequency error with GSO ephemeris for UE category NB1 and NB2</w:t>
              </w:r>
            </w:ins>
          </w:p>
        </w:tc>
        <w:tc>
          <w:tcPr>
            <w:tcW w:w="3206" w:type="dxa"/>
          </w:tcPr>
          <w:p w14:paraId="179D28E3" w14:textId="719A9D29" w:rsidR="00871EED" w:rsidRPr="00433ABE" w:rsidRDefault="00871EED">
            <w:pPr>
              <w:pStyle w:val="TAL"/>
              <w:rPr>
                <w:ins w:id="2711" w:author="R&amp;S" w:date="2024-02-20T15:37:00Z"/>
              </w:rPr>
            </w:pPr>
            <w:ins w:id="2712" w:author="R&amp;S" w:date="2024-02-20T15:38:00Z">
              <w:r w:rsidRPr="00433ABE">
                <w:rPr>
                  <w:lang w:eastAsia="ja-JP"/>
                </w:rPr>
                <w:t>Same as clause 6.5.1F in TS 36.521-1 [14]</w:t>
              </w:r>
            </w:ins>
          </w:p>
        </w:tc>
        <w:tc>
          <w:tcPr>
            <w:tcW w:w="2349" w:type="dxa"/>
          </w:tcPr>
          <w:p w14:paraId="03364B09" w14:textId="1650B5DC" w:rsidR="00871EED" w:rsidRPr="00433ABE" w:rsidRDefault="00871EED">
            <w:pPr>
              <w:pStyle w:val="TAL"/>
              <w:rPr>
                <w:ins w:id="2713" w:author="R&amp;S" w:date="2024-02-20T15:37:00Z"/>
              </w:rPr>
            </w:pPr>
            <w:ins w:id="2714" w:author="R&amp;S" w:date="2024-02-20T15:38:00Z">
              <w:r w:rsidRPr="00433ABE">
                <w:rPr>
                  <w:lang w:eastAsia="ja-JP"/>
                </w:rPr>
                <w:t>Same as clause 6.5.1F in TS 36.521-1 [14]</w:t>
              </w:r>
            </w:ins>
          </w:p>
        </w:tc>
        <w:tc>
          <w:tcPr>
            <w:tcW w:w="2492" w:type="dxa"/>
          </w:tcPr>
          <w:p w14:paraId="54E93F15" w14:textId="5498E60E" w:rsidR="00871EED" w:rsidRPr="00433ABE" w:rsidRDefault="00871EED">
            <w:pPr>
              <w:pStyle w:val="TAL"/>
              <w:rPr>
                <w:ins w:id="2715" w:author="R&amp;S" w:date="2024-02-20T15:37:00Z"/>
              </w:rPr>
            </w:pPr>
            <w:ins w:id="2716" w:author="R&amp;S" w:date="2024-02-20T15:38:00Z">
              <w:r w:rsidRPr="00433ABE">
                <w:rPr>
                  <w:lang w:eastAsia="ja-JP"/>
                </w:rPr>
                <w:t>Same as clause 6.5.1F in TS 36.521-1 [14]</w:t>
              </w:r>
            </w:ins>
          </w:p>
        </w:tc>
      </w:tr>
      <w:tr w:rsidR="00871EED" w:rsidRPr="00433ABE" w14:paraId="4E76E58D" w14:textId="77777777" w:rsidTr="005B7B11">
        <w:trPr>
          <w:jc w:val="center"/>
          <w:ins w:id="2717" w:author="R&amp;S" w:date="2024-02-20T15:37:00Z"/>
        </w:trPr>
        <w:tc>
          <w:tcPr>
            <w:tcW w:w="1921" w:type="dxa"/>
          </w:tcPr>
          <w:p w14:paraId="4493EA06" w14:textId="03EEAC55" w:rsidR="00871EED" w:rsidRPr="00433ABE" w:rsidRDefault="00871EED">
            <w:pPr>
              <w:pStyle w:val="TAL"/>
              <w:rPr>
                <w:ins w:id="2718" w:author="R&amp;S" w:date="2024-02-20T15:37:00Z"/>
              </w:rPr>
            </w:pPr>
            <w:ins w:id="2719" w:author="R&amp;S" w:date="2024-02-20T15:37:00Z">
              <w:r w:rsidRPr="00433ABE">
                <w:t>6.4B.1</w:t>
              </w:r>
            </w:ins>
            <w:ins w:id="2720" w:author="R&amp;S" w:date="2024-02-29T08:37:00Z">
              <w:r w:rsidR="00CC3456" w:rsidRPr="00433ABE">
                <w:rPr>
                  <w:rPrChange w:id="2721" w:author="R&amp;S" w:date="2024-02-29T08:37:00Z">
                    <w:rPr>
                      <w:highlight w:val="green"/>
                    </w:rPr>
                  </w:rPrChange>
                </w:rPr>
                <w:t>_2</w:t>
              </w:r>
            </w:ins>
            <w:ins w:id="2722" w:author="R&amp;S" w:date="2024-02-20T15:37:00Z">
              <w:r w:rsidRPr="00433ABE">
                <w:rPr>
                  <w:b/>
                </w:rPr>
                <w:t xml:space="preserve"> </w:t>
              </w:r>
              <w:r w:rsidRPr="00433ABE">
                <w:t>Frequency error with NGSO ephemeris for UE category NB1 and NB2</w:t>
              </w:r>
            </w:ins>
          </w:p>
        </w:tc>
        <w:tc>
          <w:tcPr>
            <w:tcW w:w="3206" w:type="dxa"/>
          </w:tcPr>
          <w:p w14:paraId="7985B32E" w14:textId="538C20E9" w:rsidR="00871EED" w:rsidRPr="00433ABE" w:rsidRDefault="00871EED">
            <w:pPr>
              <w:pStyle w:val="TAL"/>
              <w:rPr>
                <w:ins w:id="2723" w:author="R&amp;S" w:date="2024-02-20T15:37:00Z"/>
              </w:rPr>
            </w:pPr>
            <w:ins w:id="2724" w:author="R&amp;S" w:date="2024-02-20T15:38:00Z">
              <w:r w:rsidRPr="00433ABE">
                <w:rPr>
                  <w:lang w:eastAsia="ja-JP"/>
                </w:rPr>
                <w:t>Same as clause 6.5.1F in TS 36.521-1 [14]</w:t>
              </w:r>
            </w:ins>
          </w:p>
        </w:tc>
        <w:tc>
          <w:tcPr>
            <w:tcW w:w="2349" w:type="dxa"/>
          </w:tcPr>
          <w:p w14:paraId="1937E519" w14:textId="315D6A4D" w:rsidR="00871EED" w:rsidRPr="00433ABE" w:rsidRDefault="00871EED">
            <w:pPr>
              <w:pStyle w:val="TAL"/>
              <w:rPr>
                <w:ins w:id="2725" w:author="R&amp;S" w:date="2024-02-20T15:37:00Z"/>
              </w:rPr>
            </w:pPr>
            <w:ins w:id="2726" w:author="R&amp;S" w:date="2024-02-20T15:38:00Z">
              <w:r w:rsidRPr="00433ABE">
                <w:rPr>
                  <w:lang w:eastAsia="ja-JP"/>
                </w:rPr>
                <w:t>Same as clause 6.5.1F in TS 36.521-1 [14]</w:t>
              </w:r>
            </w:ins>
          </w:p>
        </w:tc>
        <w:tc>
          <w:tcPr>
            <w:tcW w:w="2492" w:type="dxa"/>
          </w:tcPr>
          <w:p w14:paraId="105CAD74" w14:textId="08BE79E3" w:rsidR="00871EED" w:rsidRPr="00433ABE" w:rsidRDefault="00871EED">
            <w:pPr>
              <w:pStyle w:val="TAL"/>
              <w:rPr>
                <w:ins w:id="2727" w:author="R&amp;S" w:date="2024-02-20T15:37:00Z"/>
              </w:rPr>
            </w:pPr>
            <w:ins w:id="2728" w:author="R&amp;S" w:date="2024-02-20T15:38:00Z">
              <w:r w:rsidRPr="00433ABE">
                <w:rPr>
                  <w:lang w:eastAsia="ja-JP"/>
                </w:rPr>
                <w:t>Same as clause 6.5.1F in TS 36.521-1 [14]</w:t>
              </w:r>
            </w:ins>
          </w:p>
        </w:tc>
      </w:tr>
      <w:tr w:rsidR="00871EED" w:rsidRPr="00433ABE" w14:paraId="23C2527E" w14:textId="77777777" w:rsidTr="005B7B11">
        <w:trPr>
          <w:jc w:val="center"/>
        </w:trPr>
        <w:tc>
          <w:tcPr>
            <w:tcW w:w="1921" w:type="dxa"/>
          </w:tcPr>
          <w:p w14:paraId="1B1F45A1" w14:textId="77777777" w:rsidR="00871EED" w:rsidRPr="00433ABE" w:rsidRDefault="00871EED" w:rsidP="00871EED">
            <w:pPr>
              <w:pStyle w:val="TAL"/>
              <w:rPr>
                <w:bCs/>
              </w:rPr>
            </w:pPr>
            <w:r w:rsidRPr="00433ABE">
              <w:rPr>
                <w:rFonts w:hint="eastAsia"/>
                <w:bCs/>
              </w:rPr>
              <w:t>6.4B.2.1</w:t>
            </w:r>
            <w:r w:rsidRPr="00433ABE">
              <w:rPr>
                <w:rFonts w:hint="eastAsia"/>
                <w:bCs/>
                <w:lang w:val="en-US" w:eastAsia="zh-CN"/>
              </w:rPr>
              <w:t xml:space="preserve"> </w:t>
            </w:r>
            <w:r w:rsidRPr="00433ABE">
              <w:rPr>
                <w:rFonts w:hint="eastAsia"/>
                <w:bCs/>
              </w:rPr>
              <w:t>Error Vector Magnitude (EVM) for Category NB1 and NB2</w:t>
            </w:r>
          </w:p>
        </w:tc>
        <w:tc>
          <w:tcPr>
            <w:tcW w:w="3206" w:type="dxa"/>
          </w:tcPr>
          <w:p w14:paraId="19BEE14C" w14:textId="77777777" w:rsidR="00871EED" w:rsidRPr="00433ABE" w:rsidRDefault="00871EED" w:rsidP="00871EED">
            <w:pPr>
              <w:pStyle w:val="TAL"/>
              <w:rPr>
                <w:bCs/>
              </w:rPr>
            </w:pPr>
            <w:r w:rsidRPr="00433ABE">
              <w:rPr>
                <w:rFonts w:hint="eastAsia"/>
                <w:bCs/>
              </w:rPr>
              <w:t>Same as clause 6.5.2.1F.1 in TS 36.521-1 [14]</w:t>
            </w:r>
          </w:p>
        </w:tc>
        <w:tc>
          <w:tcPr>
            <w:tcW w:w="2349" w:type="dxa"/>
          </w:tcPr>
          <w:p w14:paraId="4AD5CFBD" w14:textId="77777777" w:rsidR="00871EED" w:rsidRPr="00433ABE" w:rsidRDefault="00871EED" w:rsidP="00871EED">
            <w:pPr>
              <w:pStyle w:val="TAL"/>
              <w:rPr>
                <w:bCs/>
              </w:rPr>
            </w:pPr>
            <w:r w:rsidRPr="00433ABE">
              <w:rPr>
                <w:rFonts w:hint="eastAsia"/>
                <w:bCs/>
              </w:rPr>
              <w:t>Same as clause 6.5.2.1F.1 in TS 36.521-1 [14]</w:t>
            </w:r>
          </w:p>
        </w:tc>
        <w:tc>
          <w:tcPr>
            <w:tcW w:w="2492" w:type="dxa"/>
          </w:tcPr>
          <w:p w14:paraId="078F692B" w14:textId="77777777" w:rsidR="00871EED" w:rsidRPr="00433ABE" w:rsidRDefault="00871EED" w:rsidP="00871EED">
            <w:pPr>
              <w:pStyle w:val="TAL"/>
              <w:rPr>
                <w:bCs/>
              </w:rPr>
            </w:pPr>
            <w:r w:rsidRPr="00433ABE">
              <w:rPr>
                <w:rFonts w:hint="eastAsia"/>
                <w:bCs/>
              </w:rPr>
              <w:t>Same as clause 6.5.2.1F.1 in TS 36.521-1 [14]</w:t>
            </w:r>
          </w:p>
        </w:tc>
      </w:tr>
      <w:tr w:rsidR="00871EED" w:rsidRPr="00433ABE" w14:paraId="6C8DA2F2" w14:textId="77777777" w:rsidTr="00FC37BD">
        <w:trPr>
          <w:jc w:val="center"/>
        </w:trPr>
        <w:tc>
          <w:tcPr>
            <w:tcW w:w="9968" w:type="dxa"/>
            <w:gridSpan w:val="4"/>
          </w:tcPr>
          <w:p w14:paraId="4136C0C2" w14:textId="22BB62E6" w:rsidR="00871EED" w:rsidRPr="00433ABE" w:rsidRDefault="00871EED" w:rsidP="00871EED">
            <w:pPr>
              <w:rPr>
                <w:bCs/>
              </w:rPr>
            </w:pPr>
            <w:bookmarkStart w:id="2729" w:name="_Toc295927248"/>
            <w:r w:rsidRPr="00433ABE">
              <w:rPr>
                <w:rFonts w:ascii="Arial" w:hAnsi="Arial" w:cs="Arial"/>
                <w:color w:val="0000FF"/>
                <w:sz w:val="22"/>
                <w:szCs w:val="24"/>
              </w:rPr>
              <w:t>&lt; Unchanged rows omitted &gt;</w:t>
            </w:r>
            <w:bookmarkEnd w:id="2729"/>
          </w:p>
        </w:tc>
      </w:tr>
    </w:tbl>
    <w:p w14:paraId="18673B92" w14:textId="77777777" w:rsidR="005B7B11" w:rsidRPr="00433ABE" w:rsidRDefault="005B7B11" w:rsidP="005B7B11"/>
    <w:p w14:paraId="25ED722D" w14:textId="77777777" w:rsidR="000D13D0" w:rsidRPr="00253E93" w:rsidRDefault="000D13D0" w:rsidP="009E475D">
      <w:pPr>
        <w:rPr>
          <w:rFonts w:ascii="Arial" w:hAnsi="Arial" w:cs="Arial"/>
          <w:color w:val="0000FF"/>
          <w:sz w:val="28"/>
        </w:rPr>
      </w:pPr>
      <w:r w:rsidRPr="00433ABE">
        <w:rPr>
          <w:rFonts w:ascii="Arial" w:hAnsi="Arial" w:cs="Arial"/>
          <w:color w:val="0000FF"/>
          <w:sz w:val="28"/>
        </w:rPr>
        <w:t>&lt; End of changes &gt;</w:t>
      </w:r>
    </w:p>
    <w:p w14:paraId="1840D773" w14:textId="4221CE20" w:rsidR="000D13D0" w:rsidRDefault="000D13D0">
      <w:pPr>
        <w:rPr>
          <w:noProof/>
        </w:rPr>
      </w:pPr>
    </w:p>
    <w:sectPr w:rsidR="000D13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86B05" w14:textId="77777777" w:rsidR="00462481" w:rsidRDefault="00462481">
      <w:r>
        <w:separator/>
      </w:r>
    </w:p>
  </w:endnote>
  <w:endnote w:type="continuationSeparator" w:id="0">
    <w:p w14:paraId="6DCF3327" w14:textId="77777777" w:rsidR="00462481" w:rsidRDefault="0046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B49DA" w:rsidRDefault="008B49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B49DA" w:rsidRDefault="008B49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B49DA" w:rsidRDefault="008B49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3A3A6" w14:textId="77777777" w:rsidR="00462481" w:rsidRDefault="00462481">
      <w:r>
        <w:separator/>
      </w:r>
    </w:p>
  </w:footnote>
  <w:footnote w:type="continuationSeparator" w:id="0">
    <w:p w14:paraId="08A93078" w14:textId="77777777" w:rsidR="00462481" w:rsidRDefault="0046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B49DA" w:rsidRDefault="008B49D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B49DA" w:rsidRDefault="008B49D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B49DA" w:rsidRDefault="008B49D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B49DA" w:rsidRDefault="008B49D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B49DA" w:rsidRDefault="008B49D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B49DA" w:rsidRDefault="008B49D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B49DA" w:rsidRPr="00A11327" w:rsidRDefault="008B49DA"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B49DA" w:rsidRPr="00A11327" w:rsidRDefault="008B49DA"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2AF82D9B"/>
    <w:multiLevelType w:val="singleLevel"/>
    <w:tmpl w:val="2AF82D9B"/>
    <w:lvl w:ilvl="0">
      <w:numFmt w:val="bullet"/>
      <w:lvlText w:val="*"/>
      <w:lvlJc w:val="left"/>
    </w:lvl>
  </w:abstractNum>
  <w:abstractNum w:abstractNumId="1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
    <w:lvlOverride w:ilvl="0">
      <w:startOverride w:val="1"/>
    </w:lvlOverride>
  </w:num>
  <w:num w:numId="12">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2"/>
    <w:rsid w:val="0007209F"/>
    <w:rsid w:val="000A6394"/>
    <w:rsid w:val="000B644C"/>
    <w:rsid w:val="000B7FED"/>
    <w:rsid w:val="000C038A"/>
    <w:rsid w:val="000C6598"/>
    <w:rsid w:val="000D13D0"/>
    <w:rsid w:val="000D44B3"/>
    <w:rsid w:val="000D4D34"/>
    <w:rsid w:val="000F14F2"/>
    <w:rsid w:val="000F2FCF"/>
    <w:rsid w:val="000F48E5"/>
    <w:rsid w:val="001216A9"/>
    <w:rsid w:val="001258FB"/>
    <w:rsid w:val="00145D43"/>
    <w:rsid w:val="001608EE"/>
    <w:rsid w:val="0016199A"/>
    <w:rsid w:val="00165419"/>
    <w:rsid w:val="00182CBD"/>
    <w:rsid w:val="00187AC3"/>
    <w:rsid w:val="00192C46"/>
    <w:rsid w:val="00195B90"/>
    <w:rsid w:val="00197DE1"/>
    <w:rsid w:val="001A08B3"/>
    <w:rsid w:val="001A2964"/>
    <w:rsid w:val="001A4F25"/>
    <w:rsid w:val="001A7B60"/>
    <w:rsid w:val="001B52F0"/>
    <w:rsid w:val="001B7A65"/>
    <w:rsid w:val="001C5205"/>
    <w:rsid w:val="001E329E"/>
    <w:rsid w:val="001E41F3"/>
    <w:rsid w:val="001F066D"/>
    <w:rsid w:val="0021396C"/>
    <w:rsid w:val="00213E17"/>
    <w:rsid w:val="00215964"/>
    <w:rsid w:val="00252741"/>
    <w:rsid w:val="0026004D"/>
    <w:rsid w:val="002640DD"/>
    <w:rsid w:val="00275D12"/>
    <w:rsid w:val="00284FEB"/>
    <w:rsid w:val="002860C4"/>
    <w:rsid w:val="002B5741"/>
    <w:rsid w:val="002C1474"/>
    <w:rsid w:val="002C273A"/>
    <w:rsid w:val="002E472E"/>
    <w:rsid w:val="00305409"/>
    <w:rsid w:val="003104FD"/>
    <w:rsid w:val="00314D56"/>
    <w:rsid w:val="003609EF"/>
    <w:rsid w:val="0036231A"/>
    <w:rsid w:val="0036710C"/>
    <w:rsid w:val="00374DD4"/>
    <w:rsid w:val="00380096"/>
    <w:rsid w:val="003A7794"/>
    <w:rsid w:val="003E1A36"/>
    <w:rsid w:val="00400EBC"/>
    <w:rsid w:val="00410132"/>
    <w:rsid w:val="00410371"/>
    <w:rsid w:val="00415040"/>
    <w:rsid w:val="004242DC"/>
    <w:rsid w:val="004242F1"/>
    <w:rsid w:val="0042775C"/>
    <w:rsid w:val="0043041D"/>
    <w:rsid w:val="00433ABE"/>
    <w:rsid w:val="00447889"/>
    <w:rsid w:val="00462481"/>
    <w:rsid w:val="00476230"/>
    <w:rsid w:val="004952CD"/>
    <w:rsid w:val="004B276C"/>
    <w:rsid w:val="004B75B7"/>
    <w:rsid w:val="004B7A4E"/>
    <w:rsid w:val="004D0D39"/>
    <w:rsid w:val="004D1FB4"/>
    <w:rsid w:val="00512039"/>
    <w:rsid w:val="005141D9"/>
    <w:rsid w:val="0051580D"/>
    <w:rsid w:val="00520831"/>
    <w:rsid w:val="0052196C"/>
    <w:rsid w:val="00547111"/>
    <w:rsid w:val="005675D0"/>
    <w:rsid w:val="00573C47"/>
    <w:rsid w:val="00581741"/>
    <w:rsid w:val="00592D74"/>
    <w:rsid w:val="005B7B11"/>
    <w:rsid w:val="005C5BDD"/>
    <w:rsid w:val="005E1ADC"/>
    <w:rsid w:val="005E2C44"/>
    <w:rsid w:val="005F647D"/>
    <w:rsid w:val="00614CD6"/>
    <w:rsid w:val="00621188"/>
    <w:rsid w:val="006257ED"/>
    <w:rsid w:val="00653DE4"/>
    <w:rsid w:val="00665C47"/>
    <w:rsid w:val="00695808"/>
    <w:rsid w:val="006B46FB"/>
    <w:rsid w:val="006E21FB"/>
    <w:rsid w:val="006F1CA6"/>
    <w:rsid w:val="007525E2"/>
    <w:rsid w:val="00790512"/>
    <w:rsid w:val="00792342"/>
    <w:rsid w:val="0079334B"/>
    <w:rsid w:val="00795677"/>
    <w:rsid w:val="00795E97"/>
    <w:rsid w:val="007977A8"/>
    <w:rsid w:val="007B2C71"/>
    <w:rsid w:val="007B512A"/>
    <w:rsid w:val="007C2097"/>
    <w:rsid w:val="007D6A07"/>
    <w:rsid w:val="007E2707"/>
    <w:rsid w:val="007E4978"/>
    <w:rsid w:val="007F7259"/>
    <w:rsid w:val="00802216"/>
    <w:rsid w:val="008040A8"/>
    <w:rsid w:val="00814D70"/>
    <w:rsid w:val="0082309F"/>
    <w:rsid w:val="00823EF4"/>
    <w:rsid w:val="00823F42"/>
    <w:rsid w:val="008279FA"/>
    <w:rsid w:val="0083626C"/>
    <w:rsid w:val="008626E7"/>
    <w:rsid w:val="0086380B"/>
    <w:rsid w:val="00870EE7"/>
    <w:rsid w:val="00871EED"/>
    <w:rsid w:val="00877229"/>
    <w:rsid w:val="008863B9"/>
    <w:rsid w:val="00895146"/>
    <w:rsid w:val="00897F78"/>
    <w:rsid w:val="008A45A6"/>
    <w:rsid w:val="008B4543"/>
    <w:rsid w:val="008B49DA"/>
    <w:rsid w:val="008D3CCC"/>
    <w:rsid w:val="008F2270"/>
    <w:rsid w:val="008F3789"/>
    <w:rsid w:val="008F686C"/>
    <w:rsid w:val="0091059A"/>
    <w:rsid w:val="00911B33"/>
    <w:rsid w:val="009148DE"/>
    <w:rsid w:val="00915D66"/>
    <w:rsid w:val="00930CAE"/>
    <w:rsid w:val="00941E30"/>
    <w:rsid w:val="00944C2A"/>
    <w:rsid w:val="00946156"/>
    <w:rsid w:val="00976C9D"/>
    <w:rsid w:val="009777D9"/>
    <w:rsid w:val="00991B88"/>
    <w:rsid w:val="009941AD"/>
    <w:rsid w:val="009A4C91"/>
    <w:rsid w:val="009A5753"/>
    <w:rsid w:val="009A579D"/>
    <w:rsid w:val="009E3297"/>
    <w:rsid w:val="009E475D"/>
    <w:rsid w:val="009F428E"/>
    <w:rsid w:val="009F734F"/>
    <w:rsid w:val="00A10A57"/>
    <w:rsid w:val="00A23CCE"/>
    <w:rsid w:val="00A246B6"/>
    <w:rsid w:val="00A47E70"/>
    <w:rsid w:val="00A50CF0"/>
    <w:rsid w:val="00A54A21"/>
    <w:rsid w:val="00A54FF0"/>
    <w:rsid w:val="00A7671C"/>
    <w:rsid w:val="00AA2CBC"/>
    <w:rsid w:val="00AB50E9"/>
    <w:rsid w:val="00AC0C11"/>
    <w:rsid w:val="00AC5820"/>
    <w:rsid w:val="00AD1CD8"/>
    <w:rsid w:val="00AD68AF"/>
    <w:rsid w:val="00AE1D9F"/>
    <w:rsid w:val="00AF6D54"/>
    <w:rsid w:val="00B24606"/>
    <w:rsid w:val="00B258BB"/>
    <w:rsid w:val="00B3139A"/>
    <w:rsid w:val="00B32446"/>
    <w:rsid w:val="00B67B97"/>
    <w:rsid w:val="00B83CA5"/>
    <w:rsid w:val="00B90F75"/>
    <w:rsid w:val="00B968C8"/>
    <w:rsid w:val="00BA3EC5"/>
    <w:rsid w:val="00BA51D9"/>
    <w:rsid w:val="00BB5DFC"/>
    <w:rsid w:val="00BC3708"/>
    <w:rsid w:val="00BD279D"/>
    <w:rsid w:val="00BD6BB8"/>
    <w:rsid w:val="00BE51A4"/>
    <w:rsid w:val="00C66BA2"/>
    <w:rsid w:val="00C73E2A"/>
    <w:rsid w:val="00C863A1"/>
    <w:rsid w:val="00C870F6"/>
    <w:rsid w:val="00C87C56"/>
    <w:rsid w:val="00C94073"/>
    <w:rsid w:val="00C95985"/>
    <w:rsid w:val="00CA24B1"/>
    <w:rsid w:val="00CA3917"/>
    <w:rsid w:val="00CB2AA1"/>
    <w:rsid w:val="00CC3456"/>
    <w:rsid w:val="00CC5026"/>
    <w:rsid w:val="00CC68D0"/>
    <w:rsid w:val="00CE060B"/>
    <w:rsid w:val="00D03F9A"/>
    <w:rsid w:val="00D04A91"/>
    <w:rsid w:val="00D06D51"/>
    <w:rsid w:val="00D12FEB"/>
    <w:rsid w:val="00D13EE8"/>
    <w:rsid w:val="00D24991"/>
    <w:rsid w:val="00D35EC7"/>
    <w:rsid w:val="00D50255"/>
    <w:rsid w:val="00D52CB3"/>
    <w:rsid w:val="00D66520"/>
    <w:rsid w:val="00D678DE"/>
    <w:rsid w:val="00D72D92"/>
    <w:rsid w:val="00D738A3"/>
    <w:rsid w:val="00D84AE9"/>
    <w:rsid w:val="00D85C7E"/>
    <w:rsid w:val="00D9009B"/>
    <w:rsid w:val="00D911CF"/>
    <w:rsid w:val="00D95C65"/>
    <w:rsid w:val="00DA2696"/>
    <w:rsid w:val="00DB49CF"/>
    <w:rsid w:val="00DE34CF"/>
    <w:rsid w:val="00DE6689"/>
    <w:rsid w:val="00DF392F"/>
    <w:rsid w:val="00E13F3D"/>
    <w:rsid w:val="00E15A2D"/>
    <w:rsid w:val="00E34898"/>
    <w:rsid w:val="00E44222"/>
    <w:rsid w:val="00E667C0"/>
    <w:rsid w:val="00E75A6E"/>
    <w:rsid w:val="00E829D6"/>
    <w:rsid w:val="00E9581F"/>
    <w:rsid w:val="00E96E43"/>
    <w:rsid w:val="00EB09B7"/>
    <w:rsid w:val="00EB71AD"/>
    <w:rsid w:val="00EE26EF"/>
    <w:rsid w:val="00EE7D7C"/>
    <w:rsid w:val="00F1606E"/>
    <w:rsid w:val="00F25D98"/>
    <w:rsid w:val="00F300FB"/>
    <w:rsid w:val="00F5648F"/>
    <w:rsid w:val="00F642DC"/>
    <w:rsid w:val="00F701A7"/>
    <w:rsid w:val="00F718C6"/>
    <w:rsid w:val="00F849A1"/>
    <w:rsid w:val="00F8603A"/>
    <w:rsid w:val="00FB6386"/>
    <w:rsid w:val="00FC1943"/>
    <w:rsid w:val="00FC37BD"/>
    <w:rsid w:val="00FD263D"/>
    <w:rsid w:val="00FD6746"/>
    <w:rsid w:val="00FE3C99"/>
    <w:rsid w:val="00FE6B36"/>
    <w:rsid w:val="00FF179D"/>
    <w:rsid w:val="00FF23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952C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link w:val="KopfzeileZchn"/>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qFormat/>
    <w:rsid w:val="000B7FED"/>
    <w:pPr>
      <w:ind w:left="1985" w:hanging="1985"/>
    </w:pPr>
  </w:style>
  <w:style w:type="paragraph" w:styleId="Verzeichnis7">
    <w:name w:val="toc 7"/>
    <w:basedOn w:val="Verzeichnis6"/>
    <w:next w:val="Standard"/>
    <w:uiPriority w:val="39"/>
    <w:qFormat/>
    <w:rsid w:val="000B7FED"/>
    <w:pPr>
      <w:ind w:left="2268" w:hanging="2268"/>
    </w:pPr>
  </w:style>
  <w:style w:type="paragraph" w:styleId="Aufzhlungszeichen2">
    <w:name w:val="List Bullet 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e">
    <w:name w:val="List"/>
    <w:basedOn w:val="Standard"/>
    <w:qFormat/>
    <w:rsid w:val="000B7FED"/>
    <w:pPr>
      <w:ind w:left="568" w:hanging="284"/>
    </w:pPr>
  </w:style>
  <w:style w:type="paragraph" w:styleId="Aufzhlungszeichen">
    <w:name w:val="List Bullet"/>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semiHidde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9E475D"/>
    <w:rPr>
      <w:rFonts w:ascii="Arial" w:hAnsi="Arial"/>
      <w:b/>
      <w:lang w:val="en-GB" w:eastAsia="en-US"/>
    </w:rPr>
  </w:style>
  <w:style w:type="character" w:customStyle="1" w:styleId="B1Zchn">
    <w:name w:val="B1 Zchn"/>
    <w:link w:val="B1"/>
    <w:qFormat/>
    <w:locked/>
    <w:rsid w:val="009E475D"/>
    <w:rPr>
      <w:rFonts w:ascii="Times New Roman" w:hAnsi="Times New Roman"/>
      <w:lang w:val="en-GB" w:eastAsia="en-US"/>
    </w:rPr>
  </w:style>
  <w:style w:type="character" w:customStyle="1" w:styleId="TACCar">
    <w:name w:val="TAC Car"/>
    <w:link w:val="TAC"/>
    <w:qFormat/>
    <w:locked/>
    <w:rsid w:val="009E475D"/>
    <w:rPr>
      <w:rFonts w:ascii="Arial" w:hAnsi="Arial"/>
      <w:sz w:val="18"/>
      <w:lang w:val="en-GB" w:eastAsia="en-US"/>
    </w:rPr>
  </w:style>
  <w:style w:type="character" w:customStyle="1" w:styleId="TAHCar">
    <w:name w:val="TAH Car"/>
    <w:link w:val="TAH"/>
    <w:qFormat/>
    <w:locked/>
    <w:rsid w:val="009E475D"/>
    <w:rPr>
      <w:rFonts w:ascii="Arial" w:hAnsi="Arial"/>
      <w:b/>
      <w:sz w:val="18"/>
      <w:lang w:val="en-GB" w:eastAsia="en-US"/>
    </w:rPr>
  </w:style>
  <w:style w:type="character" w:customStyle="1" w:styleId="TANChar">
    <w:name w:val="TAN Char"/>
    <w:link w:val="TAN"/>
    <w:qFormat/>
    <w:rsid w:val="009E475D"/>
    <w:rPr>
      <w:rFonts w:ascii="Arial" w:hAnsi="Arial"/>
      <w:sz w:val="18"/>
      <w:lang w:val="en-GB" w:eastAsia="en-US"/>
    </w:rPr>
  </w:style>
  <w:style w:type="character" w:customStyle="1" w:styleId="NOChar">
    <w:name w:val="NO Char"/>
    <w:link w:val="NO"/>
    <w:qFormat/>
    <w:locked/>
    <w:rsid w:val="009E475D"/>
    <w:rPr>
      <w:rFonts w:ascii="Times New Roman" w:hAnsi="Times New Roman"/>
      <w:lang w:val="en-GB" w:eastAsia="en-US"/>
    </w:rPr>
  </w:style>
  <w:style w:type="character" w:customStyle="1" w:styleId="EditorsNoteCarCar">
    <w:name w:val="Editor's Note Car Car"/>
    <w:link w:val="EditorsNote"/>
    <w:qFormat/>
    <w:rsid w:val="009E475D"/>
    <w:rPr>
      <w:rFonts w:ascii="Times New Roman" w:hAnsi="Times New Roman"/>
      <w:color w:val="FF0000"/>
      <w:lang w:val="en-GB" w:eastAsia="en-US"/>
    </w:rPr>
  </w:style>
  <w:style w:type="character" w:customStyle="1" w:styleId="H6Char">
    <w:name w:val="H6 Char"/>
    <w:link w:val="H6"/>
    <w:qFormat/>
    <w:rsid w:val="009E475D"/>
    <w:rPr>
      <w:rFonts w:ascii="Arial" w:hAnsi="Arial"/>
      <w:lang w:val="en-GB" w:eastAsia="en-US"/>
    </w:rPr>
  </w:style>
  <w:style w:type="character" w:customStyle="1" w:styleId="TALCar">
    <w:name w:val="TAL Car"/>
    <w:link w:val="TAL"/>
    <w:qFormat/>
    <w:rsid w:val="009E475D"/>
    <w:rPr>
      <w:rFonts w:ascii="Arial" w:hAnsi="Arial"/>
      <w:sz w:val="18"/>
      <w:lang w:val="en-GB" w:eastAsia="en-US"/>
    </w:rPr>
  </w:style>
  <w:style w:type="character" w:customStyle="1" w:styleId="berschrift3Zchn">
    <w:name w:val="Überschrift 3 Zchn"/>
    <w:basedOn w:val="Absatz-Standardschriftart"/>
    <w:link w:val="berschrift3"/>
    <w:qFormat/>
    <w:rsid w:val="00FD263D"/>
    <w:rPr>
      <w:rFonts w:ascii="Arial" w:hAnsi="Arial"/>
      <w:sz w:val="28"/>
      <w:lang w:val="en-GB" w:eastAsia="en-US"/>
    </w:rPr>
  </w:style>
  <w:style w:type="character" w:customStyle="1" w:styleId="EQChar">
    <w:name w:val="EQ Char"/>
    <w:link w:val="EQ"/>
    <w:qFormat/>
    <w:locked/>
    <w:rsid w:val="00CE060B"/>
    <w:rPr>
      <w:rFonts w:ascii="Times New Roman" w:hAnsi="Times New Roman"/>
      <w:noProof/>
      <w:lang w:val="en-GB" w:eastAsia="en-US"/>
    </w:rPr>
  </w:style>
  <w:style w:type="character" w:customStyle="1" w:styleId="berschrift1Zchn">
    <w:name w:val="Überschrift 1 Zchn"/>
    <w:basedOn w:val="Absatz-Standardschriftart"/>
    <w:link w:val="berschrift1"/>
    <w:qFormat/>
    <w:rsid w:val="005B7B11"/>
    <w:rPr>
      <w:rFonts w:ascii="Arial" w:hAnsi="Arial"/>
      <w:sz w:val="36"/>
      <w:lang w:val="en-GB" w:eastAsia="en-US"/>
    </w:rPr>
  </w:style>
  <w:style w:type="character" w:customStyle="1" w:styleId="berschrift2Zchn">
    <w:name w:val="Überschrift 2 Zchn"/>
    <w:basedOn w:val="Absatz-Standardschriftart"/>
    <w:link w:val="berschrift2"/>
    <w:qFormat/>
    <w:rsid w:val="005B7B11"/>
    <w:rPr>
      <w:rFonts w:ascii="Arial" w:hAnsi="Arial"/>
      <w:sz w:val="32"/>
      <w:lang w:val="en-GB" w:eastAsia="en-US"/>
    </w:rPr>
  </w:style>
  <w:style w:type="character" w:customStyle="1" w:styleId="berschrift4Zchn">
    <w:name w:val="Überschrift 4 Zchn"/>
    <w:basedOn w:val="Absatz-Standardschriftart"/>
    <w:link w:val="berschrift4"/>
    <w:qFormat/>
    <w:rsid w:val="005B7B11"/>
    <w:rPr>
      <w:rFonts w:ascii="Arial" w:hAnsi="Arial"/>
      <w:sz w:val="24"/>
      <w:lang w:val="en-GB" w:eastAsia="en-US"/>
    </w:rPr>
  </w:style>
  <w:style w:type="character" w:customStyle="1" w:styleId="berschrift5Zchn">
    <w:name w:val="Überschrift 5 Zchn"/>
    <w:basedOn w:val="Absatz-Standardschriftart"/>
    <w:link w:val="berschrift5"/>
    <w:rsid w:val="005B7B11"/>
    <w:rPr>
      <w:rFonts w:ascii="Arial" w:hAnsi="Arial"/>
      <w:sz w:val="22"/>
      <w:lang w:val="en-GB" w:eastAsia="en-US"/>
    </w:rPr>
  </w:style>
  <w:style w:type="character" w:customStyle="1" w:styleId="berschrift6Zchn">
    <w:name w:val="Überschrift 6 Zchn"/>
    <w:basedOn w:val="Absatz-Standardschriftart"/>
    <w:link w:val="berschrift6"/>
    <w:rsid w:val="005B7B11"/>
    <w:rPr>
      <w:rFonts w:ascii="Arial" w:hAnsi="Arial"/>
      <w:lang w:val="en-GB" w:eastAsia="en-US"/>
    </w:rPr>
  </w:style>
  <w:style w:type="character" w:customStyle="1" w:styleId="berschrift7Zchn">
    <w:name w:val="Überschrift 7 Zchn"/>
    <w:basedOn w:val="Absatz-Standardschriftart"/>
    <w:link w:val="berschrift7"/>
    <w:rsid w:val="005B7B11"/>
    <w:rPr>
      <w:rFonts w:ascii="Arial" w:hAnsi="Arial"/>
      <w:lang w:val="en-GB" w:eastAsia="en-US"/>
    </w:rPr>
  </w:style>
  <w:style w:type="character" w:customStyle="1" w:styleId="berschrift8Zchn">
    <w:name w:val="Überschrift 8 Zchn"/>
    <w:basedOn w:val="Absatz-Standardschriftart"/>
    <w:link w:val="berschrift8"/>
    <w:rsid w:val="005B7B11"/>
    <w:rPr>
      <w:rFonts w:ascii="Arial" w:hAnsi="Arial"/>
      <w:sz w:val="36"/>
      <w:lang w:val="en-GB" w:eastAsia="en-US"/>
    </w:rPr>
  </w:style>
  <w:style w:type="character" w:customStyle="1" w:styleId="berschrift9Zchn">
    <w:name w:val="Überschrift 9 Zchn"/>
    <w:basedOn w:val="Absatz-Standardschriftart"/>
    <w:link w:val="berschrift9"/>
    <w:rsid w:val="005B7B11"/>
    <w:rPr>
      <w:rFonts w:ascii="Arial" w:hAnsi="Arial"/>
      <w:sz w:val="36"/>
      <w:lang w:val="en-GB" w:eastAsia="en-US"/>
    </w:rPr>
  </w:style>
  <w:style w:type="paragraph" w:styleId="Makrotext">
    <w:name w:val="macro"/>
    <w:link w:val="MakrotextZchn"/>
    <w:qFormat/>
    <w:rsid w:val="005B7B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qFormat/>
    <w:rsid w:val="005B7B11"/>
    <w:rPr>
      <w:rFonts w:ascii="Consolas" w:hAnsi="Consolas"/>
      <w:lang w:val="en-GB" w:eastAsia="en-US"/>
    </w:rPr>
  </w:style>
  <w:style w:type="paragraph" w:styleId="Rechtsgrundlagenverzeichnis">
    <w:name w:val="table of authorities"/>
    <w:basedOn w:val="Standard"/>
    <w:next w:val="Standard"/>
    <w:qFormat/>
    <w:rsid w:val="005B7B11"/>
    <w:pPr>
      <w:spacing w:after="0"/>
      <w:ind w:left="200" w:hanging="200"/>
    </w:pPr>
  </w:style>
  <w:style w:type="paragraph" w:styleId="Fu-Endnotenberschrift">
    <w:name w:val="Note Heading"/>
    <w:basedOn w:val="Standard"/>
    <w:next w:val="Standard"/>
    <w:link w:val="Fu-EndnotenberschriftZchn"/>
    <w:qFormat/>
    <w:rsid w:val="005B7B11"/>
    <w:pPr>
      <w:spacing w:after="0"/>
    </w:pPr>
  </w:style>
  <w:style w:type="character" w:customStyle="1" w:styleId="Fu-EndnotenberschriftZchn">
    <w:name w:val="Fuß/-Endnotenüberschrift Zchn"/>
    <w:basedOn w:val="Absatz-Standardschriftart"/>
    <w:link w:val="Fu-Endnotenberschrift"/>
    <w:qFormat/>
    <w:rsid w:val="005B7B11"/>
    <w:rPr>
      <w:rFonts w:ascii="Times New Roman" w:hAnsi="Times New Roman"/>
      <w:lang w:val="en-GB" w:eastAsia="en-US"/>
    </w:rPr>
  </w:style>
  <w:style w:type="paragraph" w:styleId="Index8">
    <w:name w:val="index 8"/>
    <w:basedOn w:val="Standard"/>
    <w:next w:val="Standard"/>
    <w:qFormat/>
    <w:rsid w:val="005B7B11"/>
    <w:pPr>
      <w:spacing w:after="0"/>
      <w:ind w:left="1600" w:hanging="200"/>
    </w:pPr>
  </w:style>
  <w:style w:type="paragraph" w:styleId="E-Mail-Signatur">
    <w:name w:val="E-mail Signature"/>
    <w:basedOn w:val="Standard"/>
    <w:link w:val="E-Mail-SignaturZchn"/>
    <w:qFormat/>
    <w:rsid w:val="005B7B11"/>
    <w:pPr>
      <w:spacing w:after="0"/>
    </w:pPr>
  </w:style>
  <w:style w:type="character" w:customStyle="1" w:styleId="E-Mail-SignaturZchn">
    <w:name w:val="E-Mail-Signatur Zchn"/>
    <w:basedOn w:val="Absatz-Standardschriftart"/>
    <w:link w:val="E-Mail-Signatur"/>
    <w:qFormat/>
    <w:rsid w:val="005B7B11"/>
    <w:rPr>
      <w:rFonts w:ascii="Times New Roman" w:hAnsi="Times New Roman"/>
      <w:lang w:val="en-GB" w:eastAsia="en-US"/>
    </w:rPr>
  </w:style>
  <w:style w:type="paragraph" w:styleId="Standardeinzug">
    <w:name w:val="Normal Indent"/>
    <w:basedOn w:val="Standard"/>
    <w:qFormat/>
    <w:rsid w:val="005B7B11"/>
    <w:pPr>
      <w:ind w:left="720"/>
    </w:pPr>
  </w:style>
  <w:style w:type="paragraph" w:styleId="Beschriftung">
    <w:name w:val="caption"/>
    <w:basedOn w:val="Standard"/>
    <w:next w:val="Standard"/>
    <w:semiHidden/>
    <w:unhideWhenUsed/>
    <w:qFormat/>
    <w:rsid w:val="005B7B11"/>
    <w:pPr>
      <w:spacing w:after="200"/>
    </w:pPr>
    <w:rPr>
      <w:i/>
      <w:iCs/>
      <w:color w:val="1F497D" w:themeColor="text2"/>
      <w:sz w:val="18"/>
      <w:szCs w:val="18"/>
    </w:rPr>
  </w:style>
  <w:style w:type="paragraph" w:styleId="Index5">
    <w:name w:val="index 5"/>
    <w:basedOn w:val="Standard"/>
    <w:next w:val="Standard"/>
    <w:qFormat/>
    <w:rsid w:val="005B7B11"/>
    <w:pPr>
      <w:spacing w:after="0"/>
      <w:ind w:left="1000" w:hanging="200"/>
    </w:pPr>
  </w:style>
  <w:style w:type="paragraph" w:styleId="Umschlagadresse">
    <w:name w:val="envelope address"/>
    <w:basedOn w:val="Standard"/>
    <w:qFormat/>
    <w:rsid w:val="005B7B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kumentstrukturZchn">
    <w:name w:val="Dokumentstruktur Zchn"/>
    <w:basedOn w:val="Absatz-Standardschriftart"/>
    <w:link w:val="Dokumentstruktur"/>
    <w:qFormat/>
    <w:rsid w:val="005B7B11"/>
    <w:rPr>
      <w:rFonts w:ascii="Tahoma" w:hAnsi="Tahoma" w:cs="Tahoma"/>
      <w:shd w:val="clear" w:color="auto" w:fill="000080"/>
      <w:lang w:val="en-GB" w:eastAsia="en-US"/>
    </w:rPr>
  </w:style>
  <w:style w:type="paragraph" w:styleId="RGV-berschrift">
    <w:name w:val="toa heading"/>
    <w:basedOn w:val="Standard"/>
    <w:next w:val="Standard"/>
    <w:qFormat/>
    <w:rsid w:val="005B7B11"/>
    <w:pPr>
      <w:spacing w:before="120"/>
    </w:pPr>
    <w:rPr>
      <w:rFonts w:asciiTheme="majorHAnsi" w:eastAsiaTheme="majorEastAsia" w:hAnsiTheme="majorHAnsi" w:cstheme="majorBidi"/>
      <w:b/>
      <w:bCs/>
      <w:sz w:val="24"/>
      <w:szCs w:val="24"/>
    </w:rPr>
  </w:style>
  <w:style w:type="character" w:customStyle="1" w:styleId="KommentartextZchn">
    <w:name w:val="Kommentartext Zchn"/>
    <w:basedOn w:val="Absatz-Standardschriftart"/>
    <w:link w:val="Kommentartext"/>
    <w:qFormat/>
    <w:rsid w:val="005B7B11"/>
    <w:rPr>
      <w:rFonts w:ascii="Times New Roman" w:hAnsi="Times New Roman"/>
      <w:lang w:val="en-GB" w:eastAsia="en-US"/>
    </w:rPr>
  </w:style>
  <w:style w:type="paragraph" w:styleId="Index6">
    <w:name w:val="index 6"/>
    <w:basedOn w:val="Standard"/>
    <w:next w:val="Standard"/>
    <w:qFormat/>
    <w:rsid w:val="005B7B11"/>
    <w:pPr>
      <w:spacing w:after="0"/>
      <w:ind w:left="1200" w:hanging="200"/>
    </w:pPr>
  </w:style>
  <w:style w:type="paragraph" w:styleId="Anrede">
    <w:name w:val="Salutation"/>
    <w:basedOn w:val="Standard"/>
    <w:next w:val="Standard"/>
    <w:link w:val="AnredeZchn"/>
    <w:qFormat/>
    <w:rsid w:val="005B7B11"/>
  </w:style>
  <w:style w:type="character" w:customStyle="1" w:styleId="AnredeZchn">
    <w:name w:val="Anrede Zchn"/>
    <w:basedOn w:val="Absatz-Standardschriftart"/>
    <w:link w:val="Anrede"/>
    <w:qFormat/>
    <w:rsid w:val="005B7B11"/>
    <w:rPr>
      <w:rFonts w:ascii="Times New Roman" w:hAnsi="Times New Roman"/>
      <w:lang w:val="en-GB" w:eastAsia="en-US"/>
    </w:rPr>
  </w:style>
  <w:style w:type="paragraph" w:styleId="Textkrper3">
    <w:name w:val="Body Text 3"/>
    <w:basedOn w:val="Standard"/>
    <w:link w:val="Textkrper3Zchn"/>
    <w:qFormat/>
    <w:rsid w:val="005B7B11"/>
    <w:pPr>
      <w:spacing w:after="120"/>
    </w:pPr>
    <w:rPr>
      <w:sz w:val="16"/>
      <w:szCs w:val="16"/>
    </w:rPr>
  </w:style>
  <w:style w:type="character" w:customStyle="1" w:styleId="Textkrper3Zchn">
    <w:name w:val="Textkörper 3 Zchn"/>
    <w:basedOn w:val="Absatz-Standardschriftart"/>
    <w:link w:val="Textkrper3"/>
    <w:qFormat/>
    <w:rsid w:val="005B7B11"/>
    <w:rPr>
      <w:rFonts w:ascii="Times New Roman" w:hAnsi="Times New Roman"/>
      <w:sz w:val="16"/>
      <w:szCs w:val="16"/>
      <w:lang w:val="en-GB" w:eastAsia="en-US"/>
    </w:rPr>
  </w:style>
  <w:style w:type="paragraph" w:styleId="Gruformel">
    <w:name w:val="Closing"/>
    <w:basedOn w:val="Standard"/>
    <w:link w:val="GruformelZchn"/>
    <w:qFormat/>
    <w:rsid w:val="005B7B11"/>
    <w:pPr>
      <w:spacing w:after="0"/>
      <w:ind w:left="4252"/>
    </w:pPr>
  </w:style>
  <w:style w:type="character" w:customStyle="1" w:styleId="GruformelZchn">
    <w:name w:val="Grußformel Zchn"/>
    <w:basedOn w:val="Absatz-Standardschriftart"/>
    <w:link w:val="Gruformel"/>
    <w:qFormat/>
    <w:rsid w:val="005B7B11"/>
    <w:rPr>
      <w:rFonts w:ascii="Times New Roman" w:hAnsi="Times New Roman"/>
      <w:lang w:val="en-GB" w:eastAsia="en-US"/>
    </w:rPr>
  </w:style>
  <w:style w:type="paragraph" w:styleId="Textkrper">
    <w:name w:val="Body Text"/>
    <w:basedOn w:val="Standard"/>
    <w:link w:val="TextkrperZchn"/>
    <w:qFormat/>
    <w:rsid w:val="005B7B11"/>
    <w:pPr>
      <w:spacing w:after="120"/>
    </w:pPr>
  </w:style>
  <w:style w:type="character" w:customStyle="1" w:styleId="TextkrperZchn">
    <w:name w:val="Textkörper Zchn"/>
    <w:basedOn w:val="Absatz-Standardschriftart"/>
    <w:link w:val="Textkrper"/>
    <w:qFormat/>
    <w:rsid w:val="005B7B11"/>
    <w:rPr>
      <w:rFonts w:ascii="Times New Roman" w:hAnsi="Times New Roman"/>
      <w:lang w:val="en-GB" w:eastAsia="en-US"/>
    </w:rPr>
  </w:style>
  <w:style w:type="paragraph" w:styleId="Textkrper-Zeileneinzug">
    <w:name w:val="Body Text Indent"/>
    <w:basedOn w:val="Standard"/>
    <w:link w:val="Textkrper-ZeileneinzugZchn"/>
    <w:qFormat/>
    <w:rsid w:val="005B7B11"/>
    <w:pPr>
      <w:spacing w:after="120"/>
      <w:ind w:left="283"/>
    </w:pPr>
  </w:style>
  <w:style w:type="character" w:customStyle="1" w:styleId="Textkrper-ZeileneinzugZchn">
    <w:name w:val="Textkörper-Zeileneinzug Zchn"/>
    <w:basedOn w:val="Absatz-Standardschriftart"/>
    <w:link w:val="Textkrper-Zeileneinzug"/>
    <w:qFormat/>
    <w:rsid w:val="005B7B11"/>
    <w:rPr>
      <w:rFonts w:ascii="Times New Roman" w:hAnsi="Times New Roman"/>
      <w:lang w:val="en-GB" w:eastAsia="en-US"/>
    </w:rPr>
  </w:style>
  <w:style w:type="paragraph" w:styleId="Listennummer3">
    <w:name w:val="List Number 3"/>
    <w:basedOn w:val="Standard"/>
    <w:qFormat/>
    <w:rsid w:val="005B7B11"/>
    <w:pPr>
      <w:numPr>
        <w:numId w:val="6"/>
      </w:numPr>
      <w:contextualSpacing/>
    </w:pPr>
  </w:style>
  <w:style w:type="paragraph" w:styleId="Listenfortsetzung">
    <w:name w:val="List Continue"/>
    <w:basedOn w:val="Standard"/>
    <w:qFormat/>
    <w:rsid w:val="005B7B11"/>
    <w:pPr>
      <w:spacing w:after="120"/>
      <w:ind w:left="283"/>
      <w:contextualSpacing/>
    </w:pPr>
  </w:style>
  <w:style w:type="paragraph" w:styleId="Blocktext">
    <w:name w:val="Block Text"/>
    <w:basedOn w:val="Standard"/>
    <w:qFormat/>
    <w:rsid w:val="005B7B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resse">
    <w:name w:val="HTML Address"/>
    <w:basedOn w:val="Standard"/>
    <w:link w:val="HTMLAdresseZchn"/>
    <w:qFormat/>
    <w:rsid w:val="005B7B11"/>
    <w:pPr>
      <w:spacing w:after="0"/>
    </w:pPr>
    <w:rPr>
      <w:i/>
      <w:iCs/>
    </w:rPr>
  </w:style>
  <w:style w:type="character" w:customStyle="1" w:styleId="HTMLAdresseZchn">
    <w:name w:val="HTML Adresse Zchn"/>
    <w:basedOn w:val="Absatz-Standardschriftart"/>
    <w:link w:val="HTMLAdresse"/>
    <w:qFormat/>
    <w:rsid w:val="005B7B11"/>
    <w:rPr>
      <w:rFonts w:ascii="Times New Roman" w:hAnsi="Times New Roman"/>
      <w:i/>
      <w:iCs/>
      <w:lang w:val="en-GB" w:eastAsia="en-US"/>
    </w:rPr>
  </w:style>
  <w:style w:type="paragraph" w:styleId="Index4">
    <w:name w:val="index 4"/>
    <w:basedOn w:val="Standard"/>
    <w:next w:val="Standard"/>
    <w:qFormat/>
    <w:rsid w:val="005B7B11"/>
    <w:pPr>
      <w:spacing w:after="0"/>
      <w:ind w:left="800" w:hanging="200"/>
    </w:pPr>
  </w:style>
  <w:style w:type="paragraph" w:styleId="NurText">
    <w:name w:val="Plain Text"/>
    <w:basedOn w:val="Standard"/>
    <w:link w:val="NurTextZchn"/>
    <w:qFormat/>
    <w:rsid w:val="005B7B11"/>
    <w:pPr>
      <w:spacing w:after="0"/>
    </w:pPr>
    <w:rPr>
      <w:rFonts w:ascii="Consolas" w:hAnsi="Consolas"/>
      <w:sz w:val="21"/>
      <w:szCs w:val="21"/>
    </w:rPr>
  </w:style>
  <w:style w:type="character" w:customStyle="1" w:styleId="NurTextZchn">
    <w:name w:val="Nur Text Zchn"/>
    <w:basedOn w:val="Absatz-Standardschriftart"/>
    <w:link w:val="NurText"/>
    <w:qFormat/>
    <w:rsid w:val="005B7B11"/>
    <w:rPr>
      <w:rFonts w:ascii="Consolas" w:hAnsi="Consolas"/>
      <w:sz w:val="21"/>
      <w:szCs w:val="21"/>
      <w:lang w:val="en-GB" w:eastAsia="en-US"/>
    </w:rPr>
  </w:style>
  <w:style w:type="paragraph" w:styleId="Listennummer4">
    <w:name w:val="List Number 4"/>
    <w:basedOn w:val="Standard"/>
    <w:qFormat/>
    <w:rsid w:val="005B7B11"/>
    <w:pPr>
      <w:numPr>
        <w:numId w:val="9"/>
      </w:numPr>
      <w:contextualSpacing/>
    </w:pPr>
  </w:style>
  <w:style w:type="paragraph" w:styleId="Index3">
    <w:name w:val="index 3"/>
    <w:basedOn w:val="Standard"/>
    <w:next w:val="Standard"/>
    <w:qFormat/>
    <w:rsid w:val="005B7B11"/>
    <w:pPr>
      <w:spacing w:after="0"/>
      <w:ind w:left="600" w:hanging="200"/>
    </w:pPr>
  </w:style>
  <w:style w:type="paragraph" w:styleId="Datum">
    <w:name w:val="Date"/>
    <w:basedOn w:val="Standard"/>
    <w:next w:val="Standard"/>
    <w:link w:val="DatumZchn"/>
    <w:qFormat/>
    <w:rsid w:val="005B7B11"/>
  </w:style>
  <w:style w:type="character" w:customStyle="1" w:styleId="DatumZchn">
    <w:name w:val="Datum Zchn"/>
    <w:basedOn w:val="Absatz-Standardschriftart"/>
    <w:link w:val="Datum"/>
    <w:qFormat/>
    <w:rsid w:val="005B7B11"/>
    <w:rPr>
      <w:rFonts w:ascii="Times New Roman" w:hAnsi="Times New Roman"/>
      <w:lang w:val="en-GB" w:eastAsia="en-US"/>
    </w:rPr>
  </w:style>
  <w:style w:type="paragraph" w:styleId="Textkrper-Einzug2">
    <w:name w:val="Body Text Indent 2"/>
    <w:basedOn w:val="Standard"/>
    <w:link w:val="Textkrper-Einzug2Zchn"/>
    <w:qFormat/>
    <w:rsid w:val="005B7B11"/>
    <w:pPr>
      <w:spacing w:after="120" w:line="480" w:lineRule="auto"/>
      <w:ind w:left="283"/>
    </w:pPr>
  </w:style>
  <w:style w:type="character" w:customStyle="1" w:styleId="Textkrper-Einzug2Zchn">
    <w:name w:val="Textkörper-Einzug 2 Zchn"/>
    <w:basedOn w:val="Absatz-Standardschriftart"/>
    <w:link w:val="Textkrper-Einzug2"/>
    <w:qFormat/>
    <w:rsid w:val="005B7B11"/>
    <w:rPr>
      <w:rFonts w:ascii="Times New Roman" w:hAnsi="Times New Roman"/>
      <w:lang w:val="en-GB" w:eastAsia="en-US"/>
    </w:rPr>
  </w:style>
  <w:style w:type="paragraph" w:styleId="Endnotentext">
    <w:name w:val="endnote text"/>
    <w:basedOn w:val="Standard"/>
    <w:link w:val="EndnotentextZchn"/>
    <w:qFormat/>
    <w:rsid w:val="005B7B11"/>
    <w:pPr>
      <w:spacing w:after="0"/>
    </w:pPr>
  </w:style>
  <w:style w:type="character" w:customStyle="1" w:styleId="EndnotentextZchn">
    <w:name w:val="Endnotentext Zchn"/>
    <w:basedOn w:val="Absatz-Standardschriftart"/>
    <w:link w:val="Endnotentext"/>
    <w:qFormat/>
    <w:rsid w:val="005B7B11"/>
    <w:rPr>
      <w:rFonts w:ascii="Times New Roman" w:hAnsi="Times New Roman"/>
      <w:lang w:val="en-GB" w:eastAsia="en-US"/>
    </w:rPr>
  </w:style>
  <w:style w:type="paragraph" w:styleId="Listenfortsetzung5">
    <w:name w:val="List Continue 5"/>
    <w:basedOn w:val="Standard"/>
    <w:qFormat/>
    <w:rsid w:val="005B7B11"/>
    <w:pPr>
      <w:spacing w:after="120"/>
      <w:ind w:left="1415"/>
      <w:contextualSpacing/>
    </w:pPr>
  </w:style>
  <w:style w:type="character" w:customStyle="1" w:styleId="SprechblasentextZchn">
    <w:name w:val="Sprechblasentext Zchn"/>
    <w:basedOn w:val="Absatz-Standardschriftart"/>
    <w:link w:val="Sprechblasentext"/>
    <w:semiHidden/>
    <w:qFormat/>
    <w:rsid w:val="005B7B11"/>
    <w:rPr>
      <w:rFonts w:ascii="Tahoma" w:hAnsi="Tahoma" w:cs="Tahoma"/>
      <w:sz w:val="16"/>
      <w:szCs w:val="16"/>
      <w:lang w:val="en-GB" w:eastAsia="en-US"/>
    </w:rPr>
  </w:style>
  <w:style w:type="character" w:customStyle="1" w:styleId="FuzeileZchn">
    <w:name w:val="Fußzeile Zchn"/>
    <w:basedOn w:val="Absatz-Standardschriftart"/>
    <w:link w:val="Fuzeile"/>
    <w:rsid w:val="005B7B11"/>
    <w:rPr>
      <w:rFonts w:ascii="Arial" w:hAnsi="Arial"/>
      <w:b/>
      <w:i/>
      <w:noProof/>
      <w:sz w:val="18"/>
      <w:lang w:val="en-GB" w:eastAsia="en-US"/>
    </w:rPr>
  </w:style>
  <w:style w:type="character" w:customStyle="1" w:styleId="KopfzeileZchn">
    <w:name w:val="Kopfzeile Zchn"/>
    <w:basedOn w:val="Absatz-Standardschriftart"/>
    <w:link w:val="Kopfzeile"/>
    <w:rsid w:val="005B7B11"/>
    <w:rPr>
      <w:rFonts w:ascii="Arial" w:hAnsi="Arial"/>
      <w:b/>
      <w:noProof/>
      <w:sz w:val="18"/>
      <w:lang w:val="en-GB" w:eastAsia="en-US"/>
    </w:rPr>
  </w:style>
  <w:style w:type="paragraph" w:styleId="Umschlagabsenderadresse">
    <w:name w:val="envelope return"/>
    <w:basedOn w:val="Standard"/>
    <w:qFormat/>
    <w:rsid w:val="005B7B11"/>
    <w:pPr>
      <w:spacing w:after="0"/>
    </w:pPr>
    <w:rPr>
      <w:rFonts w:asciiTheme="majorHAnsi" w:eastAsiaTheme="majorEastAsia" w:hAnsiTheme="majorHAnsi" w:cstheme="majorBidi"/>
    </w:rPr>
  </w:style>
  <w:style w:type="paragraph" w:styleId="Unterschrift">
    <w:name w:val="Signature"/>
    <w:basedOn w:val="Standard"/>
    <w:link w:val="UnterschriftZchn"/>
    <w:qFormat/>
    <w:rsid w:val="005B7B11"/>
    <w:pPr>
      <w:spacing w:after="0"/>
      <w:ind w:left="4252"/>
    </w:pPr>
  </w:style>
  <w:style w:type="character" w:customStyle="1" w:styleId="UnterschriftZchn">
    <w:name w:val="Unterschrift Zchn"/>
    <w:basedOn w:val="Absatz-Standardschriftart"/>
    <w:link w:val="Unterschrift"/>
    <w:qFormat/>
    <w:rsid w:val="005B7B11"/>
    <w:rPr>
      <w:rFonts w:ascii="Times New Roman" w:hAnsi="Times New Roman"/>
      <w:lang w:val="en-GB" w:eastAsia="en-US"/>
    </w:rPr>
  </w:style>
  <w:style w:type="paragraph" w:styleId="Listenfortsetzung4">
    <w:name w:val="List Continue 4"/>
    <w:basedOn w:val="Standard"/>
    <w:qFormat/>
    <w:rsid w:val="005B7B11"/>
    <w:pPr>
      <w:spacing w:after="120"/>
      <w:ind w:left="1132"/>
      <w:contextualSpacing/>
    </w:pPr>
  </w:style>
  <w:style w:type="paragraph" w:styleId="Indexberschrift">
    <w:name w:val="index heading"/>
    <w:basedOn w:val="Standard"/>
    <w:next w:val="Index1"/>
    <w:qFormat/>
    <w:rsid w:val="005B7B11"/>
    <w:rPr>
      <w:rFonts w:asciiTheme="majorHAnsi" w:eastAsiaTheme="majorEastAsia" w:hAnsiTheme="majorHAnsi" w:cstheme="majorBidi"/>
      <w:b/>
      <w:bCs/>
    </w:rPr>
  </w:style>
  <w:style w:type="paragraph" w:styleId="Untertitel">
    <w:name w:val="Subtitle"/>
    <w:basedOn w:val="Standard"/>
    <w:next w:val="Standard"/>
    <w:link w:val="UntertitelZchn"/>
    <w:qFormat/>
    <w:rsid w:val="005B7B11"/>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qFormat/>
    <w:rsid w:val="005B7B11"/>
    <w:rPr>
      <w:rFonts w:asciiTheme="minorHAnsi" w:eastAsiaTheme="minorEastAsia" w:hAnsiTheme="minorHAnsi" w:cstheme="minorBidi"/>
      <w:color w:val="595959" w:themeColor="text1" w:themeTint="A6"/>
      <w:spacing w:val="15"/>
      <w:sz w:val="22"/>
      <w:szCs w:val="22"/>
      <w:lang w:val="en-GB" w:eastAsia="en-US"/>
    </w:rPr>
  </w:style>
  <w:style w:type="paragraph" w:styleId="Listennummer5">
    <w:name w:val="List Number 5"/>
    <w:basedOn w:val="Standard"/>
    <w:qFormat/>
    <w:rsid w:val="005B7B11"/>
    <w:pPr>
      <w:numPr>
        <w:numId w:val="10"/>
      </w:numPr>
      <w:contextualSpacing/>
    </w:pPr>
  </w:style>
  <w:style w:type="character" w:customStyle="1" w:styleId="FunotentextZchn">
    <w:name w:val="Fußnotentext Zchn"/>
    <w:basedOn w:val="Absatz-Standardschriftart"/>
    <w:link w:val="Funotentext"/>
    <w:qFormat/>
    <w:rsid w:val="005B7B11"/>
    <w:rPr>
      <w:rFonts w:ascii="Times New Roman" w:hAnsi="Times New Roman"/>
      <w:sz w:val="16"/>
      <w:lang w:val="en-GB" w:eastAsia="en-US"/>
    </w:rPr>
  </w:style>
  <w:style w:type="paragraph" w:styleId="Textkrper-Einzug3">
    <w:name w:val="Body Text Indent 3"/>
    <w:basedOn w:val="Standard"/>
    <w:link w:val="Textkrper-Einzug3Zchn"/>
    <w:qFormat/>
    <w:rsid w:val="005B7B11"/>
    <w:pPr>
      <w:spacing w:after="120"/>
      <w:ind w:left="283"/>
    </w:pPr>
    <w:rPr>
      <w:sz w:val="16"/>
      <w:szCs w:val="16"/>
    </w:rPr>
  </w:style>
  <w:style w:type="character" w:customStyle="1" w:styleId="Textkrper-Einzug3Zchn">
    <w:name w:val="Textkörper-Einzug 3 Zchn"/>
    <w:basedOn w:val="Absatz-Standardschriftart"/>
    <w:link w:val="Textkrper-Einzug3"/>
    <w:qFormat/>
    <w:rsid w:val="005B7B11"/>
    <w:rPr>
      <w:rFonts w:ascii="Times New Roman" w:hAnsi="Times New Roman"/>
      <w:sz w:val="16"/>
      <w:szCs w:val="16"/>
      <w:lang w:val="en-GB" w:eastAsia="en-US"/>
    </w:rPr>
  </w:style>
  <w:style w:type="paragraph" w:styleId="Index7">
    <w:name w:val="index 7"/>
    <w:basedOn w:val="Standard"/>
    <w:next w:val="Standard"/>
    <w:qFormat/>
    <w:rsid w:val="005B7B11"/>
    <w:pPr>
      <w:spacing w:after="0"/>
      <w:ind w:left="1400" w:hanging="200"/>
    </w:pPr>
  </w:style>
  <w:style w:type="paragraph" w:styleId="Index9">
    <w:name w:val="index 9"/>
    <w:basedOn w:val="Standard"/>
    <w:next w:val="Standard"/>
    <w:qFormat/>
    <w:rsid w:val="005B7B11"/>
    <w:pPr>
      <w:spacing w:after="0"/>
      <w:ind w:left="1800" w:hanging="200"/>
    </w:pPr>
  </w:style>
  <w:style w:type="paragraph" w:styleId="Abbildungsverzeichnis">
    <w:name w:val="table of figures"/>
    <w:basedOn w:val="Standard"/>
    <w:next w:val="Standard"/>
    <w:qFormat/>
    <w:rsid w:val="005B7B11"/>
    <w:pPr>
      <w:spacing w:after="0"/>
    </w:pPr>
  </w:style>
  <w:style w:type="paragraph" w:styleId="Textkrper2">
    <w:name w:val="Body Text 2"/>
    <w:basedOn w:val="Standard"/>
    <w:link w:val="Textkrper2Zchn"/>
    <w:qFormat/>
    <w:rsid w:val="005B7B11"/>
    <w:pPr>
      <w:spacing w:after="120" w:line="480" w:lineRule="auto"/>
    </w:pPr>
  </w:style>
  <w:style w:type="character" w:customStyle="1" w:styleId="Textkrper2Zchn">
    <w:name w:val="Textkörper 2 Zchn"/>
    <w:basedOn w:val="Absatz-Standardschriftart"/>
    <w:link w:val="Textkrper2"/>
    <w:qFormat/>
    <w:rsid w:val="005B7B11"/>
    <w:rPr>
      <w:rFonts w:ascii="Times New Roman" w:hAnsi="Times New Roman"/>
      <w:lang w:val="en-GB" w:eastAsia="en-US"/>
    </w:rPr>
  </w:style>
  <w:style w:type="paragraph" w:styleId="Listenfortsetzung2">
    <w:name w:val="List Continue 2"/>
    <w:basedOn w:val="Standard"/>
    <w:qFormat/>
    <w:rsid w:val="005B7B11"/>
    <w:pPr>
      <w:spacing w:after="120"/>
      <w:ind w:left="566"/>
      <w:contextualSpacing/>
    </w:pPr>
  </w:style>
  <w:style w:type="paragraph" w:styleId="Nachrichtenkopf">
    <w:name w:val="Message Header"/>
    <w:basedOn w:val="Standard"/>
    <w:link w:val="NachrichtenkopfZchn"/>
    <w:qFormat/>
    <w:rsid w:val="005B7B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5B7B11"/>
    <w:rPr>
      <w:rFonts w:asciiTheme="majorHAnsi" w:eastAsiaTheme="majorEastAsia" w:hAnsiTheme="majorHAnsi" w:cstheme="majorBidi"/>
      <w:sz w:val="24"/>
      <w:szCs w:val="24"/>
      <w:shd w:val="pct20" w:color="auto" w:fill="auto"/>
      <w:lang w:val="en-GB" w:eastAsia="en-US"/>
    </w:rPr>
  </w:style>
  <w:style w:type="paragraph" w:styleId="HTMLVorformatiert">
    <w:name w:val="HTML Preformatted"/>
    <w:basedOn w:val="Standard"/>
    <w:link w:val="HTMLVorformatiertZchn"/>
    <w:qFormat/>
    <w:rsid w:val="005B7B11"/>
    <w:pPr>
      <w:spacing w:after="0"/>
    </w:pPr>
    <w:rPr>
      <w:rFonts w:ascii="Consolas" w:hAnsi="Consolas"/>
    </w:rPr>
  </w:style>
  <w:style w:type="character" w:customStyle="1" w:styleId="HTMLVorformatiertZchn">
    <w:name w:val="HTML Vorformatiert Zchn"/>
    <w:basedOn w:val="Absatz-Standardschriftart"/>
    <w:link w:val="HTMLVorformatiert"/>
    <w:qFormat/>
    <w:rsid w:val="005B7B11"/>
    <w:rPr>
      <w:rFonts w:ascii="Consolas" w:hAnsi="Consolas"/>
      <w:lang w:val="en-GB" w:eastAsia="en-US"/>
    </w:rPr>
  </w:style>
  <w:style w:type="paragraph" w:styleId="StandardWeb">
    <w:name w:val="Normal (Web)"/>
    <w:basedOn w:val="Standard"/>
    <w:qFormat/>
    <w:rsid w:val="005B7B11"/>
    <w:rPr>
      <w:sz w:val="24"/>
      <w:szCs w:val="24"/>
    </w:rPr>
  </w:style>
  <w:style w:type="paragraph" w:styleId="Listenfortsetzung3">
    <w:name w:val="List Continue 3"/>
    <w:basedOn w:val="Standard"/>
    <w:qFormat/>
    <w:rsid w:val="005B7B11"/>
    <w:pPr>
      <w:spacing w:after="120"/>
      <w:ind w:left="849"/>
      <w:contextualSpacing/>
    </w:pPr>
  </w:style>
  <w:style w:type="paragraph" w:styleId="Titel">
    <w:name w:val="Title"/>
    <w:basedOn w:val="Standard"/>
    <w:next w:val="Standard"/>
    <w:link w:val="TitelZchn"/>
    <w:qFormat/>
    <w:rsid w:val="005B7B1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5B7B11"/>
    <w:rPr>
      <w:rFonts w:asciiTheme="majorHAnsi" w:eastAsiaTheme="majorEastAsia" w:hAnsiTheme="majorHAnsi" w:cstheme="majorBidi"/>
      <w:spacing w:val="-10"/>
      <w:kern w:val="28"/>
      <w:sz w:val="56"/>
      <w:szCs w:val="56"/>
      <w:lang w:val="en-GB" w:eastAsia="en-US"/>
    </w:rPr>
  </w:style>
  <w:style w:type="character" w:customStyle="1" w:styleId="KommentarthemaZchn">
    <w:name w:val="Kommentarthema Zchn"/>
    <w:basedOn w:val="KommentartextZchn"/>
    <w:link w:val="Kommentarthema"/>
    <w:qFormat/>
    <w:rsid w:val="005B7B11"/>
    <w:rPr>
      <w:rFonts w:ascii="Times New Roman" w:hAnsi="Times New Roman"/>
      <w:b/>
      <w:bCs/>
      <w:lang w:val="en-GB" w:eastAsia="en-US"/>
    </w:rPr>
  </w:style>
  <w:style w:type="paragraph" w:styleId="Textkrper-Erstzeileneinzug">
    <w:name w:val="Body Text First Indent"/>
    <w:basedOn w:val="Textkrper"/>
    <w:link w:val="Textkrper-ErstzeileneinzugZchn"/>
    <w:qFormat/>
    <w:rsid w:val="005B7B11"/>
    <w:pPr>
      <w:spacing w:after="180"/>
      <w:ind w:firstLine="360"/>
    </w:pPr>
  </w:style>
  <w:style w:type="character" w:customStyle="1" w:styleId="Textkrper-ErstzeileneinzugZchn">
    <w:name w:val="Textkörper-Erstzeileneinzug Zchn"/>
    <w:basedOn w:val="TextkrperZchn"/>
    <w:link w:val="Textkrper-Erstzeileneinzug"/>
    <w:qFormat/>
    <w:rsid w:val="005B7B11"/>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5B7B11"/>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5B7B11"/>
    <w:rPr>
      <w:rFonts w:ascii="Times New Roman" w:hAnsi="Times New Roman"/>
      <w:lang w:val="en-GB" w:eastAsia="en-US"/>
    </w:rPr>
  </w:style>
  <w:style w:type="table" w:styleId="Tabellenraster">
    <w:name w:val="Table Grid"/>
    <w:basedOn w:val="NormaleTabelle"/>
    <w:qFormat/>
    <w:rsid w:val="005B7B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7B11"/>
  </w:style>
  <w:style w:type="paragraph" w:customStyle="1" w:styleId="Guidance">
    <w:name w:val="Guidance"/>
    <w:basedOn w:val="Standard"/>
    <w:qFormat/>
    <w:rsid w:val="005B7B11"/>
    <w:rPr>
      <w:i/>
      <w:color w:val="0000FF"/>
    </w:rPr>
  </w:style>
  <w:style w:type="character" w:customStyle="1" w:styleId="UnresolvedMention1">
    <w:name w:val="Unresolved Mention1"/>
    <w:uiPriority w:val="99"/>
    <w:semiHidden/>
    <w:unhideWhenUsed/>
    <w:qFormat/>
    <w:rsid w:val="005B7B11"/>
    <w:rPr>
      <w:color w:val="605E5C"/>
      <w:shd w:val="clear" w:color="auto" w:fill="E1DFDD"/>
    </w:rPr>
  </w:style>
  <w:style w:type="paragraph" w:customStyle="1" w:styleId="Bibliography1">
    <w:name w:val="Bibliography1"/>
    <w:basedOn w:val="Standard"/>
    <w:next w:val="Standard"/>
    <w:uiPriority w:val="37"/>
    <w:semiHidden/>
    <w:unhideWhenUsed/>
    <w:qFormat/>
    <w:rsid w:val="005B7B11"/>
  </w:style>
  <w:style w:type="paragraph" w:styleId="IntensivesZitat">
    <w:name w:val="Intense Quote"/>
    <w:basedOn w:val="Standard"/>
    <w:next w:val="Standard"/>
    <w:link w:val="IntensivesZitatZchn"/>
    <w:uiPriority w:val="30"/>
    <w:qFormat/>
    <w:rsid w:val="005B7B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qFormat/>
    <w:rsid w:val="005B7B11"/>
    <w:rPr>
      <w:rFonts w:ascii="Times New Roman" w:hAnsi="Times New Roman"/>
      <w:i/>
      <w:iCs/>
      <w:color w:val="4F81BD" w:themeColor="accent1"/>
      <w:lang w:val="en-GB" w:eastAsia="en-US"/>
    </w:rPr>
  </w:style>
  <w:style w:type="paragraph" w:styleId="Listenabsatz">
    <w:name w:val="List Paragraph"/>
    <w:basedOn w:val="Standard"/>
    <w:uiPriority w:val="34"/>
    <w:qFormat/>
    <w:rsid w:val="005B7B11"/>
    <w:pPr>
      <w:ind w:left="720"/>
      <w:contextualSpacing/>
    </w:pPr>
  </w:style>
  <w:style w:type="paragraph" w:styleId="Zitat">
    <w:name w:val="Quote"/>
    <w:basedOn w:val="Standard"/>
    <w:next w:val="Standard"/>
    <w:link w:val="ZitatZchn"/>
    <w:uiPriority w:val="29"/>
    <w:qFormat/>
    <w:rsid w:val="005B7B1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sid w:val="005B7B11"/>
    <w:rPr>
      <w:rFonts w:ascii="Times New Roman" w:hAnsi="Times New Roman"/>
      <w:i/>
      <w:iCs/>
      <w:color w:val="404040" w:themeColor="text1" w:themeTint="BF"/>
      <w:lang w:val="en-GB" w:eastAsia="en-US"/>
    </w:rPr>
  </w:style>
  <w:style w:type="paragraph" w:customStyle="1" w:styleId="TOCHeading1">
    <w:name w:val="TOC Heading1"/>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5B7B11"/>
    <w:rPr>
      <w:rFonts w:ascii="Times New Roman" w:hAnsi="Times New Roman"/>
      <w:lang w:val="en-GB" w:eastAsia="en-US"/>
    </w:rPr>
  </w:style>
  <w:style w:type="paragraph" w:customStyle="1" w:styleId="Revision1">
    <w:name w:val="Revision1"/>
    <w:hidden/>
    <w:uiPriority w:val="99"/>
    <w:semiHidden/>
    <w:qFormat/>
    <w:rsid w:val="005B7B11"/>
    <w:rPr>
      <w:rFonts w:ascii="Times New Roman" w:hAnsi="Times New Roman"/>
      <w:lang w:val="en-GB" w:eastAsia="en-US"/>
    </w:rPr>
  </w:style>
  <w:style w:type="character" w:customStyle="1" w:styleId="B2Char">
    <w:name w:val="B2 Char"/>
    <w:link w:val="B2"/>
    <w:qFormat/>
    <w:rsid w:val="005B7B11"/>
    <w:rPr>
      <w:rFonts w:ascii="Times New Roman" w:hAnsi="Times New Roman"/>
      <w:lang w:val="en-GB" w:eastAsia="en-US"/>
    </w:rPr>
  </w:style>
  <w:style w:type="character" w:customStyle="1" w:styleId="B1Char">
    <w:name w:val="B1 Char"/>
    <w:qFormat/>
    <w:locked/>
    <w:rsid w:val="005B7B11"/>
    <w:rPr>
      <w:rFonts w:ascii="Times New Roman" w:hAnsi="Times New Roman"/>
      <w:lang w:val="en-GB" w:eastAsia="en-US"/>
    </w:rPr>
  </w:style>
  <w:style w:type="character" w:customStyle="1" w:styleId="TACChar">
    <w:name w:val="TAC Char"/>
    <w:qFormat/>
    <w:rsid w:val="005B7B11"/>
    <w:rPr>
      <w:rFonts w:ascii="Arial" w:hAnsi="Arial"/>
      <w:sz w:val="18"/>
      <w:lang w:val="en-GB" w:eastAsia="en-US"/>
    </w:rPr>
  </w:style>
  <w:style w:type="paragraph" w:customStyle="1" w:styleId="FT">
    <w:name w:val="FT"/>
    <w:basedOn w:val="Standard"/>
    <w:qFormat/>
    <w:rsid w:val="005B7B11"/>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Textkrper2"/>
    <w:qFormat/>
    <w:rsid w:val="005B7B11"/>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sid w:val="005B7B11"/>
    <w:rPr>
      <w:rFonts w:ascii="Times New Roman" w:hAnsi="Times New Roman"/>
      <w:lang w:val="en-GB" w:eastAsia="en-US"/>
    </w:rPr>
  </w:style>
  <w:style w:type="paragraph" w:customStyle="1" w:styleId="Bibliography2">
    <w:name w:val="Bibliography2"/>
    <w:basedOn w:val="Standard"/>
    <w:next w:val="Standard"/>
    <w:uiPriority w:val="37"/>
    <w:semiHidden/>
    <w:unhideWhenUsed/>
    <w:qFormat/>
    <w:rsid w:val="005B7B11"/>
  </w:style>
  <w:style w:type="paragraph" w:customStyle="1" w:styleId="TOCHeading2">
    <w:name w:val="TOC Heading2"/>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5B7B1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B7B11"/>
    <w:rPr>
      <w:rFonts w:ascii="Times New Roman" w:hAnsi="Times New Roman"/>
      <w:lang w:val="en-GB" w:eastAsia="en-US"/>
    </w:rPr>
  </w:style>
  <w:style w:type="paragraph" w:customStyle="1" w:styleId="1">
    <w:name w:val="修订1"/>
    <w:hidden/>
    <w:uiPriority w:val="99"/>
    <w:semiHidden/>
    <w:qFormat/>
    <w:rsid w:val="005B7B11"/>
    <w:rPr>
      <w:rFonts w:ascii="Times New Roman" w:hAnsi="Times New Roman"/>
      <w:lang w:val="en-GB" w:eastAsia="en-US"/>
    </w:rPr>
  </w:style>
  <w:style w:type="character" w:customStyle="1" w:styleId="normaltextrun">
    <w:name w:val="normaltextrun"/>
    <w:basedOn w:val="Absatz-Standardschriftart"/>
    <w:qFormat/>
    <w:rsid w:val="005B7B11"/>
  </w:style>
  <w:style w:type="paragraph" w:customStyle="1" w:styleId="2">
    <w:name w:val="修订2"/>
    <w:hidden/>
    <w:uiPriority w:val="99"/>
    <w:semiHidden/>
    <w:qFormat/>
    <w:rsid w:val="005B7B11"/>
    <w:rPr>
      <w:rFonts w:ascii="Times New Roman" w:hAnsi="Times New Roman"/>
      <w:lang w:val="en-GB" w:eastAsia="en-US"/>
    </w:rPr>
  </w:style>
  <w:style w:type="character" w:customStyle="1" w:styleId="TAL0">
    <w:name w:val="TAL (文字)"/>
    <w:qFormat/>
    <w:rsid w:val="005B7B11"/>
    <w:rPr>
      <w:rFonts w:ascii="Arial" w:eastAsia="SimSun" w:hAnsi="Arial"/>
      <w:sz w:val="18"/>
      <w:lang w:val="en-GB"/>
    </w:rPr>
  </w:style>
  <w:style w:type="character" w:customStyle="1" w:styleId="TFChar">
    <w:name w:val="TF Char"/>
    <w:link w:val="TF"/>
    <w:qFormat/>
    <w:rsid w:val="005B7B11"/>
    <w:rPr>
      <w:rFonts w:ascii="Arial" w:hAnsi="Arial"/>
      <w:b/>
      <w:lang w:val="en-GB" w:eastAsia="en-US"/>
    </w:rPr>
  </w:style>
  <w:style w:type="paragraph" w:customStyle="1" w:styleId="Separation">
    <w:name w:val="Separation"/>
    <w:basedOn w:val="berschrift1"/>
    <w:next w:val="Standard"/>
    <w:qFormat/>
    <w:rsid w:val="005B7B11"/>
    <w:pPr>
      <w:pBdr>
        <w:top w:val="none" w:sz="0" w:space="0" w:color="auto"/>
      </w:pBdr>
      <w:overflowPunct w:val="0"/>
      <w:autoSpaceDE w:val="0"/>
      <w:autoSpaceDN w:val="0"/>
      <w:adjustRightInd w:val="0"/>
      <w:textAlignment w:val="baseline"/>
    </w:pPr>
    <w:rPr>
      <w:b/>
      <w:color w:val="0000FF"/>
      <w:lang w:eastAsia="zh-CN"/>
    </w:rPr>
  </w:style>
  <w:style w:type="paragraph" w:customStyle="1" w:styleId="3">
    <w:name w:val="修订3"/>
    <w:hidden/>
    <w:uiPriority w:val="99"/>
    <w:semiHidden/>
    <w:qFormat/>
    <w:rsid w:val="005B7B11"/>
    <w:rPr>
      <w:rFonts w:ascii="Times New Roman" w:hAnsi="Times New Roman"/>
      <w:lang w:val="en-GB" w:eastAsia="en-US"/>
    </w:rPr>
  </w:style>
  <w:style w:type="paragraph" w:customStyle="1" w:styleId="Revision4">
    <w:name w:val="Revision4"/>
    <w:hidden/>
    <w:uiPriority w:val="99"/>
    <w:unhideWhenUsed/>
    <w:qFormat/>
    <w:rsid w:val="005B7B11"/>
    <w:rPr>
      <w:rFonts w:ascii="Times New Roman" w:hAnsi="Times New Roman"/>
      <w:lang w:val="en-GB" w:eastAsia="en-US"/>
    </w:rPr>
  </w:style>
  <w:style w:type="paragraph" w:styleId="Literaturverzeichnis">
    <w:name w:val="Bibliography"/>
    <w:basedOn w:val="Standard"/>
    <w:next w:val="Standard"/>
    <w:uiPriority w:val="37"/>
    <w:semiHidden/>
    <w:unhideWhenUsed/>
    <w:rsid w:val="005B7B11"/>
  </w:style>
  <w:style w:type="paragraph" w:styleId="Inhaltsverzeichnisberschrift">
    <w:name w:val="TOC Heading"/>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NichtaufgelsteErwhnung">
    <w:name w:val="Unresolved Mention"/>
    <w:basedOn w:val="Absatz-Standardschriftart"/>
    <w:uiPriority w:val="99"/>
    <w:semiHidden/>
    <w:unhideWhenUsed/>
    <w:rsid w:val="005B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85912">
      <w:bodyDiv w:val="1"/>
      <w:marLeft w:val="0"/>
      <w:marRight w:val="0"/>
      <w:marTop w:val="0"/>
      <w:marBottom w:val="0"/>
      <w:divBdr>
        <w:top w:val="none" w:sz="0" w:space="0" w:color="auto"/>
        <w:left w:val="none" w:sz="0" w:space="0" w:color="auto"/>
        <w:bottom w:val="none" w:sz="0" w:space="0" w:color="auto"/>
        <w:right w:val="none" w:sz="0" w:space="0" w:color="auto"/>
      </w:divBdr>
    </w:div>
    <w:div w:id="367412334">
      <w:bodyDiv w:val="1"/>
      <w:marLeft w:val="0"/>
      <w:marRight w:val="0"/>
      <w:marTop w:val="0"/>
      <w:marBottom w:val="0"/>
      <w:divBdr>
        <w:top w:val="none" w:sz="0" w:space="0" w:color="auto"/>
        <w:left w:val="none" w:sz="0" w:space="0" w:color="auto"/>
        <w:bottom w:val="none" w:sz="0" w:space="0" w:color="auto"/>
        <w:right w:val="none" w:sz="0" w:space="0" w:color="auto"/>
      </w:divBdr>
    </w:div>
    <w:div w:id="9885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FEC8-7F23-44B3-AD10-B123A48F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5900</Words>
  <Characters>33633</Characters>
  <Application>Microsoft Office Word</Application>
  <DocSecurity>0</DocSecurity>
  <Lines>280</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2024-03-01T06:30:00Z</dcterms:created>
  <dcterms:modified xsi:type="dcterms:W3CDTF">2024-03-01T08:00:00Z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